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569" w:rsidRDefault="00271569" w:rsidP="0027156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71569" w:rsidRDefault="00271569" w:rsidP="0027156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«ОДНОЛУЦКАЯ ОСНОВНАЯ ОБЩЕОБРАЗОВАТЕЛЬНАЯ ШКОЛА</w:t>
      </w:r>
    </w:p>
    <w:p w:rsidR="00271569" w:rsidRDefault="00271569" w:rsidP="0027156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ИМЕНИ ГЕРОЯ СОВЕТСКОГО СОЮЗА ИВАНА ИЛЬИЧА АВЕРЬЯНОВА»</w:t>
      </w:r>
    </w:p>
    <w:p w:rsidR="00271569" w:rsidRDefault="00271569" w:rsidP="00271569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290B24">
        <w:rPr>
          <w:rFonts w:ascii="Times New Roman" w:hAnsi="Times New Roman" w:cs="Times New Roman"/>
          <w:sz w:val="20"/>
          <w:szCs w:val="20"/>
          <w:u w:val="single"/>
        </w:rPr>
        <w:t>303144 Орловская область Болховский район село Однолуки ул. Центральная 19. Тел. (486 40) 2-52-48</w:t>
      </w:r>
    </w:p>
    <w:p w:rsidR="00271569" w:rsidRDefault="00271569" w:rsidP="00271569">
      <w:pPr>
        <w:jc w:val="right"/>
        <w:rPr>
          <w:rFonts w:ascii="Times New Roman" w:hAnsi="Times New Roman" w:cs="Times New Roman"/>
          <w:sz w:val="20"/>
          <w:szCs w:val="20"/>
          <w:u w:val="single"/>
        </w:rPr>
      </w:pPr>
    </w:p>
    <w:p w:rsidR="00271569" w:rsidRPr="00290B24" w:rsidRDefault="00271569" w:rsidP="00271569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Приложение к основной общеобразовательной программе</w:t>
      </w:r>
    </w:p>
    <w:p w:rsidR="00271569" w:rsidRPr="00290B24" w:rsidRDefault="00271569" w:rsidP="00271569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</w:p>
    <w:p w:rsidR="00271569" w:rsidRPr="00290B24" w:rsidRDefault="00271569" w:rsidP="00271569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 xml:space="preserve">МБОУ «Однолуцкая ООШ имени Героя Советского </w:t>
      </w:r>
    </w:p>
    <w:p w:rsidR="00271569" w:rsidRPr="00290B24" w:rsidRDefault="00271569" w:rsidP="00271569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Союза И. И. Аверьянова (в соответствии с ФОП)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71569" w:rsidRDefault="00271569" w:rsidP="00271569">
      <w:pPr>
        <w:jc w:val="right"/>
        <w:rPr>
          <w:rFonts w:ascii="Times New Roman" w:hAnsi="Times New Roman" w:cs="Times New Roman"/>
          <w:sz w:val="24"/>
          <w:szCs w:val="24"/>
        </w:rPr>
      </w:pPr>
      <w:r w:rsidRPr="00290B24">
        <w:rPr>
          <w:rFonts w:ascii="Times New Roman" w:hAnsi="Times New Roman" w:cs="Times New Roman"/>
          <w:sz w:val="24"/>
          <w:szCs w:val="24"/>
        </w:rPr>
        <w:t>утвержденной приказом от 01.09.2025 г. №114-А</w:t>
      </w:r>
    </w:p>
    <w:p w:rsidR="00271569" w:rsidRDefault="00271569" w:rsidP="0027156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71569" w:rsidRDefault="00271569" w:rsidP="0027156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C62CF" w:rsidRDefault="00FC62CF" w:rsidP="0027156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C62CF" w:rsidRDefault="00FC62CF" w:rsidP="0027156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C62CF" w:rsidRDefault="00FC62CF" w:rsidP="0027156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C62CF" w:rsidRDefault="00FC62CF" w:rsidP="0027156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C62CF" w:rsidRDefault="00FC62CF" w:rsidP="0027156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C62CF" w:rsidRDefault="00FC62CF" w:rsidP="00271569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271569" w:rsidRPr="005C3F74" w:rsidRDefault="00271569" w:rsidP="00271569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Рабочая программа</w:t>
      </w:r>
    </w:p>
    <w:p w:rsidR="00271569" w:rsidRPr="005C3F74" w:rsidRDefault="00271569" w:rsidP="0027156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C3F74">
        <w:rPr>
          <w:rFonts w:ascii="Times New Roman" w:hAnsi="Times New Roman" w:cs="Times New Roman"/>
          <w:b/>
          <w:sz w:val="40"/>
          <w:szCs w:val="40"/>
        </w:rPr>
        <w:t>по предмету «</w:t>
      </w:r>
      <w:r>
        <w:rPr>
          <w:rFonts w:ascii="Times New Roman" w:hAnsi="Times New Roman" w:cs="Times New Roman"/>
          <w:b/>
          <w:sz w:val="40"/>
          <w:szCs w:val="40"/>
        </w:rPr>
        <w:t>Окружающий мир</w:t>
      </w:r>
      <w:r w:rsidRPr="005C3F74">
        <w:rPr>
          <w:rFonts w:ascii="Times New Roman" w:hAnsi="Times New Roman" w:cs="Times New Roman"/>
          <w:b/>
          <w:sz w:val="40"/>
          <w:szCs w:val="40"/>
        </w:rPr>
        <w:t>»</w:t>
      </w:r>
    </w:p>
    <w:p w:rsidR="00271569" w:rsidRPr="005C3F74" w:rsidRDefault="00271569" w:rsidP="00271569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для обучающихся 1-4 классов</w:t>
      </w:r>
    </w:p>
    <w:p w:rsidR="00271569" w:rsidRPr="005C3F74" w:rsidRDefault="00271569" w:rsidP="00271569">
      <w:pPr>
        <w:jc w:val="center"/>
        <w:rPr>
          <w:rFonts w:ascii="Times New Roman" w:hAnsi="Times New Roman" w:cs="Times New Roman"/>
          <w:sz w:val="40"/>
          <w:szCs w:val="40"/>
        </w:rPr>
      </w:pPr>
      <w:r w:rsidRPr="005C3F74">
        <w:rPr>
          <w:rFonts w:ascii="Times New Roman" w:hAnsi="Times New Roman" w:cs="Times New Roman"/>
          <w:sz w:val="40"/>
          <w:szCs w:val="40"/>
        </w:rPr>
        <w:t>на 2025-2026 учебный год</w:t>
      </w:r>
    </w:p>
    <w:p w:rsidR="00243FF2" w:rsidRDefault="00243FF2" w:rsidP="00243FF2">
      <w:pPr>
        <w:widowControl/>
        <w:autoSpaceDE/>
        <w:autoSpaceDN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spacing w:before="89"/>
        <w:ind w:left="5" w:right="117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2"/>
          <w:sz w:val="24"/>
        </w:rPr>
        <w:t>ЗАПИСКА</w:t>
      </w:r>
    </w:p>
    <w:p w:rsidR="00243FF2" w:rsidRDefault="00243FF2" w:rsidP="00243FF2">
      <w:pPr>
        <w:pStyle w:val="a3"/>
        <w:spacing w:before="29" w:line="264" w:lineRule="auto"/>
        <w:ind w:right="157"/>
        <w:jc w:val="both"/>
      </w:pPr>
      <w: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243FF2" w:rsidRDefault="00243FF2" w:rsidP="00243FF2">
      <w:pPr>
        <w:pStyle w:val="a3"/>
        <w:spacing w:line="264" w:lineRule="auto"/>
        <w:ind w:right="158"/>
        <w:jc w:val="both"/>
      </w:pPr>
      <w: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43FF2" w:rsidRDefault="00243FF2" w:rsidP="00243FF2">
      <w:pPr>
        <w:pStyle w:val="a5"/>
        <w:numPr>
          <w:ilvl w:val="0"/>
          <w:numId w:val="2"/>
        </w:numPr>
        <w:tabs>
          <w:tab w:val="left" w:pos="974"/>
        </w:tabs>
        <w:spacing w:before="1" w:line="276" w:lineRule="auto"/>
        <w:ind w:right="157"/>
        <w:rPr>
          <w:sz w:val="24"/>
        </w:rPr>
      </w:pPr>
      <w:r>
        <w:rPr>
          <w:sz w:val="24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 этических понятий, представленных в содержании программы по окружающему </w:t>
      </w:r>
      <w:r>
        <w:rPr>
          <w:spacing w:val="-4"/>
          <w:sz w:val="24"/>
        </w:rPr>
        <w:t>миру;</w:t>
      </w:r>
    </w:p>
    <w:p w:rsidR="00243FF2" w:rsidRDefault="00243FF2" w:rsidP="00243FF2">
      <w:pPr>
        <w:pStyle w:val="a5"/>
        <w:numPr>
          <w:ilvl w:val="0"/>
          <w:numId w:val="2"/>
        </w:numPr>
        <w:tabs>
          <w:tab w:val="left" w:pos="974"/>
        </w:tabs>
        <w:spacing w:line="271" w:lineRule="auto"/>
        <w:ind w:right="158"/>
        <w:rPr>
          <w:sz w:val="24"/>
        </w:rPr>
      </w:pPr>
      <w:r>
        <w:rPr>
          <w:sz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43FF2" w:rsidRDefault="00243FF2" w:rsidP="00243FF2">
      <w:pPr>
        <w:pStyle w:val="a5"/>
        <w:numPr>
          <w:ilvl w:val="0"/>
          <w:numId w:val="2"/>
        </w:numPr>
        <w:tabs>
          <w:tab w:val="left" w:pos="974"/>
        </w:tabs>
        <w:spacing w:line="276" w:lineRule="auto"/>
        <w:ind w:right="88"/>
        <w:rPr>
          <w:sz w:val="24"/>
        </w:rPr>
      </w:pPr>
      <w:r>
        <w:rPr>
          <w:sz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приобретённыхзнанийвречевой,изобразительной,художественнойдеятельности;</w:t>
      </w:r>
    </w:p>
    <w:p w:rsidR="00243FF2" w:rsidRDefault="00243FF2" w:rsidP="00243FF2">
      <w:pPr>
        <w:pStyle w:val="a5"/>
        <w:numPr>
          <w:ilvl w:val="0"/>
          <w:numId w:val="2"/>
        </w:numPr>
        <w:tabs>
          <w:tab w:val="left" w:pos="974"/>
        </w:tabs>
        <w:spacing w:line="276" w:lineRule="auto"/>
        <w:ind w:right="158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</w:r>
    </w:p>
    <w:p w:rsidR="00243FF2" w:rsidRDefault="00243FF2" w:rsidP="00243FF2">
      <w:pPr>
        <w:pStyle w:val="a5"/>
        <w:numPr>
          <w:ilvl w:val="0"/>
          <w:numId w:val="2"/>
        </w:numPr>
        <w:tabs>
          <w:tab w:val="left" w:pos="974"/>
        </w:tabs>
        <w:spacing w:line="271" w:lineRule="auto"/>
        <w:ind w:right="160"/>
        <w:rPr>
          <w:sz w:val="24"/>
        </w:rPr>
      </w:pPr>
      <w:r>
        <w:rPr>
          <w:sz w:val="24"/>
        </w:rPr>
        <w:t xml:space="preserve">проявление уважения к истории, культуре, традициям народов Российской </w:t>
      </w:r>
      <w:r>
        <w:rPr>
          <w:spacing w:val="-2"/>
          <w:sz w:val="24"/>
        </w:rPr>
        <w:t>Федерации;</w:t>
      </w:r>
    </w:p>
    <w:p w:rsidR="00243FF2" w:rsidRDefault="00243FF2" w:rsidP="00243FF2">
      <w:pPr>
        <w:pStyle w:val="a5"/>
        <w:numPr>
          <w:ilvl w:val="0"/>
          <w:numId w:val="2"/>
        </w:numPr>
        <w:tabs>
          <w:tab w:val="left" w:pos="974"/>
        </w:tabs>
        <w:spacing w:line="276" w:lineRule="auto"/>
        <w:ind w:right="157"/>
        <w:rPr>
          <w:sz w:val="24"/>
        </w:rPr>
      </w:pPr>
      <w:r>
        <w:rPr>
          <w:sz w:val="24"/>
        </w:rPr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</w:t>
      </w:r>
      <w:r>
        <w:rPr>
          <w:spacing w:val="-2"/>
          <w:sz w:val="24"/>
        </w:rPr>
        <w:t>социуме;</w:t>
      </w:r>
    </w:p>
    <w:p w:rsidR="00243FF2" w:rsidRDefault="00243FF2" w:rsidP="00243FF2">
      <w:pPr>
        <w:pStyle w:val="a5"/>
        <w:numPr>
          <w:ilvl w:val="0"/>
          <w:numId w:val="2"/>
        </w:numPr>
        <w:tabs>
          <w:tab w:val="left" w:pos="974"/>
        </w:tabs>
        <w:spacing w:line="271" w:lineRule="auto"/>
        <w:ind w:right="158"/>
        <w:rPr>
          <w:sz w:val="24"/>
        </w:rPr>
      </w:pPr>
      <w:r>
        <w:rPr>
          <w:sz w:val="24"/>
        </w:rPr>
        <w:t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243FF2" w:rsidRDefault="00243FF2" w:rsidP="00243FF2">
      <w:pPr>
        <w:pStyle w:val="a5"/>
        <w:numPr>
          <w:ilvl w:val="0"/>
          <w:numId w:val="2"/>
        </w:numPr>
        <w:tabs>
          <w:tab w:val="left" w:pos="974"/>
        </w:tabs>
        <w:spacing w:line="276" w:lineRule="auto"/>
        <w:ind w:right="157"/>
        <w:rPr>
          <w:sz w:val="24"/>
        </w:rPr>
      </w:pPr>
      <w:r>
        <w:rPr>
          <w:sz w:val="24"/>
        </w:rPr>
        <w:t xml:space="preserve">становление навыков повседневного проявления культуры общения, гуманного отношения к людям, уважительного отношения к их взглядам, мнению и </w:t>
      </w:r>
      <w:r>
        <w:rPr>
          <w:spacing w:val="-2"/>
          <w:sz w:val="24"/>
        </w:rPr>
        <w:t>индивидуальности.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ценностейвзаимодействиявсистемах:«Человекиприрода»,«Человекиобщество»,</w:t>
      </w:r>
    </w:p>
    <w:p w:rsidR="00243FF2" w:rsidRDefault="00243FF2" w:rsidP="00243FF2">
      <w:pPr>
        <w:pStyle w:val="a3"/>
        <w:spacing w:line="254" w:lineRule="auto"/>
        <w:ind w:right="159" w:firstLine="0"/>
        <w:jc w:val="both"/>
      </w:pPr>
      <w:r>
        <w:t>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243FF2" w:rsidRDefault="00243FF2" w:rsidP="00243FF2">
      <w:pPr>
        <w:pStyle w:val="a3"/>
        <w:spacing w:line="256" w:lineRule="auto"/>
        <w:ind w:right="159"/>
        <w:jc w:val="both"/>
      </w:pPr>
      <w:r>
        <w:t>Отбор содержания программы по окружающему миру осуществлён на основе следующих ведущих идей:</w:t>
      </w:r>
    </w:p>
    <w:p w:rsidR="00243FF2" w:rsidRDefault="00243FF2" w:rsidP="00243FF2">
      <w:pPr>
        <w:pStyle w:val="a5"/>
        <w:numPr>
          <w:ilvl w:val="0"/>
          <w:numId w:val="2"/>
        </w:numPr>
        <w:tabs>
          <w:tab w:val="left" w:pos="973"/>
        </w:tabs>
        <w:spacing w:line="289" w:lineRule="exact"/>
        <w:ind w:left="973" w:hanging="359"/>
        <w:rPr>
          <w:sz w:val="24"/>
        </w:rPr>
      </w:pPr>
      <w:r>
        <w:rPr>
          <w:sz w:val="24"/>
        </w:rPr>
        <w:t>раскрытие</w:t>
      </w:r>
      <w:r w:rsidR="00271569">
        <w:rPr>
          <w:sz w:val="24"/>
        </w:rPr>
        <w:t xml:space="preserve"> </w:t>
      </w:r>
      <w:r>
        <w:rPr>
          <w:sz w:val="24"/>
        </w:rPr>
        <w:t>роли</w:t>
      </w:r>
      <w:r w:rsidR="00271569">
        <w:rPr>
          <w:sz w:val="24"/>
        </w:rPr>
        <w:t xml:space="preserve"> </w:t>
      </w:r>
      <w:r>
        <w:rPr>
          <w:sz w:val="24"/>
        </w:rPr>
        <w:t>человека</w:t>
      </w:r>
      <w:r w:rsidR="00271569">
        <w:rPr>
          <w:sz w:val="24"/>
        </w:rPr>
        <w:t xml:space="preserve"> </w:t>
      </w:r>
      <w:r>
        <w:rPr>
          <w:sz w:val="24"/>
        </w:rPr>
        <w:t>в</w:t>
      </w:r>
      <w:r w:rsidR="00271569">
        <w:rPr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-2"/>
          <w:sz w:val="24"/>
        </w:rPr>
        <w:t>обществе;</w:t>
      </w:r>
    </w:p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5"/>
        <w:numPr>
          <w:ilvl w:val="0"/>
          <w:numId w:val="2"/>
        </w:numPr>
        <w:tabs>
          <w:tab w:val="left" w:pos="974"/>
        </w:tabs>
        <w:spacing w:before="70" w:line="271" w:lineRule="auto"/>
        <w:ind w:right="157"/>
        <w:rPr>
          <w:sz w:val="24"/>
        </w:rPr>
      </w:pPr>
      <w:r>
        <w:rPr>
          <w:sz w:val="24"/>
        </w:rPr>
        <w:lastRenderedPageBreak/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43FF2" w:rsidRDefault="00243FF2" w:rsidP="00243FF2">
      <w:pPr>
        <w:pStyle w:val="a3"/>
        <w:spacing w:before="4" w:line="254" w:lineRule="auto"/>
        <w:ind w:right="157"/>
        <w:jc w:val="both"/>
      </w:pPr>
      <w:r>
        <w:t>Общее число часов, рекомендованных для изучения окружающего мира, ‒ 270 часов (два часа в неделю в каждом классе): 1 класс – 66 часов, 2 класс – 68 часов, 3 класс – 68 часов, 4 класс – 68 часов.</w:t>
      </w:r>
    </w:p>
    <w:p w:rsidR="00243FF2" w:rsidRDefault="00243FF2" w:rsidP="00243FF2">
      <w:pPr>
        <w:widowControl/>
        <w:autoSpaceDE/>
        <w:autoSpaceDN/>
        <w:spacing w:line="254" w:lineRule="auto"/>
        <w:rPr>
          <w:sz w:val="24"/>
          <w:szCs w:val="24"/>
        </w:rPr>
        <w:sectPr w:rsidR="00243FF2">
          <w:pgSz w:w="11910" w:h="16390"/>
          <w:pgMar w:top="800" w:right="566" w:bottom="280" w:left="850" w:header="720" w:footer="720" w:gutter="0"/>
          <w:cols w:space="720"/>
        </w:sectPr>
      </w:pPr>
    </w:p>
    <w:p w:rsidR="00243FF2" w:rsidRDefault="00243FF2" w:rsidP="00243FF2">
      <w:pPr>
        <w:spacing w:before="89" w:line="264" w:lineRule="auto"/>
        <w:ind w:left="165" w:right="7005"/>
        <w:rPr>
          <w:b/>
          <w:sz w:val="24"/>
        </w:rPr>
      </w:pPr>
      <w:r>
        <w:rPr>
          <w:b/>
          <w:sz w:val="24"/>
        </w:rPr>
        <w:lastRenderedPageBreak/>
        <w:t>СОДЕРЖАНИЕ ОБУЧЕНИЯ 1 КЛАСС</w:t>
      </w:r>
    </w:p>
    <w:p w:rsidR="00243FF2" w:rsidRDefault="00243FF2" w:rsidP="00243FF2">
      <w:pPr>
        <w:pStyle w:val="1"/>
        <w:spacing w:before="15"/>
      </w:pPr>
      <w:r>
        <w:t xml:space="preserve">Человек и </w:t>
      </w:r>
      <w:r>
        <w:rPr>
          <w:spacing w:val="-2"/>
        </w:rPr>
        <w:t>общество.</w:t>
      </w:r>
    </w:p>
    <w:p w:rsidR="00243FF2" w:rsidRDefault="00243FF2" w:rsidP="00243FF2">
      <w:pPr>
        <w:pStyle w:val="a3"/>
        <w:spacing w:before="20" w:line="254" w:lineRule="auto"/>
        <w:ind w:right="158"/>
        <w:jc w:val="both"/>
      </w:pPr>
      <w: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</w:t>
      </w:r>
      <w:r>
        <w:rPr>
          <w:spacing w:val="-2"/>
        </w:rPr>
        <w:t>помощи.</w:t>
      </w:r>
    </w:p>
    <w:p w:rsidR="00243FF2" w:rsidRDefault="00243FF2" w:rsidP="00243FF2">
      <w:pPr>
        <w:pStyle w:val="a3"/>
        <w:spacing w:before="1" w:line="254" w:lineRule="auto"/>
        <w:ind w:right="158"/>
        <w:jc w:val="both"/>
      </w:pPr>
      <w: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43FF2" w:rsidRDefault="00243FF2" w:rsidP="00243FF2">
      <w:pPr>
        <w:pStyle w:val="a3"/>
        <w:spacing w:before="2"/>
        <w:ind w:left="645" w:firstLine="0"/>
        <w:jc w:val="both"/>
      </w:pPr>
      <w:r>
        <w:t>Режим</w:t>
      </w:r>
      <w:r w:rsidR="00271569">
        <w:t xml:space="preserve"> </w:t>
      </w:r>
      <w:r>
        <w:t>труда</w:t>
      </w:r>
      <w:r w:rsidR="00271569">
        <w:t xml:space="preserve"> </w:t>
      </w:r>
      <w:r>
        <w:t>и</w:t>
      </w:r>
      <w:r w:rsidR="00271569">
        <w:t xml:space="preserve"> </w:t>
      </w:r>
      <w:r>
        <w:rPr>
          <w:spacing w:val="-2"/>
        </w:rPr>
        <w:t>отдыха.</w:t>
      </w:r>
    </w:p>
    <w:p w:rsidR="00243FF2" w:rsidRDefault="00243FF2" w:rsidP="00243FF2">
      <w:pPr>
        <w:pStyle w:val="a3"/>
        <w:spacing w:before="20" w:line="254" w:lineRule="auto"/>
        <w:ind w:right="158"/>
        <w:jc w:val="both"/>
      </w:pPr>
      <w: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43FF2" w:rsidRDefault="00243FF2" w:rsidP="00243FF2">
      <w:pPr>
        <w:pStyle w:val="a3"/>
        <w:spacing w:before="1" w:line="254" w:lineRule="auto"/>
        <w:ind w:right="158"/>
        <w:jc w:val="both"/>
      </w:pPr>
      <w: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43FF2" w:rsidRDefault="00243FF2" w:rsidP="00243FF2">
      <w:pPr>
        <w:pStyle w:val="a3"/>
        <w:spacing w:line="289" w:lineRule="exact"/>
        <w:ind w:left="645" w:firstLine="0"/>
        <w:jc w:val="both"/>
      </w:pPr>
      <w:r>
        <w:t>Ценность</w:t>
      </w:r>
      <w:r w:rsidR="00271569">
        <w:t xml:space="preserve"> </w:t>
      </w:r>
      <w:r>
        <w:t>и</w:t>
      </w:r>
      <w:r w:rsidR="00271569">
        <w:t xml:space="preserve"> </w:t>
      </w:r>
      <w:r>
        <w:t>красота</w:t>
      </w:r>
      <w:r w:rsidR="00271569">
        <w:t xml:space="preserve"> </w:t>
      </w:r>
      <w:r>
        <w:t>рукотворного</w:t>
      </w:r>
      <w:r w:rsidR="00271569">
        <w:t xml:space="preserve"> </w:t>
      </w:r>
      <w:r>
        <w:t>мира.</w:t>
      </w:r>
      <w:r w:rsidR="00271569">
        <w:t xml:space="preserve"> </w:t>
      </w:r>
      <w:r>
        <w:t>Правила</w:t>
      </w:r>
      <w:r w:rsidR="00271569">
        <w:t xml:space="preserve"> </w:t>
      </w:r>
      <w:r>
        <w:t>поведения</w:t>
      </w:r>
      <w:r w:rsidR="00271569">
        <w:t xml:space="preserve"> </w:t>
      </w:r>
      <w:r>
        <w:t>в</w:t>
      </w:r>
      <w:r>
        <w:rPr>
          <w:spacing w:val="-2"/>
        </w:rPr>
        <w:t xml:space="preserve"> социуме.</w:t>
      </w:r>
    </w:p>
    <w:p w:rsidR="00243FF2" w:rsidRDefault="00243FF2" w:rsidP="00243FF2">
      <w:pPr>
        <w:pStyle w:val="1"/>
        <w:spacing w:before="20"/>
      </w:pPr>
      <w:r>
        <w:t xml:space="preserve">Человек и </w:t>
      </w:r>
      <w:r>
        <w:rPr>
          <w:spacing w:val="-2"/>
        </w:rPr>
        <w:t>природа.</w:t>
      </w:r>
    </w:p>
    <w:p w:rsidR="00243FF2" w:rsidRDefault="00243FF2" w:rsidP="00243FF2">
      <w:pPr>
        <w:pStyle w:val="a3"/>
        <w:spacing w:before="22" w:line="254" w:lineRule="auto"/>
        <w:ind w:right="158"/>
        <w:jc w:val="both"/>
      </w:pPr>
      <w: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43FF2" w:rsidRDefault="00243FF2" w:rsidP="00243FF2">
      <w:pPr>
        <w:pStyle w:val="a3"/>
        <w:spacing w:before="1" w:line="254" w:lineRule="auto"/>
        <w:ind w:right="157"/>
        <w:jc w:val="both"/>
      </w:pPr>
      <w: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43FF2" w:rsidRDefault="00243FF2" w:rsidP="00243FF2">
      <w:pPr>
        <w:pStyle w:val="a3"/>
        <w:spacing w:line="254" w:lineRule="auto"/>
        <w:ind w:right="158"/>
        <w:jc w:val="both"/>
      </w:pPr>
      <w: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243FF2" w:rsidRDefault="00243FF2" w:rsidP="00243FF2">
      <w:pPr>
        <w:pStyle w:val="a3"/>
        <w:spacing w:line="254" w:lineRule="auto"/>
        <w:ind w:firstLine="676"/>
        <w:rPr>
          <w:b/>
        </w:rPr>
      </w:pPr>
      <w:r>
        <w:t xml:space="preserve"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 </w:t>
      </w:r>
      <w:r>
        <w:rPr>
          <w:b/>
        </w:rPr>
        <w:t>Правила безопасной жизнедеятельности.</w:t>
      </w:r>
    </w:p>
    <w:p w:rsidR="00243FF2" w:rsidRDefault="00243FF2" w:rsidP="00243FF2">
      <w:pPr>
        <w:pStyle w:val="a3"/>
        <w:spacing w:before="2" w:line="254" w:lineRule="auto"/>
        <w:ind w:right="157"/>
        <w:jc w:val="both"/>
      </w:pPr>
      <w: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243FF2" w:rsidRDefault="00243FF2" w:rsidP="00243FF2">
      <w:pPr>
        <w:pStyle w:val="a3"/>
        <w:spacing w:before="1" w:line="254" w:lineRule="auto"/>
        <w:ind w:right="159"/>
        <w:jc w:val="both"/>
      </w:pPr>
      <w: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43FF2" w:rsidRDefault="00243FF2" w:rsidP="00243FF2">
      <w:pPr>
        <w:pStyle w:val="a3"/>
        <w:spacing w:line="252" w:lineRule="auto"/>
        <w:ind w:right="156"/>
        <w:jc w:val="both"/>
      </w:pPr>
      <w:r>
        <w:t>Безопасность в Интернете (электронный дневник и электронные ресурсы школы) в условияхконтролируемогодоступавинформационно-телекоммуникационную</w:t>
      </w:r>
      <w:r>
        <w:rPr>
          <w:spacing w:val="-4"/>
        </w:rPr>
        <w:t>сеть</w:t>
      </w:r>
    </w:p>
    <w:p w:rsidR="00243FF2" w:rsidRDefault="00243FF2" w:rsidP="00243FF2">
      <w:pPr>
        <w:pStyle w:val="a3"/>
        <w:ind w:firstLine="0"/>
      </w:pPr>
      <w:r>
        <w:rPr>
          <w:spacing w:val="-2"/>
        </w:rPr>
        <w:t>«Интернет».</w:t>
      </w:r>
    </w:p>
    <w:p w:rsidR="00243FF2" w:rsidRDefault="00243FF2" w:rsidP="00243FF2">
      <w:pPr>
        <w:pStyle w:val="a3"/>
        <w:spacing w:before="16"/>
        <w:ind w:left="165" w:firstLine="0"/>
      </w:pPr>
      <w:r>
        <w:t>УНИВЕРСАЛЬНЫЕУЧЕБНЫЕДЕЙСТВИЯ(ПРОПЕДЕВТИЧЕСКИЙ</w:t>
      </w:r>
      <w:r>
        <w:rPr>
          <w:spacing w:val="-2"/>
        </w:rPr>
        <w:t>УРОВЕНЬ)</w:t>
      </w:r>
    </w:p>
    <w:p w:rsidR="00243FF2" w:rsidRDefault="00243FF2" w:rsidP="00243FF2">
      <w:pPr>
        <w:pStyle w:val="a3"/>
        <w:spacing w:before="12" w:line="252" w:lineRule="auto"/>
        <w:ind w:right="159"/>
        <w:jc w:val="both"/>
      </w:pPr>
      <w: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43FF2" w:rsidRDefault="00243FF2" w:rsidP="00243FF2">
      <w:pPr>
        <w:pStyle w:val="1"/>
        <w:spacing w:line="252" w:lineRule="auto"/>
        <w:ind w:right="3811"/>
      </w:pPr>
      <w:r>
        <w:t>Познавательные</w:t>
      </w:r>
      <w:r w:rsidR="00271569">
        <w:t xml:space="preserve"> </w:t>
      </w:r>
      <w:r>
        <w:t>универсальные</w:t>
      </w:r>
      <w:r w:rsidR="00271569">
        <w:t xml:space="preserve"> </w:t>
      </w:r>
      <w:r>
        <w:t>учебные</w:t>
      </w:r>
      <w:r w:rsidR="00271569">
        <w:t xml:space="preserve"> </w:t>
      </w:r>
      <w:r>
        <w:t>действия Базовые логические действия:</w:t>
      </w:r>
    </w:p>
    <w:p w:rsidR="00243FF2" w:rsidRDefault="00243FF2" w:rsidP="00243FF2">
      <w:pPr>
        <w:widowControl/>
        <w:autoSpaceDE/>
        <w:autoSpaceDN/>
        <w:spacing w:line="252" w:lineRule="auto"/>
        <w:rPr>
          <w:b/>
          <w:bCs/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52" w:lineRule="auto"/>
        <w:ind w:right="160"/>
        <w:jc w:val="both"/>
      </w:pPr>
      <w:r>
        <w:lastRenderedPageBreak/>
        <w:t>сравнивать происходящиев природе изменения,наблюдатьзависимость измененийв живой природе от состояния неживой природы;</w:t>
      </w:r>
    </w:p>
    <w:p w:rsidR="00243FF2" w:rsidRDefault="00243FF2" w:rsidP="00243FF2">
      <w:pPr>
        <w:pStyle w:val="a3"/>
        <w:spacing w:before="1" w:line="252" w:lineRule="auto"/>
        <w:ind w:right="86"/>
        <w:jc w:val="both"/>
      </w:pPr>
      <w:r>
        <w:t xml:space="preserve">приводитьпримерыпредставителейразныхгруппживотных(звери,насекомые,рыбы, птицы), называть главную особенность представителей одной группы (в пределах </w:t>
      </w:r>
      <w:r>
        <w:rPr>
          <w:spacing w:val="-2"/>
        </w:rPr>
        <w:t>изученного);</w:t>
      </w:r>
    </w:p>
    <w:p w:rsidR="00243FF2" w:rsidRDefault="00243FF2" w:rsidP="00243FF2">
      <w:pPr>
        <w:pStyle w:val="a3"/>
        <w:spacing w:line="252" w:lineRule="auto"/>
        <w:ind w:right="158"/>
        <w:jc w:val="both"/>
      </w:pPr>
      <w:r>
        <w:t>приводить примеры лиственных и хвойных растений, сравнивать их, устанавливать различия во внешнем виде.</w:t>
      </w:r>
    </w:p>
    <w:p w:rsidR="00243FF2" w:rsidRDefault="00243FF2" w:rsidP="00243FF2">
      <w:pPr>
        <w:pStyle w:val="1"/>
        <w:spacing w:line="289" w:lineRule="exact"/>
      </w:pPr>
      <w:r>
        <w:t>Работа</w:t>
      </w:r>
      <w:r w:rsidR="00271569">
        <w:t xml:space="preserve"> </w:t>
      </w:r>
      <w:r>
        <w:t>с</w:t>
      </w:r>
      <w:r w:rsidR="00271569">
        <w:t xml:space="preserve"> </w:t>
      </w:r>
      <w:r>
        <w:rPr>
          <w:spacing w:val="-2"/>
        </w:rPr>
        <w:t>информацией:</w:t>
      </w:r>
    </w:p>
    <w:p w:rsidR="00243FF2" w:rsidRDefault="00243FF2" w:rsidP="00243FF2">
      <w:pPr>
        <w:pStyle w:val="a3"/>
        <w:spacing w:before="15" w:line="252" w:lineRule="auto"/>
        <w:ind w:right="158"/>
        <w:jc w:val="both"/>
      </w:pPr>
      <w:r>
        <w:t>понимать, что информация может быть представлена в разной форме: текста, иллюстраций, видео, таблицы;</w:t>
      </w:r>
    </w:p>
    <w:p w:rsidR="00243FF2" w:rsidRDefault="00243FF2" w:rsidP="00243FF2">
      <w:pPr>
        <w:pStyle w:val="a3"/>
        <w:spacing w:line="289" w:lineRule="exact"/>
        <w:ind w:left="645" w:firstLine="0"/>
        <w:jc w:val="both"/>
      </w:pPr>
      <w:r>
        <w:t>соотносить</w:t>
      </w:r>
      <w:r w:rsidR="00271569">
        <w:t xml:space="preserve"> </w:t>
      </w:r>
      <w:r>
        <w:t>иллюстрацию явления(объекта</w:t>
      </w:r>
      <w:r w:rsidR="00271569">
        <w:t xml:space="preserve"> </w:t>
      </w:r>
      <w:r>
        <w:t>,предмета)сего</w:t>
      </w:r>
      <w:r>
        <w:rPr>
          <w:spacing w:val="-2"/>
        </w:rPr>
        <w:t xml:space="preserve"> названием.</w:t>
      </w:r>
    </w:p>
    <w:p w:rsidR="00243FF2" w:rsidRDefault="00243FF2" w:rsidP="00243FF2">
      <w:pPr>
        <w:pStyle w:val="1"/>
        <w:spacing w:before="15"/>
      </w:pPr>
      <w:r>
        <w:t>Коммуникативные</w:t>
      </w:r>
      <w:r w:rsidR="00271569">
        <w:t xml:space="preserve"> </w:t>
      </w:r>
      <w:r>
        <w:t>универсальные</w:t>
      </w:r>
      <w:r w:rsidR="00271569">
        <w:t xml:space="preserve"> </w:t>
      </w:r>
      <w:r>
        <w:t>учебные</w:t>
      </w:r>
      <w:r w:rsidR="00271569">
        <w:t xml:space="preserve"> </w:t>
      </w:r>
      <w:r>
        <w:rPr>
          <w:spacing w:val="-2"/>
        </w:rPr>
        <w:t>действия:</w:t>
      </w:r>
    </w:p>
    <w:p w:rsidR="00243FF2" w:rsidRDefault="00243FF2" w:rsidP="00243FF2">
      <w:pPr>
        <w:pStyle w:val="a3"/>
        <w:spacing w:before="15" w:line="252" w:lineRule="auto"/>
        <w:ind w:right="158"/>
        <w:jc w:val="both"/>
      </w:pPr>
      <w: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243FF2" w:rsidRDefault="00243FF2" w:rsidP="00243FF2">
      <w:pPr>
        <w:pStyle w:val="a3"/>
        <w:spacing w:line="252" w:lineRule="auto"/>
        <w:ind w:left="645" w:right="385" w:firstLine="0"/>
        <w:jc w:val="both"/>
      </w:pPr>
      <w:r>
        <w:t>воспроизводитьназваниясвоегонаселенногопункта,названиестраны,еёстолицы; воспроизводить наизусть слова гимна России;</w:t>
      </w:r>
    </w:p>
    <w:p w:rsidR="00243FF2" w:rsidRDefault="00243FF2" w:rsidP="00243FF2">
      <w:pPr>
        <w:pStyle w:val="a3"/>
        <w:spacing w:line="247" w:lineRule="auto"/>
      </w:pPr>
      <w:r>
        <w:t>соотносить</w:t>
      </w:r>
      <w:r w:rsidR="00271569">
        <w:t xml:space="preserve"> </w:t>
      </w:r>
      <w:r>
        <w:t>предметы</w:t>
      </w:r>
      <w:r w:rsidR="00271569">
        <w:t xml:space="preserve"> </w:t>
      </w:r>
      <w:r>
        <w:t>декоративно-прикладного искусства с</w:t>
      </w:r>
      <w:r w:rsidR="00271569">
        <w:t xml:space="preserve"> </w:t>
      </w:r>
      <w:r>
        <w:t>принадлежностью</w:t>
      </w:r>
      <w:r w:rsidR="00271569">
        <w:t xml:space="preserve"> </w:t>
      </w:r>
      <w:r>
        <w:t>народу Российской Федерации, описывать предмет по предложенному плану;</w:t>
      </w:r>
    </w:p>
    <w:p w:rsidR="00243FF2" w:rsidRDefault="00243FF2" w:rsidP="00243FF2">
      <w:pPr>
        <w:pStyle w:val="a3"/>
        <w:spacing w:before="7" w:line="247" w:lineRule="auto"/>
      </w:pPr>
      <w:r>
        <w:t>описывать</w:t>
      </w:r>
      <w:r w:rsidR="00271569">
        <w:t xml:space="preserve"> </w:t>
      </w:r>
      <w:r>
        <w:t>по</w:t>
      </w:r>
      <w:r w:rsidR="00271569">
        <w:t xml:space="preserve"> </w:t>
      </w:r>
      <w:r>
        <w:t>предложенному</w:t>
      </w:r>
      <w:r w:rsidR="00271569">
        <w:t xml:space="preserve"> </w:t>
      </w:r>
      <w:r>
        <w:t>плану</w:t>
      </w:r>
      <w:r w:rsidR="00271569">
        <w:t xml:space="preserve"> </w:t>
      </w:r>
      <w:r>
        <w:t>время</w:t>
      </w:r>
      <w:r w:rsidR="00271569">
        <w:t xml:space="preserve"> </w:t>
      </w:r>
      <w:r>
        <w:t>года,</w:t>
      </w:r>
      <w:r w:rsidR="00271569">
        <w:t xml:space="preserve"> </w:t>
      </w:r>
      <w:r>
        <w:t>передавать</w:t>
      </w:r>
      <w:r w:rsidR="00271569">
        <w:t xml:space="preserve"> </w:t>
      </w:r>
      <w:r>
        <w:t>в</w:t>
      </w:r>
      <w:r w:rsidR="00271569">
        <w:t xml:space="preserve"> </w:t>
      </w:r>
      <w:r>
        <w:t>рассказе</w:t>
      </w:r>
      <w:r w:rsidR="00271569">
        <w:t xml:space="preserve"> </w:t>
      </w:r>
      <w:r>
        <w:t>своё отношение к природным явлениям;</w:t>
      </w:r>
    </w:p>
    <w:p w:rsidR="00243FF2" w:rsidRDefault="00243FF2" w:rsidP="00243FF2">
      <w:pPr>
        <w:pStyle w:val="a3"/>
        <w:spacing w:before="5"/>
        <w:ind w:left="645" w:firstLine="0"/>
      </w:pPr>
      <w:r>
        <w:t>сравнивать</w:t>
      </w:r>
      <w:r w:rsidR="00271569">
        <w:t xml:space="preserve"> </w:t>
      </w:r>
      <w:r>
        <w:t>домашних и</w:t>
      </w:r>
      <w:r w:rsidR="00271569">
        <w:t xml:space="preserve"> </w:t>
      </w:r>
      <w:r>
        <w:t>диких</w:t>
      </w:r>
      <w:r w:rsidR="00271569">
        <w:t xml:space="preserve"> </w:t>
      </w:r>
      <w:r>
        <w:t>животных,</w:t>
      </w:r>
      <w:r w:rsidR="00271569">
        <w:t xml:space="preserve"> </w:t>
      </w:r>
      <w:r>
        <w:t>объяснять,</w:t>
      </w:r>
      <w:r w:rsidR="00271569">
        <w:t xml:space="preserve"> </w:t>
      </w:r>
      <w:r>
        <w:t>чем</w:t>
      </w:r>
      <w:r w:rsidR="00271569">
        <w:t xml:space="preserve"> </w:t>
      </w:r>
      <w:r>
        <w:t>они</w:t>
      </w:r>
      <w:r>
        <w:rPr>
          <w:spacing w:val="-2"/>
        </w:rPr>
        <w:t xml:space="preserve"> различаются.</w:t>
      </w:r>
    </w:p>
    <w:p w:rsidR="00243FF2" w:rsidRDefault="00243FF2" w:rsidP="00243FF2">
      <w:pPr>
        <w:pStyle w:val="1"/>
        <w:spacing w:before="15"/>
        <w:jc w:val="left"/>
      </w:pPr>
      <w:r>
        <w:t>Регулятивные</w:t>
      </w:r>
      <w:r w:rsidR="00271569">
        <w:t xml:space="preserve"> </w:t>
      </w:r>
      <w:r>
        <w:t>универсальные</w:t>
      </w:r>
      <w:r w:rsidR="00271569">
        <w:t xml:space="preserve"> </w:t>
      </w:r>
      <w:r>
        <w:t>учебные</w:t>
      </w:r>
      <w:r>
        <w:rPr>
          <w:spacing w:val="-2"/>
        </w:rPr>
        <w:t xml:space="preserve"> действия:</w:t>
      </w:r>
    </w:p>
    <w:p w:rsidR="00243FF2" w:rsidRDefault="00243FF2" w:rsidP="00243FF2">
      <w:pPr>
        <w:pStyle w:val="a3"/>
        <w:spacing w:before="12" w:line="252" w:lineRule="auto"/>
        <w:ind w:right="158"/>
        <w:jc w:val="both"/>
      </w:pPr>
      <w:r>
        <w:t>сравнивать организацию</w:t>
      </w:r>
      <w:r w:rsidR="00271569">
        <w:t xml:space="preserve"> </w:t>
      </w:r>
      <w:r>
        <w:t>своей жизни</w:t>
      </w:r>
      <w:r w:rsidR="00271569">
        <w:t xml:space="preserve"> </w:t>
      </w:r>
      <w:r>
        <w:t>с</w:t>
      </w:r>
      <w:r w:rsidR="00271569">
        <w:t xml:space="preserve"> </w:t>
      </w:r>
      <w:r>
        <w:t>установленными</w:t>
      </w:r>
      <w:r w:rsidR="00271569">
        <w:t xml:space="preserve"> </w:t>
      </w:r>
      <w:r>
        <w:t>правилами здорового</w:t>
      </w:r>
      <w:r w:rsidR="00271569">
        <w:t xml:space="preserve"> </w:t>
      </w:r>
      <w:r>
        <w:t>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243FF2" w:rsidRDefault="00243FF2" w:rsidP="00243FF2">
      <w:pPr>
        <w:pStyle w:val="a3"/>
        <w:spacing w:before="2" w:line="254" w:lineRule="auto"/>
        <w:ind w:right="159"/>
        <w:jc w:val="both"/>
      </w:pPr>
      <w:r>
        <w:t>оценивать выполнение правил безопасного поведения на дорогах и улицах другими детьми, выполнять самооценку;</w:t>
      </w:r>
    </w:p>
    <w:p w:rsidR="00243FF2" w:rsidRDefault="00243FF2" w:rsidP="00243FF2">
      <w:pPr>
        <w:pStyle w:val="a3"/>
        <w:spacing w:line="254" w:lineRule="auto"/>
        <w:ind w:right="158"/>
        <w:jc w:val="both"/>
      </w:pPr>
      <w: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243FF2" w:rsidRDefault="00243FF2" w:rsidP="00243FF2">
      <w:pPr>
        <w:pStyle w:val="1"/>
        <w:spacing w:before="1"/>
      </w:pPr>
      <w:r>
        <w:t>Совместная</w:t>
      </w:r>
      <w:r w:rsidR="00271569">
        <w:t xml:space="preserve"> </w:t>
      </w:r>
      <w:r>
        <w:rPr>
          <w:spacing w:val="-2"/>
        </w:rPr>
        <w:t>деятельность:</w:t>
      </w:r>
    </w:p>
    <w:p w:rsidR="00243FF2" w:rsidRDefault="00243FF2" w:rsidP="00243FF2">
      <w:pPr>
        <w:pStyle w:val="a3"/>
        <w:spacing w:before="20" w:line="254" w:lineRule="auto"/>
        <w:ind w:right="158"/>
        <w:jc w:val="both"/>
      </w:pPr>
      <w: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43FF2" w:rsidRDefault="00243FF2" w:rsidP="00243FF2">
      <w:pPr>
        <w:pStyle w:val="a5"/>
        <w:numPr>
          <w:ilvl w:val="0"/>
          <w:numId w:val="4"/>
        </w:numPr>
        <w:tabs>
          <w:tab w:val="left" w:pos="388"/>
        </w:tabs>
        <w:spacing w:before="1"/>
        <w:ind w:hanging="223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43FF2" w:rsidRDefault="00243FF2" w:rsidP="00243FF2">
      <w:pPr>
        <w:pStyle w:val="1"/>
        <w:spacing w:before="44"/>
      </w:pPr>
      <w:r>
        <w:t>Человек</w:t>
      </w:r>
      <w:r w:rsidR="00271569">
        <w:t xml:space="preserve"> </w:t>
      </w:r>
      <w:r>
        <w:t xml:space="preserve">и </w:t>
      </w:r>
      <w:r>
        <w:rPr>
          <w:spacing w:val="-2"/>
        </w:rPr>
        <w:t>общество.</w:t>
      </w:r>
    </w:p>
    <w:p w:rsidR="00243FF2" w:rsidRDefault="00243FF2" w:rsidP="00243FF2">
      <w:pPr>
        <w:pStyle w:val="a3"/>
        <w:spacing w:before="20" w:line="254" w:lineRule="auto"/>
        <w:ind w:right="157"/>
        <w:jc w:val="both"/>
      </w:pPr>
      <w:r>
        <w:t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243FF2" w:rsidRDefault="00243FF2" w:rsidP="00243FF2">
      <w:pPr>
        <w:pStyle w:val="a3"/>
        <w:spacing w:before="2" w:line="254" w:lineRule="auto"/>
        <w:ind w:right="159"/>
        <w:jc w:val="both"/>
      </w:pPr>
      <w:r>
        <w:t>Свой региони</w:t>
      </w:r>
      <w:r w:rsidR="00271569">
        <w:t xml:space="preserve"> </w:t>
      </w:r>
      <w:r>
        <w:t>его</w:t>
      </w:r>
      <w:r w:rsidR="00271569">
        <w:t xml:space="preserve"> </w:t>
      </w:r>
      <w:r>
        <w:t>главный город</w:t>
      </w:r>
      <w:r w:rsidR="00271569">
        <w:t xml:space="preserve"> </w:t>
      </w:r>
      <w:r>
        <w:t>на</w:t>
      </w:r>
      <w:r w:rsidR="00271569">
        <w:t xml:space="preserve"> </w:t>
      </w:r>
      <w:r>
        <w:t>карте;</w:t>
      </w:r>
      <w:r w:rsidR="00271569">
        <w:t xml:space="preserve"> </w:t>
      </w:r>
      <w:r>
        <w:t>символика</w:t>
      </w:r>
      <w:r w:rsidR="00271569">
        <w:t xml:space="preserve"> </w:t>
      </w:r>
      <w:r>
        <w:t>своего</w:t>
      </w:r>
      <w:r w:rsidR="00271569">
        <w:t xml:space="preserve"> </w:t>
      </w:r>
      <w:r>
        <w:t>региона.</w:t>
      </w:r>
      <w:r w:rsidR="00271569">
        <w:t xml:space="preserve"> </w:t>
      </w:r>
      <w:r>
        <w:t>Хозяйственные занятия, профессии жителей родного края. Значение труда в жизни человека и общества.</w:t>
      </w:r>
    </w:p>
    <w:p w:rsidR="00243FF2" w:rsidRDefault="00243FF2" w:rsidP="00243FF2">
      <w:pPr>
        <w:widowControl/>
        <w:autoSpaceDE/>
        <w:autoSpaceDN/>
        <w:spacing w:line="254" w:lineRule="auto"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54" w:lineRule="auto"/>
        <w:ind w:right="158"/>
        <w:jc w:val="both"/>
      </w:pPr>
      <w:r>
        <w:lastRenderedPageBreak/>
        <w:t>Семья. Семейные ценности и традиции. Родословная. Составление схемы родословного древа, истории семьи.</w:t>
      </w:r>
    </w:p>
    <w:p w:rsidR="00243FF2" w:rsidRDefault="00243FF2" w:rsidP="00243FF2">
      <w:pPr>
        <w:pStyle w:val="a3"/>
        <w:spacing w:before="1" w:line="254" w:lineRule="auto"/>
        <w:ind w:right="158"/>
        <w:jc w:val="both"/>
      </w:pPr>
      <w: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43FF2" w:rsidRDefault="00243FF2" w:rsidP="00243FF2">
      <w:pPr>
        <w:pStyle w:val="1"/>
        <w:spacing w:before="2"/>
      </w:pPr>
      <w:r>
        <w:t>Человек</w:t>
      </w:r>
      <w:r w:rsidR="00271569">
        <w:t xml:space="preserve"> </w:t>
      </w:r>
      <w:r>
        <w:t xml:space="preserve">и </w:t>
      </w:r>
      <w:r>
        <w:rPr>
          <w:spacing w:val="-2"/>
        </w:rPr>
        <w:t>природа.</w:t>
      </w:r>
    </w:p>
    <w:p w:rsidR="00243FF2" w:rsidRDefault="00243FF2" w:rsidP="00243FF2">
      <w:pPr>
        <w:pStyle w:val="a3"/>
        <w:spacing w:before="20"/>
        <w:ind w:left="645" w:firstLine="0"/>
        <w:jc w:val="both"/>
      </w:pPr>
      <w:r>
        <w:t>Методы</w:t>
      </w:r>
      <w:r w:rsidR="00271569">
        <w:t xml:space="preserve"> </w:t>
      </w:r>
      <w:r>
        <w:t>познания</w:t>
      </w:r>
      <w:r w:rsidR="00271569">
        <w:t xml:space="preserve"> </w:t>
      </w:r>
      <w:r>
        <w:t>природы:</w:t>
      </w:r>
      <w:r w:rsidR="00271569">
        <w:t xml:space="preserve"> </w:t>
      </w:r>
      <w:r>
        <w:t>наблюдения,</w:t>
      </w:r>
      <w:r w:rsidR="00271569">
        <w:t xml:space="preserve"> </w:t>
      </w:r>
      <w:r>
        <w:t>опыты,</w:t>
      </w:r>
      <w:r>
        <w:rPr>
          <w:spacing w:val="-2"/>
        </w:rPr>
        <w:t xml:space="preserve"> измерения.</w:t>
      </w:r>
    </w:p>
    <w:p w:rsidR="00243FF2" w:rsidRDefault="00243FF2" w:rsidP="00243FF2">
      <w:pPr>
        <w:pStyle w:val="a3"/>
        <w:spacing w:before="20" w:line="254" w:lineRule="auto"/>
        <w:ind w:right="158"/>
        <w:jc w:val="both"/>
      </w:pPr>
      <w: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43FF2" w:rsidRDefault="00243FF2" w:rsidP="00243FF2">
      <w:pPr>
        <w:pStyle w:val="a3"/>
        <w:spacing w:line="254" w:lineRule="auto"/>
        <w:ind w:right="159"/>
        <w:jc w:val="both"/>
      </w:pPr>
      <w:r>
        <w:t>Многообразие растений. Деревья, кустарники, травы. Дикорастущие и культурные растения. Связи в природе. Годовой ход изменений в жизни растений.</w:t>
      </w:r>
    </w:p>
    <w:p w:rsidR="00243FF2" w:rsidRDefault="00243FF2" w:rsidP="00243FF2">
      <w:pPr>
        <w:pStyle w:val="a3"/>
        <w:spacing w:line="254" w:lineRule="auto"/>
        <w:ind w:right="158"/>
        <w:jc w:val="both"/>
      </w:pPr>
      <w: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43FF2" w:rsidRDefault="00243FF2" w:rsidP="00243FF2">
      <w:pPr>
        <w:pStyle w:val="a3"/>
        <w:spacing w:before="1" w:line="264" w:lineRule="auto"/>
        <w:ind w:right="158"/>
        <w:jc w:val="both"/>
      </w:pPr>
      <w: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43FF2" w:rsidRDefault="00243FF2" w:rsidP="00243FF2">
      <w:pPr>
        <w:pStyle w:val="1"/>
        <w:spacing w:before="1"/>
      </w:pPr>
      <w:r>
        <w:t>Правила</w:t>
      </w:r>
      <w:r w:rsidR="00271569">
        <w:t xml:space="preserve"> </w:t>
      </w:r>
      <w:r>
        <w:t>безопасной</w:t>
      </w:r>
      <w:r w:rsidR="00271569">
        <w:t xml:space="preserve"> </w:t>
      </w:r>
      <w:r>
        <w:rPr>
          <w:spacing w:val="-2"/>
        </w:rPr>
        <w:t>жизнедеятельности.</w:t>
      </w:r>
    </w:p>
    <w:p w:rsidR="00243FF2" w:rsidRDefault="00243FF2" w:rsidP="00243FF2">
      <w:pPr>
        <w:pStyle w:val="a3"/>
        <w:spacing w:before="30" w:line="264" w:lineRule="auto"/>
        <w:ind w:right="158"/>
        <w:jc w:val="both"/>
      </w:pPr>
      <w:r>
        <w:t xml:space="preserve">Здоровый образ жизни: режим дня (чередование сна,учебных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</w:t>
      </w:r>
      <w:r>
        <w:rPr>
          <w:spacing w:val="-2"/>
        </w:rPr>
        <w:t>здоровья.</w:t>
      </w:r>
    </w:p>
    <w:p w:rsidR="00243FF2" w:rsidRDefault="00243FF2" w:rsidP="00243FF2">
      <w:pPr>
        <w:pStyle w:val="a3"/>
        <w:spacing w:line="264" w:lineRule="auto"/>
        <w:ind w:right="158"/>
        <w:jc w:val="both"/>
      </w:pPr>
      <w: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43FF2" w:rsidRDefault="00243FF2" w:rsidP="00243FF2">
      <w:pPr>
        <w:pStyle w:val="a3"/>
        <w:spacing w:line="264" w:lineRule="auto"/>
        <w:ind w:right="159"/>
        <w:jc w:val="both"/>
      </w:pPr>
      <w:r>
        <w:t>Правила безопасного поведения пассажира наземного</w:t>
      </w:r>
      <w:r w:rsidR="00271569">
        <w:t xml:space="preserve"> </w:t>
      </w:r>
      <w:r>
        <w:t>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43FF2" w:rsidRDefault="00243FF2" w:rsidP="00243FF2">
      <w:pPr>
        <w:pStyle w:val="a3"/>
        <w:spacing w:line="264" w:lineRule="auto"/>
        <w:ind w:right="157"/>
        <w:jc w:val="both"/>
      </w:pPr>
      <w: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243FF2" w:rsidRDefault="00243FF2" w:rsidP="00243FF2">
      <w:pPr>
        <w:pStyle w:val="a3"/>
        <w:spacing w:line="259" w:lineRule="auto"/>
        <w:ind w:left="165" w:right="3552" w:firstLine="0"/>
      </w:pPr>
      <w:r>
        <w:t>УНИВЕРСАЛЬНЫЕУЧЕБНЫЕДЕЙСТВИЯ (ПРОПЕДЕВТИЧЕСКИЙ УРОВЕНЬ)</w:t>
      </w:r>
    </w:p>
    <w:p w:rsidR="00243FF2" w:rsidRDefault="00243FF2" w:rsidP="00243FF2">
      <w:pPr>
        <w:pStyle w:val="a3"/>
        <w:spacing w:before="4" w:line="264" w:lineRule="auto"/>
        <w:ind w:right="158"/>
        <w:jc w:val="both"/>
      </w:pPr>
      <w: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43FF2" w:rsidRDefault="00243FF2" w:rsidP="00243FF2">
      <w:pPr>
        <w:pStyle w:val="1"/>
        <w:spacing w:line="264" w:lineRule="auto"/>
        <w:ind w:right="3811"/>
      </w:pPr>
      <w:r>
        <w:t>Познавательные</w:t>
      </w:r>
      <w:r w:rsidR="00271569">
        <w:t xml:space="preserve"> </w:t>
      </w:r>
      <w:r>
        <w:t>универсальные</w:t>
      </w:r>
      <w:r w:rsidR="00271569">
        <w:t xml:space="preserve"> </w:t>
      </w:r>
      <w:r>
        <w:t>учебные</w:t>
      </w:r>
      <w:r w:rsidR="00271569">
        <w:t xml:space="preserve"> </w:t>
      </w:r>
      <w:r>
        <w:t>действия Базовые логические действия:</w:t>
      </w:r>
    </w:p>
    <w:p w:rsidR="00243FF2" w:rsidRDefault="00271569" w:rsidP="00243FF2">
      <w:pPr>
        <w:pStyle w:val="a3"/>
        <w:tabs>
          <w:tab w:val="left" w:pos="3061"/>
          <w:tab w:val="left" w:pos="5392"/>
          <w:tab w:val="left" w:pos="6558"/>
        </w:tabs>
        <w:spacing w:before="1" w:line="264" w:lineRule="auto"/>
        <w:ind w:right="160"/>
      </w:pPr>
      <w:r>
        <w:t>О</w:t>
      </w:r>
      <w:r w:rsidR="00243FF2">
        <w:t>риентироваться</w:t>
      </w:r>
      <w:r>
        <w:t xml:space="preserve"> </w:t>
      </w:r>
      <w:r w:rsidR="00243FF2">
        <w:t>в</w:t>
      </w:r>
      <w:r w:rsidR="00243FF2">
        <w:tab/>
        <w:t>методах</w:t>
      </w:r>
      <w:r>
        <w:t xml:space="preserve"> </w:t>
      </w:r>
      <w:r w:rsidR="00243FF2">
        <w:t>познания</w:t>
      </w:r>
      <w:r w:rsidR="00243FF2">
        <w:tab/>
      </w:r>
      <w:r w:rsidR="00243FF2">
        <w:rPr>
          <w:spacing w:val="-2"/>
        </w:rPr>
        <w:t>природы</w:t>
      </w:r>
      <w:r w:rsidR="00243FF2">
        <w:tab/>
        <w:t>(наблюдение,</w:t>
      </w:r>
      <w:r>
        <w:t xml:space="preserve"> </w:t>
      </w:r>
      <w:r w:rsidR="00243FF2">
        <w:t>опыт,</w:t>
      </w:r>
      <w:r>
        <w:t xml:space="preserve"> </w:t>
      </w:r>
      <w:r w:rsidR="00243FF2">
        <w:t xml:space="preserve">сравнение, </w:t>
      </w:r>
      <w:r w:rsidR="00243FF2">
        <w:rPr>
          <w:spacing w:val="-2"/>
        </w:rPr>
        <w:t>измерение);</w:t>
      </w:r>
    </w:p>
    <w:p w:rsidR="00243FF2" w:rsidRDefault="00243FF2" w:rsidP="00243FF2">
      <w:pPr>
        <w:pStyle w:val="a3"/>
        <w:tabs>
          <w:tab w:val="left" w:pos="2195"/>
          <w:tab w:val="left" w:pos="2730"/>
          <w:tab w:val="left" w:pos="3762"/>
          <w:tab w:val="left" w:pos="5401"/>
          <w:tab w:val="left" w:pos="6793"/>
          <w:tab w:val="left" w:pos="8109"/>
          <w:tab w:val="left" w:pos="9369"/>
        </w:tabs>
        <w:spacing w:line="264" w:lineRule="auto"/>
        <w:ind w:right="160"/>
      </w:pPr>
      <w:r>
        <w:rPr>
          <w:spacing w:val="-2"/>
        </w:rPr>
        <w:t>определять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наблюдения</w:t>
      </w:r>
      <w:r>
        <w:tab/>
      </w:r>
      <w:r>
        <w:rPr>
          <w:spacing w:val="-2"/>
        </w:rPr>
        <w:t>состояние</w:t>
      </w:r>
      <w:r>
        <w:tab/>
      </w:r>
      <w:r>
        <w:rPr>
          <w:spacing w:val="-2"/>
        </w:rPr>
        <w:t>вещества</w:t>
      </w:r>
      <w:r>
        <w:tab/>
      </w:r>
      <w:r>
        <w:rPr>
          <w:spacing w:val="-2"/>
        </w:rPr>
        <w:t>(жидкое,</w:t>
      </w:r>
      <w:r>
        <w:tab/>
      </w:r>
      <w:r>
        <w:rPr>
          <w:spacing w:val="-2"/>
        </w:rPr>
        <w:t>твёрдое, газообразное);</w:t>
      </w:r>
    </w:p>
    <w:p w:rsidR="00243FF2" w:rsidRDefault="00243FF2" w:rsidP="00243FF2">
      <w:pPr>
        <w:pStyle w:val="a3"/>
        <w:ind w:left="645" w:firstLine="0"/>
      </w:pPr>
      <w:r>
        <w:t>различать</w:t>
      </w:r>
      <w:r w:rsidR="00271569">
        <w:t xml:space="preserve"> </w:t>
      </w:r>
      <w:r>
        <w:t>символы</w:t>
      </w:r>
      <w:r w:rsidR="00271569">
        <w:t xml:space="preserve"> </w:t>
      </w:r>
      <w:r>
        <w:t xml:space="preserve">Российской </w:t>
      </w:r>
      <w:r>
        <w:rPr>
          <w:spacing w:val="-2"/>
        </w:rPr>
        <w:t>Федерации;</w:t>
      </w:r>
    </w:p>
    <w:p w:rsidR="00243FF2" w:rsidRDefault="00243FF2" w:rsidP="00243FF2">
      <w:pPr>
        <w:widowControl/>
        <w:autoSpaceDE/>
        <w:autoSpaceDN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64" w:lineRule="auto"/>
        <w:ind w:left="645" w:firstLine="0"/>
      </w:pPr>
      <w:r>
        <w:lastRenderedPageBreak/>
        <w:t>различать деревья, кустарники, травы; приводить примеры (в пределах изученного); группироватьрастения:дикорастущиеикультурные;лекарственныеиядовитые(в</w:t>
      </w:r>
    </w:p>
    <w:p w:rsidR="00243FF2" w:rsidRDefault="00243FF2" w:rsidP="00243FF2">
      <w:pPr>
        <w:pStyle w:val="a3"/>
        <w:spacing w:before="1"/>
        <w:ind w:firstLine="0"/>
      </w:pPr>
      <w:r>
        <w:t>пределах</w:t>
      </w:r>
      <w:r w:rsidR="00271569">
        <w:t xml:space="preserve"> </w:t>
      </w:r>
      <w:r>
        <w:rPr>
          <w:spacing w:val="-2"/>
        </w:rPr>
        <w:t>изученного);</w:t>
      </w:r>
    </w:p>
    <w:p w:rsidR="00243FF2" w:rsidRDefault="00243FF2" w:rsidP="00243FF2">
      <w:pPr>
        <w:pStyle w:val="a3"/>
        <w:spacing w:before="27"/>
        <w:ind w:left="645" w:firstLine="0"/>
      </w:pPr>
      <w:r>
        <w:t>различать</w:t>
      </w:r>
      <w:r w:rsidR="00271569">
        <w:t xml:space="preserve"> </w:t>
      </w:r>
      <w:r>
        <w:t>прошлое,</w:t>
      </w:r>
      <w:r w:rsidR="00271569">
        <w:t xml:space="preserve"> </w:t>
      </w:r>
      <w:r>
        <w:t>настоящее,</w:t>
      </w:r>
      <w:r w:rsidR="00271569">
        <w:t xml:space="preserve"> </w:t>
      </w:r>
      <w:r>
        <w:rPr>
          <w:spacing w:val="-2"/>
        </w:rPr>
        <w:t>будущее.</w:t>
      </w:r>
    </w:p>
    <w:p w:rsidR="00243FF2" w:rsidRDefault="00243FF2" w:rsidP="00243FF2">
      <w:pPr>
        <w:pStyle w:val="1"/>
        <w:spacing w:before="29"/>
        <w:jc w:val="left"/>
      </w:pPr>
      <w:r>
        <w:t>Работа</w:t>
      </w:r>
      <w:r w:rsidR="00271569">
        <w:t xml:space="preserve"> </w:t>
      </w:r>
      <w:r>
        <w:t>с</w:t>
      </w:r>
      <w:r w:rsidR="00271569">
        <w:t xml:space="preserve"> </w:t>
      </w:r>
      <w:r>
        <w:rPr>
          <w:spacing w:val="-2"/>
        </w:rPr>
        <w:t>информацией:</w:t>
      </w:r>
    </w:p>
    <w:p w:rsidR="00243FF2" w:rsidRDefault="00271569" w:rsidP="00243FF2">
      <w:pPr>
        <w:pStyle w:val="a3"/>
        <w:spacing w:before="16" w:line="247" w:lineRule="auto"/>
        <w:ind w:left="645" w:right="160" w:firstLine="0"/>
      </w:pPr>
      <w:r>
        <w:t>Р</w:t>
      </w:r>
      <w:r w:rsidR="00243FF2">
        <w:t>азличать</w:t>
      </w:r>
      <w:r>
        <w:t xml:space="preserve"> </w:t>
      </w:r>
      <w:r w:rsidR="00243FF2">
        <w:t>информацию</w:t>
      </w:r>
      <w:r>
        <w:t xml:space="preserve"> </w:t>
      </w:r>
      <w:r w:rsidR="00243FF2">
        <w:t>,представленную</w:t>
      </w:r>
      <w:r>
        <w:t xml:space="preserve"> </w:t>
      </w:r>
      <w:r w:rsidR="00243FF2">
        <w:t>в</w:t>
      </w:r>
      <w:r>
        <w:t xml:space="preserve"> </w:t>
      </w:r>
      <w:r w:rsidR="00243FF2">
        <w:t>тексте,</w:t>
      </w:r>
      <w:r>
        <w:t xml:space="preserve"> </w:t>
      </w:r>
      <w:r w:rsidR="00243FF2">
        <w:t>графически,</w:t>
      </w:r>
      <w:r>
        <w:t xml:space="preserve"> </w:t>
      </w:r>
      <w:r w:rsidR="00243FF2">
        <w:t>аудиовизуально; читать информацию, представленную в схеме, таблице;</w:t>
      </w:r>
    </w:p>
    <w:p w:rsidR="00243FF2" w:rsidRDefault="00243FF2" w:rsidP="00243FF2">
      <w:pPr>
        <w:pStyle w:val="a3"/>
        <w:spacing w:before="7" w:line="247" w:lineRule="auto"/>
        <w:ind w:left="645" w:right="404" w:firstLine="0"/>
      </w:pPr>
      <w:r>
        <w:t>используя текстовую информацию, заполнять таблицы; дополнять схемы; соотноситьпример(рисунок,предложеннуюситуацию)современемпротекания.</w:t>
      </w:r>
    </w:p>
    <w:p w:rsidR="00243FF2" w:rsidRDefault="00243FF2" w:rsidP="00243FF2">
      <w:pPr>
        <w:pStyle w:val="1"/>
        <w:spacing w:before="4"/>
        <w:jc w:val="left"/>
      </w:pPr>
      <w:r>
        <w:t>Коммуникативные</w:t>
      </w:r>
      <w:r w:rsidR="00271569">
        <w:t xml:space="preserve"> </w:t>
      </w:r>
      <w:r>
        <w:t>универсальные</w:t>
      </w:r>
      <w:r w:rsidR="00271569">
        <w:t xml:space="preserve"> </w:t>
      </w:r>
      <w:r>
        <w:t>учебные</w:t>
      </w:r>
      <w:r w:rsidR="00271569">
        <w:t xml:space="preserve"> </w:t>
      </w:r>
      <w:r>
        <w:rPr>
          <w:spacing w:val="-2"/>
        </w:rPr>
        <w:t>действия:</w:t>
      </w:r>
    </w:p>
    <w:p w:rsidR="00243FF2" w:rsidRDefault="00243FF2" w:rsidP="00243FF2">
      <w:pPr>
        <w:pStyle w:val="a3"/>
        <w:spacing w:before="15" w:line="247" w:lineRule="auto"/>
        <w:ind w:left="645" w:firstLine="0"/>
      </w:pPr>
      <w:r>
        <w:t>ориентироваться в терминах (понятиях), соотносить их с краткой характеристикой: понятияитермины,связанныессоциальныммиром(индивидуальность</w:t>
      </w:r>
      <w:r>
        <w:rPr>
          <w:spacing w:val="-2"/>
        </w:rPr>
        <w:t>человека,</w:t>
      </w:r>
    </w:p>
    <w:p w:rsidR="00243FF2" w:rsidRDefault="00243FF2" w:rsidP="00243FF2">
      <w:pPr>
        <w:pStyle w:val="a3"/>
        <w:spacing w:before="5" w:line="252" w:lineRule="auto"/>
        <w:ind w:firstLine="0"/>
      </w:pPr>
      <w:r>
        <w:t>органы чувств, жизнедеятельность; поколение, старшее поколение, культура поведения; Родина, столица, родной край, регион);</w:t>
      </w:r>
    </w:p>
    <w:p w:rsidR="00243FF2" w:rsidRDefault="00243FF2" w:rsidP="00243FF2">
      <w:pPr>
        <w:pStyle w:val="a3"/>
        <w:spacing w:before="1" w:line="247" w:lineRule="auto"/>
      </w:pPr>
      <w:r>
        <w:t>понятия</w:t>
      </w:r>
      <w:r w:rsidR="00271569">
        <w:t xml:space="preserve"> </w:t>
      </w:r>
      <w:r>
        <w:t>и</w:t>
      </w:r>
      <w:r w:rsidR="00271569">
        <w:t xml:space="preserve"> </w:t>
      </w:r>
      <w:r>
        <w:t>термины,</w:t>
      </w:r>
      <w:r w:rsidR="00271569">
        <w:t xml:space="preserve"> </w:t>
      </w:r>
      <w:r>
        <w:t>связанные</w:t>
      </w:r>
      <w:r w:rsidR="00271569">
        <w:t xml:space="preserve"> </w:t>
      </w:r>
      <w:r>
        <w:t>с</w:t>
      </w:r>
      <w:r w:rsidR="00271569">
        <w:t xml:space="preserve"> </w:t>
      </w:r>
      <w:r>
        <w:t>миром</w:t>
      </w:r>
      <w:r w:rsidR="00271569">
        <w:t xml:space="preserve"> </w:t>
      </w:r>
      <w:r>
        <w:t>природы(среда</w:t>
      </w:r>
      <w:r w:rsidR="00271569">
        <w:t xml:space="preserve"> </w:t>
      </w:r>
      <w:r>
        <w:t>обитания,</w:t>
      </w:r>
      <w:r w:rsidR="00271569">
        <w:t xml:space="preserve"> </w:t>
      </w:r>
      <w:r>
        <w:t>тело,</w:t>
      </w:r>
      <w:r w:rsidR="00271569">
        <w:t xml:space="preserve"> </w:t>
      </w:r>
      <w:r>
        <w:t>явление, вещество; заповедник);</w:t>
      </w:r>
    </w:p>
    <w:p w:rsidR="00243FF2" w:rsidRDefault="00243FF2" w:rsidP="00243FF2">
      <w:pPr>
        <w:pStyle w:val="a3"/>
        <w:spacing w:before="5" w:line="252" w:lineRule="auto"/>
      </w:pPr>
      <w:r>
        <w:t>понятия</w:t>
      </w:r>
      <w:r w:rsidR="00271569">
        <w:t xml:space="preserve"> </w:t>
      </w:r>
      <w:r>
        <w:t>и</w:t>
      </w:r>
      <w:r w:rsidR="00271569">
        <w:t xml:space="preserve"> </w:t>
      </w:r>
      <w:r>
        <w:t>термины,</w:t>
      </w:r>
      <w:r w:rsidR="00271569">
        <w:t xml:space="preserve"> </w:t>
      </w:r>
      <w:r>
        <w:t>связанные</w:t>
      </w:r>
      <w:r w:rsidR="00271569">
        <w:t xml:space="preserve"> </w:t>
      </w:r>
      <w:r>
        <w:t>с</w:t>
      </w:r>
      <w:r w:rsidR="00271569">
        <w:t xml:space="preserve"> </w:t>
      </w:r>
      <w:r>
        <w:t>организацией</w:t>
      </w:r>
      <w:r w:rsidR="00271569">
        <w:t xml:space="preserve"> </w:t>
      </w:r>
      <w:r>
        <w:t>своей</w:t>
      </w:r>
      <w:r w:rsidR="00271569">
        <w:t xml:space="preserve"> </w:t>
      </w:r>
      <w:r>
        <w:t>жизни</w:t>
      </w:r>
      <w:r w:rsidR="00271569">
        <w:t xml:space="preserve"> </w:t>
      </w:r>
      <w:r>
        <w:t>и</w:t>
      </w:r>
      <w:r w:rsidR="00271569">
        <w:t xml:space="preserve"> </w:t>
      </w:r>
      <w:r>
        <w:t>охраны</w:t>
      </w:r>
      <w:r w:rsidR="00271569">
        <w:t xml:space="preserve"> </w:t>
      </w:r>
      <w:r>
        <w:t>здоровья (режим, правильное питание, закаливание, безопасность, опасная ситуация);</w:t>
      </w:r>
    </w:p>
    <w:p w:rsidR="00243FF2" w:rsidRDefault="00243FF2" w:rsidP="00243FF2">
      <w:pPr>
        <w:pStyle w:val="a3"/>
        <w:spacing w:before="1" w:line="247" w:lineRule="auto"/>
      </w:pPr>
      <w:r>
        <w:t>описывать</w:t>
      </w:r>
      <w:r w:rsidR="00271569">
        <w:t xml:space="preserve"> </w:t>
      </w:r>
      <w:r>
        <w:t>условия</w:t>
      </w:r>
      <w:r w:rsidR="00271569">
        <w:t xml:space="preserve"> </w:t>
      </w:r>
      <w:r>
        <w:t>жизни</w:t>
      </w:r>
      <w:r w:rsidR="00271569">
        <w:t xml:space="preserve"> </w:t>
      </w:r>
      <w:r>
        <w:t>на</w:t>
      </w:r>
      <w:r w:rsidR="00271569">
        <w:t xml:space="preserve"> </w:t>
      </w:r>
      <w:r>
        <w:t>Земле,</w:t>
      </w:r>
      <w:r w:rsidR="00271569">
        <w:t xml:space="preserve"> </w:t>
      </w:r>
      <w:r>
        <w:t>отличие</w:t>
      </w:r>
      <w:r w:rsidR="00271569">
        <w:t xml:space="preserve"> </w:t>
      </w:r>
      <w:r>
        <w:t>нашей</w:t>
      </w:r>
      <w:r w:rsidR="00271569">
        <w:t xml:space="preserve"> </w:t>
      </w:r>
      <w:r>
        <w:t>планеты</w:t>
      </w:r>
      <w:r w:rsidR="00271569">
        <w:t xml:space="preserve"> </w:t>
      </w:r>
      <w:r>
        <w:t>от</w:t>
      </w:r>
      <w:r w:rsidR="00271569">
        <w:t xml:space="preserve"> </w:t>
      </w:r>
      <w:r>
        <w:t>других</w:t>
      </w:r>
      <w:r w:rsidR="00271569">
        <w:t xml:space="preserve"> </w:t>
      </w:r>
      <w:r>
        <w:t>планет Солнечной системы;</w:t>
      </w:r>
    </w:p>
    <w:p w:rsidR="00243FF2" w:rsidRDefault="00243FF2" w:rsidP="00243FF2">
      <w:pPr>
        <w:pStyle w:val="a3"/>
        <w:spacing w:before="5"/>
        <w:ind w:left="645" w:firstLine="0"/>
      </w:pPr>
      <w:r>
        <w:t>создаватьнебольшиеописаниянапредложеннуютему(например,«Моя</w:t>
      </w:r>
      <w:r>
        <w:rPr>
          <w:spacing w:val="-2"/>
        </w:rPr>
        <w:t>семья»,</w:t>
      </w:r>
    </w:p>
    <w:p w:rsidR="00243FF2" w:rsidRDefault="00243FF2" w:rsidP="00243FF2">
      <w:pPr>
        <w:pStyle w:val="a3"/>
        <w:tabs>
          <w:tab w:val="left" w:pos="1048"/>
          <w:tab w:val="left" w:pos="2106"/>
          <w:tab w:val="left" w:pos="3844"/>
          <w:tab w:val="left" w:pos="4590"/>
          <w:tab w:val="left" w:pos="5773"/>
          <w:tab w:val="left" w:pos="6779"/>
          <w:tab w:val="left" w:pos="8041"/>
          <w:tab w:val="left" w:pos="8790"/>
          <w:tab w:val="left" w:pos="9138"/>
        </w:tabs>
        <w:spacing w:before="15" w:line="247" w:lineRule="auto"/>
        <w:ind w:right="159" w:firstLine="0"/>
      </w:pPr>
      <w:r>
        <w:rPr>
          <w:spacing w:val="-2"/>
        </w:rPr>
        <w:t>«Какие</w:t>
      </w:r>
      <w:r>
        <w:tab/>
      </w:r>
      <w:r>
        <w:rPr>
          <w:spacing w:val="-2"/>
        </w:rPr>
        <w:t>бывают</w:t>
      </w:r>
      <w:r>
        <w:tab/>
      </w:r>
      <w:r>
        <w:rPr>
          <w:spacing w:val="-2"/>
        </w:rPr>
        <w:t>профессии?»,</w:t>
      </w:r>
      <w:r>
        <w:tab/>
      </w:r>
      <w:r>
        <w:rPr>
          <w:spacing w:val="-4"/>
        </w:rPr>
        <w:t>«Что</w:t>
      </w:r>
      <w:r>
        <w:tab/>
      </w:r>
      <w:r>
        <w:rPr>
          <w:spacing w:val="-2"/>
        </w:rPr>
        <w:t>«умеют»</w:t>
      </w:r>
      <w:r>
        <w:tab/>
      </w:r>
      <w:r>
        <w:rPr>
          <w:spacing w:val="-2"/>
        </w:rPr>
        <w:t>органы</w:t>
      </w:r>
      <w:r>
        <w:tab/>
      </w:r>
      <w:r>
        <w:rPr>
          <w:spacing w:val="-2"/>
        </w:rPr>
        <w:t>чувств?»,</w:t>
      </w:r>
      <w:r>
        <w:tab/>
      </w:r>
      <w:r>
        <w:rPr>
          <w:spacing w:val="-4"/>
        </w:rPr>
        <w:t>«Лес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 xml:space="preserve">природное </w:t>
      </w:r>
      <w:r>
        <w:t>сообщество» и другие);</w:t>
      </w:r>
    </w:p>
    <w:p w:rsidR="00243FF2" w:rsidRDefault="00243FF2" w:rsidP="00243FF2">
      <w:pPr>
        <w:pStyle w:val="a3"/>
        <w:spacing w:before="5" w:line="252" w:lineRule="auto"/>
      </w:pPr>
      <w:r>
        <w:t>создаватьвысказывания-рассуждения(например,признакиживотногоирастениякак живого существа; связь изменений в живой природе с явлениями неживой природы);</w:t>
      </w:r>
    </w:p>
    <w:p w:rsidR="00243FF2" w:rsidRDefault="00243FF2" w:rsidP="00243FF2">
      <w:pPr>
        <w:pStyle w:val="a3"/>
        <w:spacing w:before="1" w:line="247" w:lineRule="auto"/>
      </w:pPr>
      <w:r>
        <w:t>приводитьпримерырастенийиживотных,занесённыхвКраснуюкнигуРоссии(на примере своей местности);</w:t>
      </w:r>
    </w:p>
    <w:p w:rsidR="00243FF2" w:rsidRDefault="00243FF2" w:rsidP="00243FF2">
      <w:pPr>
        <w:pStyle w:val="a3"/>
        <w:spacing w:before="5"/>
        <w:ind w:left="645" w:firstLine="0"/>
      </w:pPr>
      <w:r>
        <w:t>описывать</w:t>
      </w:r>
      <w:r w:rsidR="00271569">
        <w:t xml:space="preserve"> </w:t>
      </w:r>
      <w:r>
        <w:t>современные</w:t>
      </w:r>
      <w:r w:rsidR="00271569">
        <w:t xml:space="preserve"> </w:t>
      </w:r>
      <w:r>
        <w:t>события</w:t>
      </w:r>
      <w:r w:rsidR="00271569">
        <w:t xml:space="preserve"> </w:t>
      </w:r>
      <w:r>
        <w:t>от</w:t>
      </w:r>
      <w:r w:rsidR="00271569">
        <w:t xml:space="preserve"> </w:t>
      </w:r>
      <w:r>
        <w:t>имени</w:t>
      </w:r>
      <w:r w:rsidR="00271569">
        <w:t xml:space="preserve"> </w:t>
      </w:r>
      <w:r>
        <w:t xml:space="preserve">их </w:t>
      </w:r>
      <w:r>
        <w:rPr>
          <w:spacing w:val="-2"/>
        </w:rPr>
        <w:t>участника.</w:t>
      </w:r>
    </w:p>
    <w:p w:rsidR="00243FF2" w:rsidRDefault="00243FF2" w:rsidP="00243FF2">
      <w:pPr>
        <w:pStyle w:val="1"/>
        <w:spacing w:before="15"/>
        <w:jc w:val="left"/>
      </w:pPr>
      <w:r>
        <w:t>Регулятивные</w:t>
      </w:r>
      <w:r w:rsidR="00271569">
        <w:t xml:space="preserve"> </w:t>
      </w:r>
      <w:r>
        <w:t>универсальные</w:t>
      </w:r>
      <w:r w:rsidR="00271569">
        <w:t xml:space="preserve"> </w:t>
      </w:r>
      <w:r>
        <w:t>учебные</w:t>
      </w:r>
      <w:r>
        <w:rPr>
          <w:spacing w:val="-2"/>
        </w:rPr>
        <w:t xml:space="preserve"> действия:</w:t>
      </w:r>
    </w:p>
    <w:p w:rsidR="00243FF2" w:rsidRDefault="00243FF2" w:rsidP="00243FF2">
      <w:pPr>
        <w:pStyle w:val="a3"/>
        <w:spacing w:before="12" w:line="252" w:lineRule="auto"/>
        <w:ind w:left="645" w:firstLine="0"/>
      </w:pPr>
      <w:r>
        <w:t>следоватьобразцу,предложенномуплануиинструкцииприрешенииучебнойзадачи; контролироватьснебольшойпомощьюучителяпоследовательностьдействий</w:t>
      </w:r>
      <w:r>
        <w:rPr>
          <w:spacing w:val="-5"/>
        </w:rPr>
        <w:t>по</w:t>
      </w:r>
    </w:p>
    <w:p w:rsidR="00243FF2" w:rsidRDefault="00243FF2" w:rsidP="00243FF2">
      <w:pPr>
        <w:pStyle w:val="a3"/>
        <w:spacing w:line="285" w:lineRule="exact"/>
        <w:ind w:firstLine="0"/>
      </w:pPr>
      <w:r>
        <w:t>решению</w:t>
      </w:r>
      <w:r w:rsidR="00271569">
        <w:t xml:space="preserve"> </w:t>
      </w:r>
      <w:r>
        <w:t>учебной</w:t>
      </w:r>
      <w:r>
        <w:rPr>
          <w:spacing w:val="-2"/>
        </w:rPr>
        <w:t xml:space="preserve"> задачи;</w:t>
      </w:r>
    </w:p>
    <w:p w:rsidR="00243FF2" w:rsidRDefault="00243FF2" w:rsidP="00243FF2">
      <w:pPr>
        <w:pStyle w:val="a3"/>
        <w:tabs>
          <w:tab w:val="left" w:pos="1993"/>
          <w:tab w:val="left" w:pos="4281"/>
          <w:tab w:val="left" w:pos="5353"/>
          <w:tab w:val="left" w:pos="7201"/>
          <w:tab w:val="left" w:pos="9589"/>
        </w:tabs>
        <w:spacing w:before="15" w:line="252" w:lineRule="auto"/>
        <w:ind w:right="161"/>
      </w:pPr>
      <w:r>
        <w:rPr>
          <w:spacing w:val="-2"/>
        </w:rPr>
        <w:t>оценивать</w:t>
      </w:r>
      <w:r>
        <w:tab/>
        <w:t>результаты</w:t>
      </w:r>
      <w:r w:rsidR="00271569">
        <w:t xml:space="preserve"> </w:t>
      </w:r>
      <w:r>
        <w:t>своей</w:t>
      </w:r>
      <w:r>
        <w:tab/>
      </w:r>
      <w:r>
        <w:rPr>
          <w:spacing w:val="-2"/>
        </w:rPr>
        <w:t>работы,</w:t>
      </w:r>
      <w:r>
        <w:tab/>
      </w:r>
      <w:r>
        <w:rPr>
          <w:spacing w:val="-2"/>
        </w:rPr>
        <w:t>анализировать</w:t>
      </w:r>
      <w:r>
        <w:tab/>
        <w:t>оценку</w:t>
      </w:r>
      <w:r w:rsidR="00271569">
        <w:t xml:space="preserve"> </w:t>
      </w:r>
      <w:r>
        <w:t>учителя</w:t>
      </w:r>
      <w:r w:rsidR="00271569">
        <w:t xml:space="preserve"> </w:t>
      </w:r>
      <w:r>
        <w:t>и</w:t>
      </w:r>
      <w:r>
        <w:tab/>
      </w:r>
      <w:r>
        <w:rPr>
          <w:spacing w:val="-2"/>
        </w:rPr>
        <w:t xml:space="preserve">других </w:t>
      </w:r>
      <w:r>
        <w:t>обучающихся, спокойно, без обид принимать советы и замечания.</w:t>
      </w:r>
    </w:p>
    <w:p w:rsidR="00243FF2" w:rsidRDefault="00243FF2" w:rsidP="00243FF2">
      <w:pPr>
        <w:pStyle w:val="1"/>
        <w:spacing w:line="289" w:lineRule="exact"/>
        <w:jc w:val="left"/>
      </w:pPr>
      <w:r>
        <w:t>Совместная</w:t>
      </w:r>
      <w:r w:rsidR="00271569">
        <w:t xml:space="preserve"> </w:t>
      </w:r>
      <w:r>
        <w:rPr>
          <w:spacing w:val="-2"/>
        </w:rPr>
        <w:t>деятельность:</w:t>
      </w:r>
    </w:p>
    <w:p w:rsidR="00243FF2" w:rsidRDefault="00243FF2" w:rsidP="00243FF2">
      <w:pPr>
        <w:pStyle w:val="a3"/>
        <w:spacing w:before="16" w:line="252" w:lineRule="auto"/>
        <w:ind w:right="158"/>
        <w:jc w:val="both"/>
      </w:pPr>
      <w: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243FF2" w:rsidRDefault="00243FF2" w:rsidP="00243FF2">
      <w:pPr>
        <w:pStyle w:val="a3"/>
        <w:spacing w:before="1" w:line="259" w:lineRule="auto"/>
        <w:ind w:right="86"/>
        <w:jc w:val="both"/>
      </w:pPr>
      <w: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243FF2" w:rsidRDefault="00243FF2" w:rsidP="00243FF2">
      <w:pPr>
        <w:pStyle w:val="a3"/>
        <w:spacing w:before="4" w:line="264" w:lineRule="auto"/>
        <w:ind w:right="157"/>
        <w:jc w:val="both"/>
      </w:pPr>
      <w:r>
        <w:t>проводить в</w:t>
      </w:r>
      <w:r w:rsidR="00271569">
        <w:t xml:space="preserve"> </w:t>
      </w:r>
      <w:r>
        <w:t>парах (группах)простые</w:t>
      </w:r>
      <w:r w:rsidR="00271569">
        <w:t xml:space="preserve"> </w:t>
      </w:r>
      <w:r>
        <w:t>опыты</w:t>
      </w:r>
      <w:r w:rsidR="00271569">
        <w:t xml:space="preserve"> </w:t>
      </w:r>
      <w:r>
        <w:t>по</w:t>
      </w:r>
      <w:r w:rsidR="00271569">
        <w:t xml:space="preserve"> </w:t>
      </w:r>
      <w:r>
        <w:t>определению</w:t>
      </w:r>
      <w:r w:rsidR="00271569">
        <w:t xml:space="preserve"> </w:t>
      </w:r>
      <w:r>
        <w:t>свойств</w:t>
      </w:r>
      <w:r w:rsidR="00271569">
        <w:t xml:space="preserve"> </w:t>
      </w:r>
      <w:r>
        <w:t>разных</w:t>
      </w:r>
      <w:r w:rsidR="00271569">
        <w:t xml:space="preserve"> </w:t>
      </w:r>
      <w:r>
        <w:t>веществ (вода, молоко, сахар, соль, железо), совместно намечать план работы, оценивать свой вклад в общее дело;</w:t>
      </w:r>
    </w:p>
    <w:p w:rsidR="00243FF2" w:rsidRDefault="00243FF2" w:rsidP="00243FF2">
      <w:pPr>
        <w:pStyle w:val="a3"/>
        <w:spacing w:line="264" w:lineRule="auto"/>
        <w:ind w:right="160"/>
        <w:jc w:val="both"/>
      </w:pPr>
      <w:r>
        <w:t>определять причины возможных конфликтов, выбирать (из предложенных) способы их разрешения.</w:t>
      </w:r>
    </w:p>
    <w:p w:rsidR="00243FF2" w:rsidRDefault="00243FF2" w:rsidP="00243FF2">
      <w:pPr>
        <w:widowControl/>
        <w:autoSpaceDE/>
        <w:autoSpaceDN/>
        <w:spacing w:line="264" w:lineRule="auto"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5"/>
        <w:numPr>
          <w:ilvl w:val="0"/>
          <w:numId w:val="4"/>
        </w:numPr>
        <w:tabs>
          <w:tab w:val="left" w:pos="388"/>
        </w:tabs>
        <w:spacing w:before="89"/>
        <w:ind w:hanging="223"/>
        <w:rPr>
          <w:b/>
          <w:sz w:val="24"/>
        </w:rPr>
      </w:pPr>
      <w:r>
        <w:rPr>
          <w:b/>
          <w:spacing w:val="-2"/>
          <w:sz w:val="24"/>
        </w:rPr>
        <w:lastRenderedPageBreak/>
        <w:t>КЛАСС</w:t>
      </w:r>
    </w:p>
    <w:p w:rsidR="00243FF2" w:rsidRDefault="00243FF2" w:rsidP="00243FF2">
      <w:pPr>
        <w:pStyle w:val="1"/>
        <w:spacing w:before="29"/>
      </w:pPr>
      <w:r>
        <w:t>Человек</w:t>
      </w:r>
      <w:r w:rsidR="00271569">
        <w:t xml:space="preserve"> </w:t>
      </w:r>
      <w:r>
        <w:t xml:space="preserve">и </w:t>
      </w:r>
      <w:r>
        <w:rPr>
          <w:spacing w:val="-2"/>
        </w:rPr>
        <w:t>общество.</w:t>
      </w:r>
    </w:p>
    <w:p w:rsidR="00243FF2" w:rsidRDefault="00243FF2" w:rsidP="00243FF2">
      <w:pPr>
        <w:pStyle w:val="a3"/>
        <w:spacing w:before="30" w:line="264" w:lineRule="auto"/>
        <w:ind w:right="158"/>
        <w:jc w:val="both"/>
      </w:pPr>
      <w: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43FF2" w:rsidRDefault="00243FF2" w:rsidP="00243FF2">
      <w:pPr>
        <w:pStyle w:val="a3"/>
        <w:spacing w:line="264" w:lineRule="auto"/>
        <w:ind w:right="160"/>
        <w:jc w:val="both"/>
      </w:pPr>
      <w:r>
        <w:t>Семья – коллектив близких, родных людей. Семейный бюджет, доходы и расходы семьи. Уважение к семейным ценностям.</w:t>
      </w:r>
    </w:p>
    <w:p w:rsidR="00243FF2" w:rsidRDefault="00243FF2" w:rsidP="00243FF2">
      <w:pPr>
        <w:pStyle w:val="a3"/>
        <w:spacing w:line="264" w:lineRule="auto"/>
        <w:ind w:right="159"/>
        <w:jc w:val="both"/>
      </w:pPr>
      <w: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43FF2" w:rsidRDefault="00243FF2" w:rsidP="00243FF2">
      <w:pPr>
        <w:pStyle w:val="a3"/>
        <w:spacing w:line="264" w:lineRule="auto"/>
        <w:ind w:right="159"/>
        <w:jc w:val="both"/>
      </w:pPr>
      <w:r>
        <w:t xml:space="preserve"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</w:t>
      </w:r>
      <w:r>
        <w:rPr>
          <w:spacing w:val="-2"/>
        </w:rPr>
        <w:t>профессии.</w:t>
      </w:r>
    </w:p>
    <w:p w:rsidR="00243FF2" w:rsidRDefault="00243FF2" w:rsidP="00243FF2">
      <w:pPr>
        <w:pStyle w:val="a3"/>
        <w:spacing w:line="259" w:lineRule="auto"/>
        <w:ind w:right="161"/>
        <w:jc w:val="both"/>
      </w:pPr>
      <w:r>
        <w:t>Страны и народы мира. Памятники природы и культуры – символы стран, в которых они находятся.</w:t>
      </w:r>
    </w:p>
    <w:p w:rsidR="00243FF2" w:rsidRDefault="00243FF2" w:rsidP="00243FF2">
      <w:pPr>
        <w:pStyle w:val="1"/>
        <w:spacing w:before="4"/>
      </w:pPr>
      <w:r>
        <w:t>Человек</w:t>
      </w:r>
      <w:r w:rsidR="00271569">
        <w:t xml:space="preserve"> </w:t>
      </w:r>
      <w:r>
        <w:t xml:space="preserve">и </w:t>
      </w:r>
      <w:r>
        <w:rPr>
          <w:spacing w:val="-2"/>
        </w:rPr>
        <w:t>природа.</w:t>
      </w:r>
    </w:p>
    <w:p w:rsidR="00243FF2" w:rsidRDefault="00243FF2" w:rsidP="00243FF2">
      <w:pPr>
        <w:pStyle w:val="a3"/>
        <w:spacing w:before="30"/>
        <w:ind w:left="645" w:firstLine="0"/>
      </w:pPr>
      <w:r>
        <w:t>Методы</w:t>
      </w:r>
      <w:r w:rsidR="00271569">
        <w:t xml:space="preserve"> </w:t>
      </w:r>
      <w:r>
        <w:t>изучения</w:t>
      </w:r>
      <w:r w:rsidR="00271569">
        <w:t xml:space="preserve"> </w:t>
      </w:r>
      <w:r>
        <w:t>природы.</w:t>
      </w:r>
      <w:r w:rsidR="00271569">
        <w:t xml:space="preserve"> </w:t>
      </w:r>
      <w:r>
        <w:t>Карта</w:t>
      </w:r>
      <w:r w:rsidR="00271569">
        <w:t xml:space="preserve"> </w:t>
      </w:r>
      <w:r>
        <w:t>мира.</w:t>
      </w:r>
      <w:r w:rsidR="00271569">
        <w:t xml:space="preserve"> </w:t>
      </w:r>
      <w:r>
        <w:t>Материки</w:t>
      </w:r>
      <w:r w:rsidR="00271569">
        <w:t xml:space="preserve"> </w:t>
      </w:r>
      <w:r>
        <w:t>и</w:t>
      </w:r>
      <w:r w:rsidR="00271569">
        <w:t xml:space="preserve"> </w:t>
      </w:r>
      <w:r>
        <w:t>части</w:t>
      </w:r>
      <w:r w:rsidR="00271569">
        <w:t xml:space="preserve"> </w:t>
      </w:r>
      <w:r>
        <w:rPr>
          <w:spacing w:val="-2"/>
        </w:rPr>
        <w:t>света.</w:t>
      </w:r>
    </w:p>
    <w:p w:rsidR="00243FF2" w:rsidRDefault="00243FF2" w:rsidP="00243FF2">
      <w:pPr>
        <w:pStyle w:val="a3"/>
        <w:spacing w:before="29" w:line="264" w:lineRule="auto"/>
      </w:pPr>
      <w:r>
        <w:t>Вещество. Разнообразие веществ в</w:t>
      </w:r>
      <w:r w:rsidR="00271569">
        <w:t xml:space="preserve"> </w:t>
      </w:r>
      <w:r>
        <w:t>окружающем мире.</w:t>
      </w:r>
      <w:r w:rsidR="00271569">
        <w:t xml:space="preserve"> </w:t>
      </w:r>
      <w:r>
        <w:t>Примеры веществ:</w:t>
      </w:r>
      <w:r w:rsidR="00271569">
        <w:t xml:space="preserve"> </w:t>
      </w:r>
      <w:r>
        <w:t>соль,</w:t>
      </w:r>
      <w:r w:rsidR="00271569">
        <w:t xml:space="preserve"> </w:t>
      </w:r>
      <w:r>
        <w:t>сахар, вода, природный газ. Твёрдые тела, жидкости, газы. Простейшие практические работы свеществами,жидкостями,газами.Воздух–смесьгазов.Свойствавоздуха.Значение воздухадлярастений,животных,человека.Вода.Свойстваводы.Состоянияводы,её распространениевприроде,значениедляживыхорганизмовихозяйственнойжизничеловека. Круговорот воды в природе. Охрана воздуха, воды.</w:t>
      </w:r>
    </w:p>
    <w:p w:rsidR="00243FF2" w:rsidRDefault="00243FF2" w:rsidP="00243FF2">
      <w:pPr>
        <w:pStyle w:val="a3"/>
        <w:spacing w:line="264" w:lineRule="auto"/>
        <w:ind w:right="157"/>
        <w:jc w:val="both"/>
      </w:pPr>
      <w: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43FF2" w:rsidRDefault="00243FF2" w:rsidP="00243FF2">
      <w:pPr>
        <w:pStyle w:val="a3"/>
        <w:spacing w:before="1"/>
        <w:ind w:left="645" w:firstLine="0"/>
        <w:jc w:val="both"/>
      </w:pPr>
      <w:r>
        <w:t>Первоначальные</w:t>
      </w:r>
      <w:r w:rsidR="00271569">
        <w:t xml:space="preserve"> </w:t>
      </w:r>
      <w:r>
        <w:t>представления</w:t>
      </w:r>
      <w:r w:rsidR="00271569">
        <w:t xml:space="preserve"> </w:t>
      </w:r>
      <w:r>
        <w:t>о</w:t>
      </w:r>
      <w:r w:rsidR="00271569">
        <w:t xml:space="preserve"> </w:t>
      </w:r>
      <w:r>
        <w:rPr>
          <w:spacing w:val="-2"/>
        </w:rPr>
        <w:t>бактериях.</w:t>
      </w:r>
    </w:p>
    <w:p w:rsidR="00243FF2" w:rsidRDefault="00243FF2" w:rsidP="00243FF2">
      <w:pPr>
        <w:pStyle w:val="a3"/>
        <w:spacing w:before="27"/>
        <w:ind w:left="645" w:firstLine="0"/>
        <w:jc w:val="both"/>
      </w:pPr>
      <w:r>
        <w:t>Грибы:</w:t>
      </w:r>
      <w:r w:rsidR="00271569">
        <w:t xml:space="preserve"> </w:t>
      </w:r>
      <w:r>
        <w:t>строение шляпочных</w:t>
      </w:r>
      <w:r w:rsidR="00271569">
        <w:t xml:space="preserve">  </w:t>
      </w:r>
      <w:r>
        <w:t>грибов.</w:t>
      </w:r>
      <w:r w:rsidR="00271569">
        <w:t xml:space="preserve"> </w:t>
      </w:r>
      <w:r>
        <w:t>Грибы</w:t>
      </w:r>
      <w:r w:rsidR="00271569">
        <w:t xml:space="preserve"> </w:t>
      </w:r>
      <w:r>
        <w:t>съедобные</w:t>
      </w:r>
      <w:r w:rsidR="00271569">
        <w:t xml:space="preserve"> </w:t>
      </w:r>
      <w:r>
        <w:t>и</w:t>
      </w:r>
      <w:r w:rsidR="00271569">
        <w:t xml:space="preserve"> </w:t>
      </w:r>
      <w:r>
        <w:rPr>
          <w:spacing w:val="-2"/>
        </w:rPr>
        <w:t>несъедобные.</w:t>
      </w:r>
    </w:p>
    <w:p w:rsidR="00243FF2" w:rsidRDefault="00243FF2" w:rsidP="00243FF2">
      <w:pPr>
        <w:pStyle w:val="a3"/>
        <w:spacing w:before="29" w:line="252" w:lineRule="auto"/>
        <w:ind w:right="157"/>
        <w:jc w:val="both"/>
      </w:pPr>
      <w: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43FF2" w:rsidRDefault="00243FF2" w:rsidP="00243FF2">
      <w:pPr>
        <w:pStyle w:val="a3"/>
        <w:spacing w:before="2" w:line="252" w:lineRule="auto"/>
        <w:ind w:right="158"/>
        <w:jc w:val="both"/>
      </w:pPr>
      <w: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звери).Особенности питания животных. Цепи питания. Условия, необходимые для жизни животных (воздух, вода, тепло, пища). Роль животных в природе и жизни людей</w:t>
      </w:r>
      <w:r w:rsidR="00271569">
        <w:t xml:space="preserve"> </w:t>
      </w:r>
      <w:r>
        <w:t>бережное отношение человека</w:t>
      </w:r>
      <w:r w:rsidR="00271569">
        <w:t xml:space="preserve"> </w:t>
      </w:r>
      <w:r>
        <w:t>к</w:t>
      </w:r>
      <w:r w:rsidR="00271569">
        <w:t xml:space="preserve"> </w:t>
      </w:r>
      <w:r>
        <w:t>животным.</w:t>
      </w:r>
      <w:r w:rsidR="00271569">
        <w:t xml:space="preserve"> </w:t>
      </w:r>
      <w:r>
        <w:t>Охрана животных.</w:t>
      </w:r>
      <w:r w:rsidR="00271569">
        <w:t xml:space="preserve"> </w:t>
      </w:r>
      <w:r>
        <w:t>Животные родного края,</w:t>
      </w:r>
      <w:r w:rsidR="00271569">
        <w:t xml:space="preserve"> </w:t>
      </w:r>
      <w:r>
        <w:t>их названия, краткая характеристика на основе наблюдений.</w:t>
      </w:r>
    </w:p>
    <w:p w:rsidR="00243FF2" w:rsidRDefault="00243FF2" w:rsidP="00243FF2">
      <w:pPr>
        <w:pStyle w:val="a3"/>
        <w:spacing w:line="252" w:lineRule="auto"/>
        <w:ind w:right="155"/>
        <w:jc w:val="both"/>
      </w:pPr>
      <w: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растений.Влияниечеловеканаприродныесообщества.Природныесообществародного</w:t>
      </w:r>
    </w:p>
    <w:p w:rsidR="00243FF2" w:rsidRDefault="00243FF2" w:rsidP="00243FF2">
      <w:pPr>
        <w:widowControl/>
        <w:autoSpaceDE/>
        <w:autoSpaceDN/>
        <w:spacing w:line="252" w:lineRule="auto"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52" w:lineRule="auto"/>
        <w:ind w:right="157" w:firstLine="0"/>
        <w:jc w:val="both"/>
      </w:pPr>
      <w:r>
        <w:lastRenderedPageBreak/>
        <w:t>края (2–3 примера на основе наблюдений). Правила нравственного поведения вприродных сообществах.</w:t>
      </w:r>
    </w:p>
    <w:p w:rsidR="00243FF2" w:rsidRDefault="00243FF2" w:rsidP="00243FF2">
      <w:pPr>
        <w:pStyle w:val="a3"/>
        <w:spacing w:before="1" w:line="252" w:lineRule="auto"/>
        <w:ind w:right="157"/>
        <w:jc w:val="both"/>
      </w:pPr>
      <w: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243FF2" w:rsidRDefault="00243FF2" w:rsidP="00243FF2">
      <w:pPr>
        <w:pStyle w:val="1"/>
      </w:pPr>
      <w:r>
        <w:t>Правила</w:t>
      </w:r>
      <w:r w:rsidR="00271569">
        <w:t xml:space="preserve"> </w:t>
      </w:r>
      <w:r>
        <w:t>безопасной</w:t>
      </w:r>
      <w:r w:rsidR="00271569">
        <w:t xml:space="preserve"> </w:t>
      </w:r>
      <w:r>
        <w:rPr>
          <w:spacing w:val="-2"/>
        </w:rPr>
        <w:t>жизнедеятельности.</w:t>
      </w:r>
    </w:p>
    <w:p w:rsidR="00243FF2" w:rsidRDefault="00243FF2" w:rsidP="00243FF2">
      <w:pPr>
        <w:pStyle w:val="a3"/>
        <w:spacing w:before="13" w:line="252" w:lineRule="auto"/>
        <w:ind w:right="159"/>
        <w:jc w:val="both"/>
      </w:pPr>
      <w: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</w:p>
    <w:p w:rsidR="00243FF2" w:rsidRDefault="00243FF2" w:rsidP="00243FF2">
      <w:pPr>
        <w:pStyle w:val="a3"/>
        <w:spacing w:line="252" w:lineRule="auto"/>
        <w:ind w:right="157"/>
        <w:jc w:val="both"/>
      </w:pPr>
      <w:r>
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243FF2" w:rsidRDefault="00243FF2" w:rsidP="00243FF2">
      <w:pPr>
        <w:pStyle w:val="a3"/>
        <w:spacing w:line="252" w:lineRule="auto"/>
        <w:ind w:right="157"/>
        <w:jc w:val="both"/>
      </w:pPr>
      <w:r>
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43FF2" w:rsidRDefault="00243FF2" w:rsidP="00243FF2">
      <w:pPr>
        <w:pStyle w:val="a3"/>
        <w:spacing w:line="252" w:lineRule="auto"/>
        <w:ind w:right="158"/>
        <w:jc w:val="both"/>
      </w:pPr>
      <w: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243FF2" w:rsidRDefault="00243FF2" w:rsidP="00243FF2">
      <w:pPr>
        <w:pStyle w:val="a3"/>
        <w:spacing w:before="1"/>
        <w:ind w:left="165" w:firstLine="0"/>
        <w:jc w:val="both"/>
      </w:pPr>
      <w:r>
        <w:t>УНИВЕРСАЛЬНЫЕУЧЕБНЫЕ</w:t>
      </w:r>
      <w:r>
        <w:rPr>
          <w:spacing w:val="-2"/>
        </w:rPr>
        <w:t>ДЕЙСТВИЯ</w:t>
      </w:r>
    </w:p>
    <w:p w:rsidR="00243FF2" w:rsidRDefault="00243FF2" w:rsidP="00243FF2">
      <w:pPr>
        <w:pStyle w:val="a3"/>
        <w:spacing w:before="13" w:line="252" w:lineRule="auto"/>
        <w:ind w:right="158"/>
        <w:jc w:val="both"/>
      </w:pPr>
      <w: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43FF2" w:rsidRDefault="00243FF2" w:rsidP="00243FF2">
      <w:pPr>
        <w:pStyle w:val="1"/>
        <w:spacing w:line="254" w:lineRule="auto"/>
        <w:ind w:right="3693"/>
      </w:pPr>
      <w:r>
        <w:t>Познавательные универсальные учебные действия Базовые</w:t>
      </w:r>
      <w:r w:rsidR="00271569">
        <w:t xml:space="preserve"> </w:t>
      </w:r>
      <w:r>
        <w:t>логические</w:t>
      </w:r>
      <w:r w:rsidR="00271569">
        <w:t xml:space="preserve"> </w:t>
      </w:r>
      <w:r>
        <w:t>и</w:t>
      </w:r>
      <w:r w:rsidR="00271569">
        <w:t xml:space="preserve"> </w:t>
      </w:r>
      <w:r>
        <w:t>исследовательские</w:t>
      </w:r>
      <w:r w:rsidR="00271569">
        <w:t xml:space="preserve"> </w:t>
      </w:r>
      <w:r>
        <w:rPr>
          <w:spacing w:val="-2"/>
        </w:rPr>
        <w:t>действия:</w:t>
      </w:r>
    </w:p>
    <w:p w:rsidR="00243FF2" w:rsidRDefault="00271569" w:rsidP="00243FF2">
      <w:pPr>
        <w:pStyle w:val="a3"/>
        <w:tabs>
          <w:tab w:val="left" w:pos="1456"/>
          <w:tab w:val="left" w:pos="1943"/>
          <w:tab w:val="left" w:pos="3930"/>
          <w:tab w:val="left" w:pos="4285"/>
          <w:tab w:val="left" w:pos="6265"/>
          <w:tab w:val="left" w:pos="8133"/>
          <w:tab w:val="left" w:pos="9088"/>
          <w:tab w:val="left" w:pos="9570"/>
        </w:tabs>
        <w:spacing w:before="2" w:line="254" w:lineRule="auto"/>
        <w:ind w:right="136"/>
        <w:jc w:val="right"/>
      </w:pPr>
      <w:r>
        <w:t>П</w:t>
      </w:r>
      <w:r w:rsidR="00243FF2">
        <w:t>роводить</w:t>
      </w:r>
      <w:r>
        <w:t xml:space="preserve"> </w:t>
      </w:r>
      <w:r w:rsidR="00243FF2">
        <w:t>несложные</w:t>
      </w:r>
      <w:r>
        <w:t xml:space="preserve"> </w:t>
      </w:r>
      <w:r w:rsidR="00243FF2">
        <w:t>наблюдения</w:t>
      </w:r>
      <w:r>
        <w:t xml:space="preserve"> </w:t>
      </w:r>
      <w:r w:rsidR="00243FF2">
        <w:t>в</w:t>
      </w:r>
      <w:r>
        <w:t xml:space="preserve"> </w:t>
      </w:r>
      <w:r w:rsidR="00243FF2">
        <w:t>природе(сезонные</w:t>
      </w:r>
      <w:r>
        <w:t xml:space="preserve"> </w:t>
      </w:r>
      <w:r w:rsidR="00243FF2">
        <w:t>изменения,</w:t>
      </w:r>
      <w:r>
        <w:t xml:space="preserve"> </w:t>
      </w:r>
      <w:r w:rsidR="00243FF2">
        <w:t xml:space="preserve">поведение </w:t>
      </w:r>
      <w:r w:rsidR="00243FF2">
        <w:rPr>
          <w:spacing w:val="-2"/>
        </w:rPr>
        <w:t>животных)</w:t>
      </w:r>
      <w:r w:rsidR="00243FF2">
        <w:tab/>
      </w:r>
      <w:r w:rsidR="00243FF2">
        <w:rPr>
          <w:spacing w:val="-6"/>
        </w:rPr>
        <w:t>по</w:t>
      </w:r>
      <w:r w:rsidR="00243FF2">
        <w:tab/>
      </w:r>
      <w:r w:rsidR="00243FF2">
        <w:rPr>
          <w:spacing w:val="-2"/>
        </w:rPr>
        <w:t>предложенному</w:t>
      </w:r>
      <w:r w:rsidR="00243FF2">
        <w:tab/>
      </w:r>
      <w:r w:rsidR="00243FF2">
        <w:rPr>
          <w:spacing w:val="-10"/>
        </w:rPr>
        <w:t>и</w:t>
      </w:r>
      <w:r w:rsidR="00243FF2">
        <w:tab/>
      </w:r>
      <w:r w:rsidR="00243FF2">
        <w:rPr>
          <w:spacing w:val="-2"/>
        </w:rPr>
        <w:t>самостоятельно</w:t>
      </w:r>
      <w:r w:rsidR="00243FF2">
        <w:tab/>
      </w:r>
      <w:r w:rsidR="00243FF2">
        <w:rPr>
          <w:spacing w:val="-2"/>
        </w:rPr>
        <w:t>составленному</w:t>
      </w:r>
      <w:r w:rsidR="00243FF2">
        <w:tab/>
      </w:r>
      <w:r w:rsidR="00243FF2">
        <w:rPr>
          <w:spacing w:val="-2"/>
        </w:rPr>
        <w:t>плану;</w:t>
      </w:r>
      <w:r w:rsidR="00243FF2">
        <w:tab/>
      </w:r>
      <w:r w:rsidR="00243FF2">
        <w:rPr>
          <w:spacing w:val="-6"/>
        </w:rPr>
        <w:t>на</w:t>
      </w:r>
      <w:r w:rsidR="00243FF2">
        <w:tab/>
      </w:r>
      <w:r w:rsidR="00243FF2">
        <w:rPr>
          <w:spacing w:val="-2"/>
        </w:rPr>
        <w:t xml:space="preserve">основе </w:t>
      </w:r>
      <w:r w:rsidR="00243FF2">
        <w:t>результатовсовместныхсодноклассникаминаблюдений(впарах,группах)делатьвыводы; устанавливатьзависимостьмеждувнешнимвидом,особенностямиповеденияи</w:t>
      </w:r>
    </w:p>
    <w:p w:rsidR="00243FF2" w:rsidRDefault="00271569" w:rsidP="00243FF2">
      <w:pPr>
        <w:pStyle w:val="a3"/>
        <w:spacing w:before="1"/>
        <w:ind w:firstLine="0"/>
      </w:pPr>
      <w:r>
        <w:t>У</w:t>
      </w:r>
      <w:r w:rsidR="00243FF2">
        <w:t>словиями</w:t>
      </w:r>
      <w:r>
        <w:t xml:space="preserve"> </w:t>
      </w:r>
      <w:r w:rsidR="00243FF2">
        <w:t>жизни</w:t>
      </w:r>
      <w:r w:rsidR="00243FF2">
        <w:rPr>
          <w:spacing w:val="-2"/>
        </w:rPr>
        <w:t xml:space="preserve"> животного;</w:t>
      </w:r>
    </w:p>
    <w:p w:rsidR="00243FF2" w:rsidRDefault="00243FF2" w:rsidP="00243FF2">
      <w:pPr>
        <w:pStyle w:val="a3"/>
        <w:spacing w:before="20" w:line="254" w:lineRule="auto"/>
        <w:ind w:right="160"/>
      </w:pPr>
      <w:r>
        <w:t>определять(в</w:t>
      </w:r>
      <w:r w:rsidR="00271569">
        <w:t xml:space="preserve"> </w:t>
      </w:r>
      <w:r>
        <w:t>процессе рассматривания</w:t>
      </w:r>
      <w:r w:rsidR="00271569">
        <w:t xml:space="preserve"> </w:t>
      </w:r>
      <w:r>
        <w:t>объектов</w:t>
      </w:r>
      <w:r w:rsidR="00271569">
        <w:t xml:space="preserve"> </w:t>
      </w:r>
      <w:r>
        <w:t>и</w:t>
      </w:r>
      <w:r w:rsidR="00271569">
        <w:t xml:space="preserve"> </w:t>
      </w:r>
      <w:r>
        <w:t>явлений)существенныепризнаки и отношения между объектами и явлениями;</w:t>
      </w:r>
    </w:p>
    <w:p w:rsidR="00243FF2" w:rsidRDefault="00243FF2" w:rsidP="00243FF2">
      <w:pPr>
        <w:pStyle w:val="a3"/>
        <w:spacing w:before="1" w:line="254" w:lineRule="auto"/>
        <w:ind w:left="645" w:right="2646" w:firstLine="0"/>
      </w:pPr>
      <w:r>
        <w:t>моделировать цепи питания в природном сообществе; различать</w:t>
      </w:r>
      <w:r w:rsidR="00271569">
        <w:t xml:space="preserve"> </w:t>
      </w:r>
      <w:r>
        <w:t>понятия«век»,«столетие»,«историческое</w:t>
      </w:r>
      <w:r w:rsidR="00271569">
        <w:t xml:space="preserve"> </w:t>
      </w:r>
      <w:r>
        <w:t>время»;</w:t>
      </w:r>
    </w:p>
    <w:p w:rsidR="00243FF2" w:rsidRDefault="00243FF2" w:rsidP="00243FF2">
      <w:pPr>
        <w:pStyle w:val="a3"/>
        <w:spacing w:line="289" w:lineRule="exact"/>
        <w:ind w:left="645" w:firstLine="0"/>
      </w:pPr>
      <w:r>
        <w:t>соотносить</w:t>
      </w:r>
      <w:r w:rsidR="00271569">
        <w:t xml:space="preserve"> </w:t>
      </w:r>
      <w:r>
        <w:t>историческое</w:t>
      </w:r>
      <w:r w:rsidR="00271569">
        <w:t xml:space="preserve"> </w:t>
      </w:r>
      <w:r>
        <w:t>событие</w:t>
      </w:r>
      <w:r w:rsidR="00271569">
        <w:t xml:space="preserve"> </w:t>
      </w:r>
      <w:r>
        <w:t>с</w:t>
      </w:r>
      <w:r w:rsidR="00271569">
        <w:t xml:space="preserve"> </w:t>
      </w:r>
      <w:r>
        <w:t>датой(историческим</w:t>
      </w:r>
      <w:r w:rsidR="00271569">
        <w:t xml:space="preserve"> </w:t>
      </w:r>
      <w:r>
        <w:rPr>
          <w:spacing w:val="-2"/>
        </w:rPr>
        <w:t>периодом).</w:t>
      </w:r>
    </w:p>
    <w:p w:rsidR="00243FF2" w:rsidRDefault="00243FF2" w:rsidP="00243FF2">
      <w:pPr>
        <w:pStyle w:val="1"/>
        <w:spacing w:before="20"/>
        <w:jc w:val="left"/>
      </w:pPr>
      <w:r>
        <w:t>Работа</w:t>
      </w:r>
      <w:r w:rsidR="00271569">
        <w:t xml:space="preserve"> </w:t>
      </w:r>
      <w:r>
        <w:t>с</w:t>
      </w:r>
      <w:r w:rsidR="00271569">
        <w:t xml:space="preserve"> </w:t>
      </w:r>
      <w:r>
        <w:rPr>
          <w:spacing w:val="-2"/>
        </w:rPr>
        <w:t>информацией:</w:t>
      </w:r>
    </w:p>
    <w:p w:rsidR="00243FF2" w:rsidRDefault="00243FF2" w:rsidP="00243FF2">
      <w:pPr>
        <w:pStyle w:val="a3"/>
        <w:spacing w:before="23" w:line="254" w:lineRule="auto"/>
        <w:ind w:right="157"/>
        <w:jc w:val="both"/>
      </w:pPr>
      <w:r>
        <w:t xml:space="preserve"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</w:t>
      </w:r>
      <w:r>
        <w:rPr>
          <w:spacing w:val="-2"/>
        </w:rPr>
        <w:t>регион;</w:t>
      </w:r>
    </w:p>
    <w:p w:rsidR="00243FF2" w:rsidRDefault="00243FF2" w:rsidP="00243FF2">
      <w:pPr>
        <w:pStyle w:val="a3"/>
        <w:spacing w:line="256" w:lineRule="auto"/>
        <w:ind w:right="160"/>
        <w:jc w:val="both"/>
      </w:pPr>
      <w:r>
        <w:t xml:space="preserve">читать несложные планы, соотносить условные обозначения с изображёнными </w:t>
      </w:r>
      <w:r>
        <w:rPr>
          <w:spacing w:val="-2"/>
        </w:rPr>
        <w:t>объектами;</w:t>
      </w:r>
    </w:p>
    <w:p w:rsidR="00243FF2" w:rsidRDefault="00243FF2" w:rsidP="00243FF2">
      <w:pPr>
        <w:pStyle w:val="a3"/>
        <w:spacing w:line="254" w:lineRule="auto"/>
        <w:ind w:right="158"/>
        <w:jc w:val="both"/>
      </w:pPr>
      <w:r>
        <w:t>находить по предложению учителя информацию в разных источниках: текстах, таблицах, схемах, в том числе в Интернете (в условиях контролируемого входа);</w:t>
      </w:r>
    </w:p>
    <w:p w:rsidR="00243FF2" w:rsidRDefault="00243FF2" w:rsidP="00243FF2">
      <w:pPr>
        <w:widowControl/>
        <w:autoSpaceDE/>
        <w:autoSpaceDN/>
        <w:spacing w:line="254" w:lineRule="auto"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/>
        <w:ind w:left="645" w:firstLine="0"/>
      </w:pPr>
      <w:r>
        <w:lastRenderedPageBreak/>
        <w:t>соблюдать</w:t>
      </w:r>
      <w:r w:rsidR="00271569">
        <w:t xml:space="preserve"> </w:t>
      </w:r>
      <w:r>
        <w:t>правила</w:t>
      </w:r>
      <w:r w:rsidR="00271569">
        <w:t xml:space="preserve"> </w:t>
      </w:r>
      <w:r>
        <w:t>безопасности</w:t>
      </w:r>
      <w:r w:rsidR="00271569">
        <w:t xml:space="preserve"> </w:t>
      </w:r>
      <w:r>
        <w:t>при работе</w:t>
      </w:r>
      <w:r w:rsidR="00271569">
        <w:t xml:space="preserve"> </w:t>
      </w:r>
      <w:r>
        <w:t>в</w:t>
      </w:r>
      <w:r w:rsidR="00271569">
        <w:t xml:space="preserve"> </w:t>
      </w:r>
      <w:r>
        <w:t>информационной</w:t>
      </w:r>
      <w:r>
        <w:rPr>
          <w:spacing w:val="-2"/>
        </w:rPr>
        <w:t xml:space="preserve"> среде.</w:t>
      </w:r>
    </w:p>
    <w:p w:rsidR="00243FF2" w:rsidRDefault="00243FF2" w:rsidP="00243FF2">
      <w:pPr>
        <w:pStyle w:val="1"/>
        <w:spacing w:before="20"/>
        <w:jc w:val="left"/>
      </w:pPr>
      <w:r>
        <w:t>Коммуникативные</w:t>
      </w:r>
      <w:r w:rsidR="00271569">
        <w:t xml:space="preserve"> </w:t>
      </w:r>
      <w:r>
        <w:t>универсальные</w:t>
      </w:r>
      <w:r w:rsidR="00271569">
        <w:t xml:space="preserve"> </w:t>
      </w:r>
      <w:r>
        <w:t>учебные</w:t>
      </w:r>
      <w:r w:rsidR="00271569">
        <w:t xml:space="preserve"> </w:t>
      </w:r>
      <w:r>
        <w:rPr>
          <w:spacing w:val="-2"/>
        </w:rPr>
        <w:t>действия:</w:t>
      </w:r>
    </w:p>
    <w:p w:rsidR="00243FF2" w:rsidRDefault="00243FF2" w:rsidP="00243FF2">
      <w:pPr>
        <w:pStyle w:val="a3"/>
        <w:tabs>
          <w:tab w:val="left" w:pos="2771"/>
          <w:tab w:val="left" w:pos="3131"/>
          <w:tab w:val="left" w:pos="4458"/>
          <w:tab w:val="left" w:pos="5920"/>
          <w:tab w:val="left" w:pos="7055"/>
          <w:tab w:val="left" w:pos="7425"/>
          <w:tab w:val="left" w:pos="8620"/>
          <w:tab w:val="left" w:pos="8965"/>
          <w:tab w:val="left" w:pos="9455"/>
        </w:tabs>
        <w:spacing w:before="22" w:line="254" w:lineRule="auto"/>
        <w:ind w:right="157"/>
      </w:pPr>
      <w:r>
        <w:rPr>
          <w:spacing w:val="-2"/>
        </w:rPr>
        <w:t>ориентироваться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понятиях,</w:t>
      </w:r>
      <w:r>
        <w:tab/>
      </w:r>
      <w:r>
        <w:rPr>
          <w:spacing w:val="-2"/>
        </w:rPr>
        <w:t>соотносить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термины</w:t>
      </w:r>
      <w:r>
        <w:tab/>
      </w:r>
      <w:r>
        <w:rPr>
          <w:spacing w:val="-10"/>
        </w:rPr>
        <w:t>с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краткой характеристикой:</w:t>
      </w:r>
    </w:p>
    <w:p w:rsidR="00243FF2" w:rsidRDefault="00243FF2" w:rsidP="00243FF2">
      <w:pPr>
        <w:pStyle w:val="a3"/>
        <w:spacing w:line="256" w:lineRule="auto"/>
      </w:pPr>
      <w:r>
        <w:t>знать понятия и термины, связанные с социальным миром (безопасность, семейный</w:t>
      </w:r>
      <w:r w:rsidR="00271569">
        <w:t xml:space="preserve"> </w:t>
      </w:r>
      <w:r>
        <w:t>бюджет, памятник культуры);</w:t>
      </w:r>
    </w:p>
    <w:p w:rsidR="00243FF2" w:rsidRDefault="00243FF2" w:rsidP="00243FF2">
      <w:pPr>
        <w:pStyle w:val="a3"/>
        <w:spacing w:line="254" w:lineRule="auto"/>
      </w:pPr>
      <w:r>
        <w:t>знатьпонятияитермины,связанныесмиромприроды(планета,материк,океан, модель Земли, царство природы, природное сообщество, цепь питания, Красная книга);</w:t>
      </w:r>
    </w:p>
    <w:p w:rsidR="00243FF2" w:rsidRDefault="00243FF2" w:rsidP="00243FF2">
      <w:pPr>
        <w:pStyle w:val="a3"/>
        <w:spacing w:line="254" w:lineRule="auto"/>
      </w:pPr>
      <w:r>
        <w:t>знатьпонятияитермины,связанныесбезопаснойжизнедеятельностью(знаки дорожного движения, дорожные ловушки, опасные ситуации, предвидение);</w:t>
      </w:r>
    </w:p>
    <w:p w:rsidR="00243FF2" w:rsidRDefault="00243FF2" w:rsidP="00243FF2">
      <w:pPr>
        <w:pStyle w:val="a3"/>
        <w:ind w:left="645" w:firstLine="0"/>
      </w:pPr>
      <w:r>
        <w:t>описывать(характеризовать)условия</w:t>
      </w:r>
      <w:r w:rsidR="00271569">
        <w:t xml:space="preserve"> </w:t>
      </w:r>
      <w:r>
        <w:t>жизни</w:t>
      </w:r>
      <w:r w:rsidR="00271569">
        <w:t xml:space="preserve"> </w:t>
      </w:r>
      <w:r>
        <w:t>на</w:t>
      </w:r>
      <w:r w:rsidR="00271569">
        <w:t xml:space="preserve"> </w:t>
      </w:r>
      <w:r>
        <w:rPr>
          <w:spacing w:val="-2"/>
        </w:rPr>
        <w:t>Земле;</w:t>
      </w:r>
    </w:p>
    <w:p w:rsidR="00243FF2" w:rsidRDefault="00243FF2" w:rsidP="00243FF2">
      <w:pPr>
        <w:pStyle w:val="a3"/>
        <w:spacing w:before="16" w:line="254" w:lineRule="auto"/>
      </w:pPr>
      <w:r>
        <w:t>описыватьсхожие,различные,индивидуальныепризнакинаосновесравнения объектов природы;</w:t>
      </w:r>
    </w:p>
    <w:p w:rsidR="00243FF2" w:rsidRDefault="00243FF2" w:rsidP="00243FF2">
      <w:pPr>
        <w:pStyle w:val="a3"/>
        <w:spacing w:line="254" w:lineRule="auto"/>
        <w:ind w:left="645" w:firstLine="0"/>
      </w:pPr>
      <w:r>
        <w:t>приводитьпримеры,краткохарактеризоватьпредставителейразныхцарствприроды; называть признаки (характеризовать) животного (растения) как живого организма; описывать(характеризовать)отдельныестраницыисториинашейстраны(впределах</w:t>
      </w:r>
    </w:p>
    <w:p w:rsidR="00243FF2" w:rsidRDefault="00243FF2" w:rsidP="00243FF2">
      <w:pPr>
        <w:pStyle w:val="a3"/>
        <w:spacing w:before="1"/>
        <w:ind w:firstLine="0"/>
      </w:pPr>
      <w:r>
        <w:rPr>
          <w:spacing w:val="-2"/>
        </w:rPr>
        <w:t>изученного).</w:t>
      </w:r>
    </w:p>
    <w:p w:rsidR="00243FF2" w:rsidRDefault="00243FF2" w:rsidP="00243FF2">
      <w:pPr>
        <w:pStyle w:val="1"/>
        <w:spacing w:before="19"/>
        <w:jc w:val="left"/>
      </w:pPr>
      <w:r>
        <w:t>Регулятивные</w:t>
      </w:r>
      <w:r w:rsidR="00271569">
        <w:t xml:space="preserve"> </w:t>
      </w:r>
      <w:r>
        <w:t>универсальные</w:t>
      </w:r>
      <w:r w:rsidR="00271569">
        <w:t xml:space="preserve"> </w:t>
      </w:r>
      <w:r>
        <w:t>учебные</w:t>
      </w:r>
      <w:r>
        <w:rPr>
          <w:spacing w:val="-2"/>
        </w:rPr>
        <w:t xml:space="preserve"> действия:</w:t>
      </w:r>
    </w:p>
    <w:p w:rsidR="00243FF2" w:rsidRDefault="00243FF2" w:rsidP="00243FF2">
      <w:pPr>
        <w:pStyle w:val="a3"/>
        <w:spacing w:before="23" w:line="254" w:lineRule="auto"/>
      </w:pPr>
      <w:r>
        <w:t>планировать шаги по решению учебной задачи, контролировать свои действия (при небольшой помощи учителя);</w:t>
      </w:r>
    </w:p>
    <w:p w:rsidR="00243FF2" w:rsidRDefault="00243FF2" w:rsidP="00243FF2">
      <w:pPr>
        <w:pStyle w:val="a3"/>
        <w:spacing w:line="254" w:lineRule="auto"/>
      </w:pPr>
      <w:r>
        <w:t xml:space="preserve">устанавливатьпричинувозникающейтрудностиилиошибки,корректироватьсвои </w:t>
      </w:r>
      <w:r>
        <w:rPr>
          <w:spacing w:val="-2"/>
        </w:rPr>
        <w:t>действия.</w:t>
      </w:r>
    </w:p>
    <w:p w:rsidR="00243FF2" w:rsidRDefault="00243FF2" w:rsidP="00243FF2">
      <w:pPr>
        <w:pStyle w:val="1"/>
        <w:spacing w:before="1"/>
        <w:jc w:val="left"/>
      </w:pPr>
      <w:r>
        <w:t>Совместная</w:t>
      </w:r>
      <w:r w:rsidR="00271569">
        <w:t xml:space="preserve"> </w:t>
      </w:r>
      <w:r>
        <w:rPr>
          <w:spacing w:val="-2"/>
        </w:rPr>
        <w:t>деятельность:</w:t>
      </w:r>
    </w:p>
    <w:p w:rsidR="00243FF2" w:rsidRDefault="00243FF2" w:rsidP="00243FF2">
      <w:pPr>
        <w:pStyle w:val="a3"/>
        <w:spacing w:before="20" w:line="254" w:lineRule="auto"/>
        <w:ind w:right="158"/>
        <w:jc w:val="both"/>
      </w:pPr>
      <w:r>
        <w:t xml:space="preserve">участвовать в совместной деятельности, выполнять роли руководителя (лидера), </w:t>
      </w:r>
      <w:r>
        <w:rPr>
          <w:spacing w:val="-2"/>
        </w:rPr>
        <w:t>подчинённого;</w:t>
      </w:r>
    </w:p>
    <w:p w:rsidR="00243FF2" w:rsidRDefault="00243FF2" w:rsidP="00243FF2">
      <w:pPr>
        <w:pStyle w:val="a3"/>
        <w:spacing w:before="1" w:line="254" w:lineRule="auto"/>
        <w:ind w:right="157"/>
        <w:jc w:val="both"/>
      </w:pPr>
      <w:r>
        <w:t>оценивать результаты деятельности участников, положительно реагировать на советы и замечания в свой адрес;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выполнять правила совместной деятельности, признавать право другого человека иметь</w:t>
      </w:r>
      <w:r w:rsidR="00271569">
        <w:t xml:space="preserve"> </w:t>
      </w:r>
      <w:r>
        <w:t>собственное суждение,</w:t>
      </w:r>
      <w:r w:rsidR="00271569">
        <w:t xml:space="preserve"> </w:t>
      </w:r>
      <w:r>
        <w:t>мнение;</w:t>
      </w:r>
      <w:r w:rsidR="00271569">
        <w:t xml:space="preserve"> </w:t>
      </w:r>
      <w:r>
        <w:t>самостоятельно</w:t>
      </w:r>
      <w:r w:rsidR="00271569">
        <w:t xml:space="preserve"> </w:t>
      </w:r>
      <w:r>
        <w:t>разрешать возникающие конфликты с учётом этики общения.</w:t>
      </w:r>
    </w:p>
    <w:p w:rsidR="00243FF2" w:rsidRDefault="00243FF2" w:rsidP="00243FF2">
      <w:pPr>
        <w:pStyle w:val="a5"/>
        <w:numPr>
          <w:ilvl w:val="0"/>
          <w:numId w:val="4"/>
        </w:numPr>
        <w:tabs>
          <w:tab w:val="left" w:pos="388"/>
        </w:tabs>
        <w:spacing w:before="1"/>
        <w:ind w:hanging="223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43FF2" w:rsidRDefault="00243FF2" w:rsidP="00243FF2">
      <w:pPr>
        <w:pStyle w:val="1"/>
        <w:spacing w:before="44"/>
      </w:pPr>
      <w:r>
        <w:t>Человек</w:t>
      </w:r>
      <w:r w:rsidR="00271569">
        <w:t xml:space="preserve"> </w:t>
      </w:r>
      <w:r>
        <w:t xml:space="preserve">и </w:t>
      </w:r>
      <w:r>
        <w:rPr>
          <w:spacing w:val="-2"/>
        </w:rPr>
        <w:t>общество.</w:t>
      </w:r>
    </w:p>
    <w:p w:rsidR="00243FF2" w:rsidRDefault="00243FF2" w:rsidP="00243FF2">
      <w:pPr>
        <w:pStyle w:val="a3"/>
        <w:spacing w:before="20" w:line="254" w:lineRule="auto"/>
        <w:ind w:right="158"/>
        <w:jc w:val="both"/>
      </w:pPr>
      <w:r>
        <w:t>Конституция – Основной закон Российской Федерации. Права и обязанности гражданинаРоссийскойФедерации.ПрезидентРоссийскойФедерации–главагосударства. Политико-административная карта России.</w:t>
      </w:r>
    </w:p>
    <w:p w:rsidR="00243FF2" w:rsidRDefault="00243FF2" w:rsidP="00243FF2">
      <w:pPr>
        <w:pStyle w:val="a3"/>
        <w:spacing w:before="1" w:line="254" w:lineRule="auto"/>
        <w:ind w:right="158"/>
        <w:jc w:val="both"/>
      </w:pPr>
      <w:r>
        <w:t>Общая характеристика родного края, важнейшие достопримечательности, знаменитые соотечественники.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43FF2" w:rsidRDefault="00243FF2" w:rsidP="00243FF2">
      <w:pPr>
        <w:pStyle w:val="a3"/>
        <w:spacing w:before="1" w:line="254" w:lineRule="auto"/>
        <w:ind w:right="157"/>
        <w:jc w:val="both"/>
      </w:pPr>
      <w: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Отечества,Международныйженскийдень,Деньвесныитруда,ДеньПобеды,ДеньРоссии,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43FF2" w:rsidRDefault="00243FF2" w:rsidP="00243FF2">
      <w:pPr>
        <w:pStyle w:val="a3"/>
        <w:ind w:left="645" w:firstLine="0"/>
        <w:jc w:val="both"/>
      </w:pPr>
      <w:r>
        <w:t>История</w:t>
      </w:r>
      <w:r w:rsidR="00271569">
        <w:t xml:space="preserve"> </w:t>
      </w:r>
      <w:r>
        <w:t>Отечества.«Лента</w:t>
      </w:r>
      <w:r w:rsidR="00271569">
        <w:t xml:space="preserve"> </w:t>
      </w:r>
      <w:r>
        <w:t>времени»и</w:t>
      </w:r>
      <w:r w:rsidR="00271569">
        <w:t xml:space="preserve"> </w:t>
      </w:r>
      <w:r>
        <w:t>историческая</w:t>
      </w:r>
      <w:r>
        <w:rPr>
          <w:spacing w:val="-2"/>
        </w:rPr>
        <w:t xml:space="preserve"> карта.</w:t>
      </w:r>
    </w:p>
    <w:p w:rsidR="00243FF2" w:rsidRDefault="00243FF2" w:rsidP="00243FF2">
      <w:pPr>
        <w:widowControl/>
        <w:autoSpaceDE/>
        <w:autoSpaceDN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54" w:lineRule="auto"/>
        <w:ind w:right="157"/>
        <w:jc w:val="both"/>
      </w:pPr>
      <w:r>
        <w:lastRenderedPageBreak/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43FF2" w:rsidRDefault="00243FF2" w:rsidP="00243FF2">
      <w:pPr>
        <w:pStyle w:val="a3"/>
        <w:spacing w:before="3" w:line="254" w:lineRule="auto"/>
        <w:ind w:right="157"/>
        <w:jc w:val="both"/>
      </w:pPr>
      <w:r>
        <w:t>Наиболее значимые объекты списка Всемирного культурного наследия в России и за рубежом.</w:t>
      </w:r>
      <w:r w:rsidR="00271569">
        <w:t xml:space="preserve"> </w:t>
      </w:r>
      <w:r>
        <w:t>Охрана памятников</w:t>
      </w:r>
      <w:r w:rsidR="00271569">
        <w:t xml:space="preserve"> </w:t>
      </w:r>
      <w:r>
        <w:t>истории</w:t>
      </w:r>
      <w:r w:rsidR="00271569">
        <w:t xml:space="preserve"> </w:t>
      </w:r>
      <w:r>
        <w:t>и</w:t>
      </w:r>
      <w:r w:rsidR="00271569">
        <w:t xml:space="preserve"> </w:t>
      </w:r>
      <w:r>
        <w:t>культуры</w:t>
      </w:r>
      <w:r w:rsidR="00271569">
        <w:t xml:space="preserve"> </w:t>
      </w:r>
      <w:r>
        <w:t>.Посильное участие</w:t>
      </w:r>
      <w:r w:rsidR="00271569">
        <w:t xml:space="preserve"> </w:t>
      </w:r>
      <w:r>
        <w:t>в</w:t>
      </w:r>
      <w:r w:rsidR="00271569">
        <w:t xml:space="preserve"> </w:t>
      </w:r>
      <w:r>
        <w:t>охране памятников истории и культуры своего края.</w:t>
      </w:r>
    </w:p>
    <w:p w:rsidR="00243FF2" w:rsidRDefault="00243FF2" w:rsidP="00243FF2">
      <w:pPr>
        <w:pStyle w:val="a3"/>
        <w:spacing w:line="254" w:lineRule="auto"/>
        <w:ind w:right="158"/>
        <w:jc w:val="both"/>
      </w:pPr>
      <w:r>
        <w:t>Личная ответственность каждого человека за сохранность историко-культурного наследия своего края.</w:t>
      </w:r>
    </w:p>
    <w:p w:rsidR="00243FF2" w:rsidRDefault="00243FF2" w:rsidP="00243FF2">
      <w:pPr>
        <w:pStyle w:val="a3"/>
        <w:spacing w:line="254" w:lineRule="auto"/>
        <w:ind w:right="159"/>
        <w:jc w:val="both"/>
      </w:pPr>
      <w: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43FF2" w:rsidRDefault="00243FF2" w:rsidP="00243FF2">
      <w:pPr>
        <w:pStyle w:val="1"/>
        <w:spacing w:line="289" w:lineRule="exact"/>
      </w:pPr>
      <w:r>
        <w:t>Человек</w:t>
      </w:r>
      <w:r w:rsidR="00271569">
        <w:t xml:space="preserve"> </w:t>
      </w:r>
      <w:r>
        <w:t xml:space="preserve">и </w:t>
      </w:r>
      <w:r>
        <w:rPr>
          <w:spacing w:val="-2"/>
        </w:rPr>
        <w:t>природа.</w:t>
      </w:r>
    </w:p>
    <w:p w:rsidR="00243FF2" w:rsidRDefault="00243FF2" w:rsidP="00243FF2">
      <w:pPr>
        <w:pStyle w:val="a3"/>
        <w:spacing w:before="20" w:line="254" w:lineRule="auto"/>
        <w:ind w:right="160"/>
        <w:jc w:val="both"/>
      </w:pPr>
      <w:r>
        <w:t>Методы познания окружающей природы: наблюдения, сравнения, измерения, опыты по исследованию природных объектов и явлений.</w:t>
      </w:r>
    </w:p>
    <w:p w:rsidR="00243FF2" w:rsidRDefault="00243FF2" w:rsidP="00243FF2">
      <w:pPr>
        <w:pStyle w:val="a3"/>
        <w:spacing w:before="2" w:line="254" w:lineRule="auto"/>
        <w:ind w:right="157"/>
        <w:jc w:val="both"/>
      </w:pPr>
      <w:r>
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243FF2" w:rsidRDefault="00243FF2" w:rsidP="00243FF2">
      <w:pPr>
        <w:pStyle w:val="a3"/>
        <w:spacing w:before="1" w:line="254" w:lineRule="auto"/>
        <w:ind w:right="160"/>
        <w:jc w:val="both"/>
      </w:pPr>
      <w: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243FF2" w:rsidRDefault="00243FF2" w:rsidP="00243FF2">
      <w:pPr>
        <w:pStyle w:val="a3"/>
        <w:spacing w:before="1" w:line="254" w:lineRule="auto"/>
      </w:pPr>
      <w:r>
        <w:t>Водоёмы, их</w:t>
      </w:r>
      <w:r w:rsidR="00271569">
        <w:t xml:space="preserve"> </w:t>
      </w:r>
      <w:r>
        <w:t>разнообразие (океан,</w:t>
      </w:r>
      <w:r w:rsidR="00271569">
        <w:t xml:space="preserve"> </w:t>
      </w:r>
      <w:r>
        <w:t>море, озеро, пруд, болото); река</w:t>
      </w:r>
      <w:r w:rsidR="00271569">
        <w:t xml:space="preserve"> </w:t>
      </w:r>
      <w:r>
        <w:t>как водный поток; использованиерекиводоёмовчеловеком.КрупнейшиерекииозёраРоссии,моря, омывающиееёберега,океаны.Водоёмыирекиродногокрая(названия,краткая характеристика на основе наблюдений).</w:t>
      </w:r>
    </w:p>
    <w:p w:rsidR="00243FF2" w:rsidRDefault="00243FF2" w:rsidP="00243FF2">
      <w:pPr>
        <w:pStyle w:val="a3"/>
        <w:spacing w:before="1" w:line="254" w:lineRule="auto"/>
      </w:pPr>
      <w:r>
        <w:t>Наиболее значимые природные объекты списка Всемирного наследия в России и за</w:t>
      </w:r>
      <w:r w:rsidR="00271569">
        <w:t xml:space="preserve"> </w:t>
      </w:r>
      <w:r>
        <w:t>рубежом (2–3 объекта).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43FF2" w:rsidRDefault="00243FF2" w:rsidP="00243FF2">
      <w:pPr>
        <w:pStyle w:val="a3"/>
        <w:spacing w:before="1" w:line="254" w:lineRule="auto"/>
        <w:ind w:right="158"/>
        <w:jc w:val="both"/>
      </w:pPr>
      <w: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43FF2" w:rsidRDefault="00243FF2" w:rsidP="00243FF2">
      <w:pPr>
        <w:pStyle w:val="1"/>
        <w:spacing w:before="1"/>
      </w:pPr>
      <w:r>
        <w:t>Правила</w:t>
      </w:r>
      <w:r w:rsidR="00271569">
        <w:t xml:space="preserve"> </w:t>
      </w:r>
      <w:r>
        <w:t>безопасной</w:t>
      </w:r>
      <w:r w:rsidR="00271569">
        <w:t xml:space="preserve"> </w:t>
      </w:r>
      <w:r>
        <w:rPr>
          <w:spacing w:val="-2"/>
        </w:rPr>
        <w:t>жизнедеятельности.</w:t>
      </w:r>
    </w:p>
    <w:p w:rsidR="00243FF2" w:rsidRDefault="00243FF2" w:rsidP="00243FF2">
      <w:pPr>
        <w:pStyle w:val="a3"/>
        <w:spacing w:before="19"/>
        <w:ind w:left="645" w:firstLine="0"/>
        <w:jc w:val="both"/>
      </w:pPr>
      <w:r>
        <w:t>Здоровый</w:t>
      </w:r>
      <w:r w:rsidR="00271569">
        <w:t xml:space="preserve"> </w:t>
      </w:r>
      <w:r>
        <w:t>образ</w:t>
      </w:r>
      <w:r w:rsidR="00271569">
        <w:t xml:space="preserve"> </w:t>
      </w:r>
      <w:r>
        <w:t>жизни:</w:t>
      </w:r>
      <w:r w:rsidR="00271569">
        <w:t xml:space="preserve"> </w:t>
      </w:r>
      <w:r>
        <w:t>профилактика</w:t>
      </w:r>
      <w:r w:rsidR="00271569">
        <w:t xml:space="preserve"> </w:t>
      </w:r>
      <w:r>
        <w:t>вредных</w:t>
      </w:r>
      <w:r w:rsidR="00271569">
        <w:t xml:space="preserve"> </w:t>
      </w:r>
      <w:r>
        <w:rPr>
          <w:spacing w:val="-2"/>
        </w:rPr>
        <w:t>привычек.</w:t>
      </w:r>
    </w:p>
    <w:p w:rsidR="00243FF2" w:rsidRDefault="00243FF2" w:rsidP="00243FF2">
      <w:pPr>
        <w:pStyle w:val="a3"/>
        <w:spacing w:before="20" w:line="254" w:lineRule="auto"/>
        <w:ind w:right="161"/>
        <w:jc w:val="both"/>
      </w:pPr>
      <w:r>
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</w:t>
      </w:r>
    </w:p>
    <w:p w:rsidR="00243FF2" w:rsidRDefault="00243FF2" w:rsidP="00243FF2">
      <w:pPr>
        <w:pStyle w:val="a3"/>
        <w:spacing w:before="2" w:line="264" w:lineRule="auto"/>
        <w:ind w:right="157"/>
        <w:jc w:val="both"/>
      </w:pPr>
      <w:r>
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243FF2" w:rsidRDefault="00243FF2" w:rsidP="00243FF2">
      <w:pPr>
        <w:pStyle w:val="a3"/>
        <w:spacing w:before="1" w:line="264" w:lineRule="auto"/>
        <w:ind w:right="157"/>
        <w:jc w:val="both"/>
      </w:pPr>
      <w: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243FF2" w:rsidRDefault="00243FF2" w:rsidP="00243FF2">
      <w:pPr>
        <w:widowControl/>
        <w:autoSpaceDE/>
        <w:autoSpaceDN/>
        <w:spacing w:line="264" w:lineRule="auto"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/>
        <w:ind w:left="165" w:firstLine="0"/>
        <w:jc w:val="both"/>
      </w:pPr>
      <w:r>
        <w:lastRenderedPageBreak/>
        <w:t>УНИВЕРСАЛЬНЫЕУЧЕБНЫЕ</w:t>
      </w:r>
      <w:r>
        <w:rPr>
          <w:spacing w:val="-2"/>
        </w:rPr>
        <w:t>ДЕЙСТВИЯ</w:t>
      </w:r>
    </w:p>
    <w:p w:rsidR="00243FF2" w:rsidRDefault="00243FF2" w:rsidP="00243FF2">
      <w:pPr>
        <w:pStyle w:val="a3"/>
        <w:spacing w:before="29" w:line="264" w:lineRule="auto"/>
        <w:ind w:right="158"/>
        <w:jc w:val="both"/>
      </w:pPr>
      <w: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43FF2" w:rsidRDefault="00243FF2" w:rsidP="00243FF2">
      <w:pPr>
        <w:pStyle w:val="1"/>
        <w:spacing w:line="264" w:lineRule="auto"/>
        <w:ind w:right="3693"/>
      </w:pPr>
      <w:r>
        <w:t>Познавательные универсальные учебные действия Базовые</w:t>
      </w:r>
      <w:r w:rsidR="00271569">
        <w:t xml:space="preserve"> </w:t>
      </w:r>
      <w:r>
        <w:t>логические</w:t>
      </w:r>
      <w:r w:rsidR="00271569">
        <w:t xml:space="preserve"> </w:t>
      </w:r>
      <w:r>
        <w:t>и</w:t>
      </w:r>
      <w:r w:rsidR="00271569">
        <w:t xml:space="preserve"> </w:t>
      </w:r>
      <w:r>
        <w:t>исследовательские</w:t>
      </w:r>
      <w:r w:rsidR="00271569">
        <w:t xml:space="preserve"> </w:t>
      </w:r>
      <w:r>
        <w:rPr>
          <w:spacing w:val="-2"/>
        </w:rPr>
        <w:t>действия:</w:t>
      </w:r>
    </w:p>
    <w:p w:rsidR="00243FF2" w:rsidRDefault="00243FF2" w:rsidP="00243FF2">
      <w:pPr>
        <w:pStyle w:val="a3"/>
        <w:spacing w:line="264" w:lineRule="auto"/>
        <w:ind w:left="645" w:right="160" w:firstLine="0"/>
        <w:jc w:val="both"/>
      </w:pPr>
      <w:r>
        <w:t>устанавливать последовательность этапов возрастного развития человека; конструироватьвучебныхиигровыхситуацияхправилабезопасногоповедения</w:t>
      </w:r>
      <w:r>
        <w:rPr>
          <w:spacing w:val="-10"/>
        </w:rPr>
        <w:t>в</w:t>
      </w:r>
    </w:p>
    <w:p w:rsidR="00243FF2" w:rsidRDefault="00243FF2" w:rsidP="00243FF2">
      <w:pPr>
        <w:pStyle w:val="a3"/>
        <w:ind w:firstLine="0"/>
        <w:jc w:val="both"/>
      </w:pPr>
      <w:r>
        <w:t>среде</w:t>
      </w:r>
      <w:r>
        <w:rPr>
          <w:spacing w:val="-2"/>
        </w:rPr>
        <w:t xml:space="preserve"> обитания;</w:t>
      </w:r>
    </w:p>
    <w:p w:rsidR="00243FF2" w:rsidRDefault="00243FF2" w:rsidP="00243FF2">
      <w:pPr>
        <w:pStyle w:val="a3"/>
        <w:spacing w:before="29" w:line="264" w:lineRule="auto"/>
        <w:ind w:right="160"/>
        <w:jc w:val="both"/>
      </w:pPr>
      <w:r>
        <w:t xml:space="preserve">моделировать схемы природных объектов (строение почвы; движение реки, форма </w:t>
      </w:r>
      <w:r>
        <w:rPr>
          <w:spacing w:val="-2"/>
        </w:rPr>
        <w:t>поверхности);</w:t>
      </w:r>
    </w:p>
    <w:p w:rsidR="00243FF2" w:rsidRDefault="00243FF2" w:rsidP="00243FF2">
      <w:pPr>
        <w:pStyle w:val="a3"/>
        <w:spacing w:line="264" w:lineRule="auto"/>
        <w:ind w:left="645" w:firstLine="0"/>
      </w:pPr>
      <w:r>
        <w:t>соотносить объекты природы с принадлежностью к определённой природной зоне; классифицировать природные объекты по принадлежности к природной зоне; определять разрыв между реальным и желательным состоянием</w:t>
      </w:r>
      <w:r w:rsidR="00271569">
        <w:t xml:space="preserve"> </w:t>
      </w:r>
      <w:r>
        <w:t>объекта (ситуации)</w:t>
      </w:r>
    </w:p>
    <w:p w:rsidR="00243FF2" w:rsidRDefault="00243FF2" w:rsidP="00243FF2">
      <w:pPr>
        <w:pStyle w:val="a3"/>
        <w:spacing w:before="1"/>
        <w:ind w:firstLine="0"/>
      </w:pPr>
      <w:r>
        <w:t>на</w:t>
      </w:r>
      <w:r w:rsidR="00271569">
        <w:t xml:space="preserve"> </w:t>
      </w:r>
      <w:r>
        <w:t>основе</w:t>
      </w:r>
      <w:r w:rsidR="00271569">
        <w:t xml:space="preserve"> </w:t>
      </w:r>
      <w:r>
        <w:t>предложенных</w:t>
      </w:r>
      <w:r w:rsidR="00271569">
        <w:t xml:space="preserve"> </w:t>
      </w:r>
      <w:r>
        <w:t>учителем</w:t>
      </w:r>
      <w:r w:rsidR="00271569">
        <w:t xml:space="preserve"> </w:t>
      </w:r>
      <w:r>
        <w:rPr>
          <w:spacing w:val="-2"/>
        </w:rPr>
        <w:t>вопросов.</w:t>
      </w:r>
    </w:p>
    <w:p w:rsidR="00243FF2" w:rsidRDefault="00243FF2" w:rsidP="00243FF2">
      <w:pPr>
        <w:pStyle w:val="1"/>
        <w:spacing w:before="27"/>
        <w:jc w:val="left"/>
      </w:pPr>
      <w:r>
        <w:t>Работа</w:t>
      </w:r>
      <w:r w:rsidR="00271569">
        <w:t xml:space="preserve"> </w:t>
      </w:r>
      <w:r>
        <w:t>с</w:t>
      </w:r>
      <w:r w:rsidR="00271569">
        <w:t xml:space="preserve"> </w:t>
      </w:r>
      <w:r>
        <w:rPr>
          <w:spacing w:val="-2"/>
        </w:rPr>
        <w:t>информацией:</w:t>
      </w:r>
    </w:p>
    <w:p w:rsidR="00243FF2" w:rsidRDefault="00243FF2" w:rsidP="00243FF2">
      <w:pPr>
        <w:pStyle w:val="a3"/>
        <w:spacing w:before="29" w:line="264" w:lineRule="auto"/>
        <w:ind w:right="157"/>
        <w:jc w:val="both"/>
      </w:pPr>
      <w: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43FF2" w:rsidRDefault="00243FF2" w:rsidP="00243FF2">
      <w:pPr>
        <w:pStyle w:val="a3"/>
        <w:spacing w:before="2" w:line="264" w:lineRule="auto"/>
        <w:ind w:right="158"/>
        <w:jc w:val="both"/>
      </w:pPr>
      <w:r>
        <w:t>использовать для уточнения и расширения своих знаний об окружающем мире словари, справочники, энциклопедии, в том числе и информационно- телекоммуникационную сеть «Интернет» (в условиях контролируемого выхода);</w:t>
      </w:r>
    </w:p>
    <w:p w:rsidR="00243FF2" w:rsidRDefault="00243FF2" w:rsidP="00243FF2">
      <w:pPr>
        <w:pStyle w:val="a3"/>
        <w:spacing w:line="264" w:lineRule="auto"/>
        <w:ind w:right="159"/>
        <w:jc w:val="both"/>
      </w:pPr>
      <w: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243FF2" w:rsidRDefault="00243FF2" w:rsidP="00243FF2">
      <w:pPr>
        <w:pStyle w:val="1"/>
        <w:spacing w:line="289" w:lineRule="exact"/>
      </w:pPr>
      <w:r>
        <w:t>Коммуникативные</w:t>
      </w:r>
      <w:r w:rsidR="00271569">
        <w:t xml:space="preserve"> </w:t>
      </w:r>
      <w:r>
        <w:t>универсальные</w:t>
      </w:r>
      <w:r w:rsidR="00271569">
        <w:t xml:space="preserve"> </w:t>
      </w:r>
      <w:r>
        <w:t>учебные</w:t>
      </w:r>
      <w:r w:rsidR="00271569">
        <w:t xml:space="preserve"> </w:t>
      </w:r>
      <w:r>
        <w:rPr>
          <w:spacing w:val="-2"/>
        </w:rPr>
        <w:t>действия:</w:t>
      </w:r>
    </w:p>
    <w:p w:rsidR="00243FF2" w:rsidRDefault="00243FF2" w:rsidP="00243FF2">
      <w:pPr>
        <w:pStyle w:val="a3"/>
        <w:spacing w:before="29" w:line="264" w:lineRule="auto"/>
        <w:ind w:right="158"/>
        <w:jc w:val="both"/>
      </w:pPr>
      <w: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243FF2" w:rsidRDefault="00243FF2" w:rsidP="00243FF2">
      <w:pPr>
        <w:pStyle w:val="a3"/>
        <w:spacing w:line="254" w:lineRule="auto"/>
        <w:ind w:right="160"/>
        <w:jc w:val="both"/>
      </w:pPr>
      <w: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243FF2" w:rsidRDefault="00243FF2" w:rsidP="00243FF2">
      <w:pPr>
        <w:pStyle w:val="a3"/>
        <w:spacing w:before="1" w:line="254" w:lineRule="auto"/>
        <w:ind w:right="161"/>
        <w:jc w:val="both"/>
      </w:pPr>
      <w:r>
        <w:t>создавать текст-рассуждение: объяснять вред для здоровья и самочувствия</w:t>
      </w:r>
      <w:r w:rsidR="00271569">
        <w:t xml:space="preserve"> </w:t>
      </w:r>
      <w:r>
        <w:t>организма вредных привычек;</w:t>
      </w:r>
    </w:p>
    <w:p w:rsidR="00243FF2" w:rsidRDefault="00243FF2" w:rsidP="00243FF2">
      <w:pPr>
        <w:pStyle w:val="a3"/>
        <w:spacing w:line="254" w:lineRule="auto"/>
        <w:ind w:right="158"/>
        <w:jc w:val="both"/>
      </w:pPr>
      <w:r>
        <w:t>описывать ситуации проявления нравственных качеств: отзывчивости, доброты, справедливости и других;</w:t>
      </w:r>
    </w:p>
    <w:p w:rsidR="00243FF2" w:rsidRDefault="00243FF2" w:rsidP="00243FF2">
      <w:pPr>
        <w:pStyle w:val="a3"/>
        <w:spacing w:before="1" w:line="254" w:lineRule="auto"/>
        <w:ind w:right="160"/>
        <w:jc w:val="both"/>
      </w:pPr>
      <w:r>
        <w:t>составлять</w:t>
      </w:r>
      <w:r w:rsidR="00271569">
        <w:t xml:space="preserve"> </w:t>
      </w:r>
      <w:r>
        <w:t>краткие суждения о</w:t>
      </w:r>
      <w:r w:rsidR="00271569">
        <w:t xml:space="preserve"> </w:t>
      </w:r>
      <w:r>
        <w:t>связях</w:t>
      </w:r>
      <w:r w:rsidR="00271569">
        <w:t xml:space="preserve"> </w:t>
      </w:r>
      <w:r>
        <w:t>и</w:t>
      </w:r>
      <w:r w:rsidR="00271569">
        <w:t xml:space="preserve"> </w:t>
      </w:r>
      <w:r>
        <w:t>зависимостях в</w:t>
      </w:r>
      <w:r w:rsidR="00271569">
        <w:t xml:space="preserve"> </w:t>
      </w:r>
      <w:r>
        <w:t>природе (на основе сезонных изменений, особенностей жизни природных зон, пищевых цепей);</w:t>
      </w:r>
    </w:p>
    <w:p w:rsidR="00243FF2" w:rsidRDefault="00243FF2" w:rsidP="00243FF2">
      <w:pPr>
        <w:pStyle w:val="a3"/>
        <w:spacing w:line="256" w:lineRule="auto"/>
        <w:ind w:right="160"/>
        <w:jc w:val="both"/>
      </w:pPr>
      <w:r>
        <w:t xml:space="preserve">составлять небольшие тексты «Права и обязанности гражданина Российской </w:t>
      </w:r>
      <w:r>
        <w:rPr>
          <w:spacing w:val="-2"/>
        </w:rPr>
        <w:t>Федерации»;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создавать небольшие тексты о знаменательных страницах истории нашей страны (в рамках изученного).</w:t>
      </w:r>
    </w:p>
    <w:p w:rsidR="00243FF2" w:rsidRDefault="00243FF2" w:rsidP="00243FF2">
      <w:pPr>
        <w:pStyle w:val="1"/>
        <w:spacing w:line="289" w:lineRule="exact"/>
      </w:pPr>
      <w:r>
        <w:t>Регулятивные</w:t>
      </w:r>
      <w:r w:rsidR="00271569">
        <w:t xml:space="preserve"> </w:t>
      </w:r>
      <w:r>
        <w:t>универсальные</w:t>
      </w:r>
      <w:r w:rsidR="00271569">
        <w:t xml:space="preserve"> </w:t>
      </w:r>
      <w:r>
        <w:t>учебные</w:t>
      </w:r>
      <w:r>
        <w:rPr>
          <w:spacing w:val="-2"/>
        </w:rPr>
        <w:t xml:space="preserve"> действия:</w:t>
      </w:r>
    </w:p>
    <w:p w:rsidR="00243FF2" w:rsidRDefault="00243FF2" w:rsidP="00243FF2">
      <w:pPr>
        <w:pStyle w:val="a3"/>
        <w:spacing w:before="17" w:line="254" w:lineRule="auto"/>
        <w:ind w:left="645" w:right="117" w:firstLine="0"/>
        <w:jc w:val="both"/>
      </w:pPr>
      <w:r>
        <w:t>Регулятивныеуниверсальныеучебныедействияспособствуютформированиюумений: самостоятельно планировать алгоритм решения учебной задачи;</w:t>
      </w:r>
    </w:p>
    <w:p w:rsidR="00243FF2" w:rsidRDefault="00271569" w:rsidP="00243FF2">
      <w:pPr>
        <w:pStyle w:val="a3"/>
        <w:spacing w:line="289" w:lineRule="exact"/>
        <w:ind w:left="645" w:firstLine="0"/>
        <w:jc w:val="both"/>
      </w:pPr>
      <w:r>
        <w:t>П</w:t>
      </w:r>
      <w:r w:rsidR="00243FF2">
        <w:t>редвидеть</w:t>
      </w:r>
      <w:r>
        <w:t xml:space="preserve"> </w:t>
      </w:r>
      <w:r w:rsidR="00243FF2">
        <w:t>трудности</w:t>
      </w:r>
      <w:r>
        <w:t xml:space="preserve"> </w:t>
      </w:r>
      <w:r w:rsidR="00243FF2">
        <w:t>и</w:t>
      </w:r>
      <w:r>
        <w:t xml:space="preserve"> </w:t>
      </w:r>
      <w:r w:rsidR="00243FF2">
        <w:t>возможные</w:t>
      </w:r>
      <w:r w:rsidR="00243FF2">
        <w:rPr>
          <w:spacing w:val="-2"/>
        </w:rPr>
        <w:t xml:space="preserve"> ошибки;</w:t>
      </w:r>
    </w:p>
    <w:p w:rsidR="00243FF2" w:rsidRDefault="00243FF2" w:rsidP="00243FF2">
      <w:pPr>
        <w:widowControl/>
        <w:autoSpaceDE/>
        <w:autoSpaceDN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54" w:lineRule="auto"/>
        <w:ind w:right="159"/>
        <w:jc w:val="both"/>
      </w:pPr>
      <w:r>
        <w:lastRenderedPageBreak/>
        <w:t>контролировать процесс и результат выполнения задания, корректировать учебные действия при необходимости;</w:t>
      </w:r>
    </w:p>
    <w:p w:rsidR="00243FF2" w:rsidRDefault="00243FF2" w:rsidP="00243FF2">
      <w:pPr>
        <w:pStyle w:val="a3"/>
        <w:spacing w:before="1" w:line="254" w:lineRule="auto"/>
        <w:ind w:left="645" w:right="1893" w:firstLine="0"/>
        <w:jc w:val="both"/>
      </w:pPr>
      <w:r>
        <w:t>принимать оценку своей работы; планировать работу над ошибками; находить</w:t>
      </w:r>
      <w:r w:rsidR="00052E2D">
        <w:t xml:space="preserve"> </w:t>
      </w:r>
      <w:r>
        <w:t>ошибки</w:t>
      </w:r>
      <w:r w:rsidR="00052E2D">
        <w:t xml:space="preserve"> </w:t>
      </w:r>
      <w:r>
        <w:t>в</w:t>
      </w:r>
      <w:r w:rsidR="00052E2D">
        <w:t xml:space="preserve"> </w:t>
      </w:r>
      <w:r>
        <w:t>своей</w:t>
      </w:r>
      <w:r w:rsidR="00052E2D">
        <w:t xml:space="preserve"> </w:t>
      </w:r>
      <w:r>
        <w:t>и</w:t>
      </w:r>
      <w:r w:rsidR="00052E2D">
        <w:t xml:space="preserve"> </w:t>
      </w:r>
      <w:r>
        <w:t>чужих</w:t>
      </w:r>
      <w:r w:rsidR="00052E2D">
        <w:t xml:space="preserve"> </w:t>
      </w:r>
      <w:r>
        <w:t>работах,</w:t>
      </w:r>
      <w:r w:rsidR="00052E2D">
        <w:t xml:space="preserve"> </w:t>
      </w:r>
      <w:r>
        <w:t>устанавливать</w:t>
      </w:r>
      <w:r w:rsidR="00052E2D">
        <w:t xml:space="preserve"> </w:t>
      </w:r>
      <w:r>
        <w:t>их</w:t>
      </w:r>
      <w:r>
        <w:rPr>
          <w:spacing w:val="-2"/>
        </w:rPr>
        <w:t xml:space="preserve"> причины.</w:t>
      </w:r>
    </w:p>
    <w:p w:rsidR="00243FF2" w:rsidRDefault="00243FF2" w:rsidP="00243FF2">
      <w:pPr>
        <w:pStyle w:val="1"/>
        <w:spacing w:line="289" w:lineRule="exact"/>
      </w:pPr>
      <w:r>
        <w:t>Совместная</w:t>
      </w:r>
      <w:r w:rsidR="00052E2D">
        <w:t xml:space="preserve"> </w:t>
      </w:r>
      <w:r>
        <w:rPr>
          <w:spacing w:val="-2"/>
        </w:rPr>
        <w:t>деятельность:</w:t>
      </w:r>
    </w:p>
    <w:p w:rsidR="00243FF2" w:rsidRDefault="00243FF2" w:rsidP="00243FF2">
      <w:pPr>
        <w:pStyle w:val="a3"/>
        <w:spacing w:before="23" w:line="254" w:lineRule="auto"/>
        <w:ind w:right="160"/>
        <w:jc w:val="both"/>
      </w:pPr>
      <w: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243FF2" w:rsidRDefault="00243FF2" w:rsidP="00243FF2">
      <w:pPr>
        <w:pStyle w:val="a3"/>
        <w:spacing w:line="254" w:lineRule="auto"/>
        <w:ind w:right="160"/>
        <w:jc w:val="both"/>
      </w:pPr>
      <w: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</w:t>
      </w:r>
      <w:r>
        <w:rPr>
          <w:spacing w:val="-2"/>
        </w:rPr>
        <w:t>людей.</w:t>
      </w:r>
    </w:p>
    <w:p w:rsidR="00243FF2" w:rsidRDefault="00243FF2" w:rsidP="00243FF2">
      <w:pPr>
        <w:widowControl/>
        <w:autoSpaceDE/>
        <w:autoSpaceDN/>
        <w:spacing w:line="254" w:lineRule="auto"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spacing w:before="89" w:line="276" w:lineRule="auto"/>
        <w:ind w:left="165" w:right="159"/>
        <w:jc w:val="both"/>
        <w:rPr>
          <w:b/>
          <w:sz w:val="24"/>
        </w:rPr>
      </w:pPr>
      <w:r>
        <w:rPr>
          <w:b/>
          <w:sz w:val="24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243FF2" w:rsidRDefault="00243FF2" w:rsidP="00243FF2">
      <w:pPr>
        <w:spacing w:before="1"/>
        <w:ind w:left="165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>РЕЗУЛЬТАТЫ</w:t>
      </w:r>
    </w:p>
    <w:p w:rsidR="00243FF2" w:rsidRDefault="00243FF2" w:rsidP="00243FF2">
      <w:pPr>
        <w:pStyle w:val="a3"/>
        <w:spacing w:before="34" w:line="266" w:lineRule="auto"/>
        <w:ind w:right="158"/>
        <w:jc w:val="both"/>
      </w:pPr>
      <w: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43FF2" w:rsidRDefault="00243FF2" w:rsidP="00243FF2">
      <w:pPr>
        <w:pStyle w:val="1"/>
        <w:numPr>
          <w:ilvl w:val="0"/>
          <w:numId w:val="6"/>
        </w:numPr>
        <w:tabs>
          <w:tab w:val="left" w:pos="500"/>
        </w:tabs>
        <w:ind w:left="500" w:hanging="335"/>
      </w:pPr>
      <w:r>
        <w:t>гражданско-патриотического</w:t>
      </w:r>
      <w:r w:rsidR="00052E2D">
        <w:t xml:space="preserve"> </w:t>
      </w:r>
      <w:r>
        <w:rPr>
          <w:spacing w:val="-2"/>
        </w:rPr>
        <w:t>воспитания:</w:t>
      </w:r>
    </w:p>
    <w:p w:rsidR="00243FF2" w:rsidRDefault="00243FF2" w:rsidP="00243FF2">
      <w:pPr>
        <w:pStyle w:val="a3"/>
        <w:spacing w:before="44" w:line="268" w:lineRule="auto"/>
        <w:ind w:right="160"/>
        <w:jc w:val="both"/>
      </w:pPr>
      <w: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243FF2" w:rsidRDefault="00243FF2" w:rsidP="00243FF2">
      <w:pPr>
        <w:pStyle w:val="a3"/>
        <w:spacing w:line="266" w:lineRule="auto"/>
        <w:ind w:right="158"/>
        <w:jc w:val="both"/>
      </w:pPr>
      <w: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243FF2" w:rsidRDefault="00243FF2" w:rsidP="00243FF2">
      <w:pPr>
        <w:pStyle w:val="a3"/>
        <w:spacing w:line="268" w:lineRule="auto"/>
        <w:ind w:left="645" w:right="158" w:firstLine="0"/>
        <w:jc w:val="both"/>
      </w:pPr>
      <w:r>
        <w:t>сопричастность к прошлому, настоящему и будущему своей страны и родного края; проявление</w:t>
      </w:r>
      <w:r w:rsidR="00052E2D">
        <w:t xml:space="preserve"> </w:t>
      </w:r>
      <w:r>
        <w:t>интереса</w:t>
      </w:r>
      <w:r w:rsidR="00052E2D">
        <w:t xml:space="preserve"> </w:t>
      </w:r>
      <w:r>
        <w:t>к</w:t>
      </w:r>
      <w:r w:rsidR="00052E2D">
        <w:t xml:space="preserve"> </w:t>
      </w:r>
      <w:r>
        <w:t>истории</w:t>
      </w:r>
      <w:r w:rsidR="00052E2D">
        <w:t xml:space="preserve"> </w:t>
      </w:r>
      <w:r>
        <w:t>и</w:t>
      </w:r>
      <w:r w:rsidR="00052E2D">
        <w:t xml:space="preserve"> </w:t>
      </w:r>
      <w:r>
        <w:t>многонациональной</w:t>
      </w:r>
      <w:r w:rsidR="00052E2D">
        <w:t xml:space="preserve"> </w:t>
      </w:r>
      <w:r>
        <w:t>культуре</w:t>
      </w:r>
      <w:r w:rsidR="00052E2D">
        <w:t xml:space="preserve"> </w:t>
      </w:r>
      <w:r>
        <w:t>своей</w:t>
      </w:r>
      <w:r w:rsidR="00052E2D">
        <w:t xml:space="preserve"> </w:t>
      </w:r>
      <w:r>
        <w:rPr>
          <w:spacing w:val="-2"/>
        </w:rPr>
        <w:t>страны,</w:t>
      </w:r>
    </w:p>
    <w:p w:rsidR="00243FF2" w:rsidRDefault="00243FF2" w:rsidP="00243FF2">
      <w:pPr>
        <w:pStyle w:val="a3"/>
        <w:spacing w:line="285" w:lineRule="exact"/>
        <w:ind w:firstLine="0"/>
        <w:jc w:val="both"/>
      </w:pPr>
      <w:r>
        <w:t>уважения</w:t>
      </w:r>
      <w:r w:rsidR="00052E2D">
        <w:t xml:space="preserve"> </w:t>
      </w:r>
      <w:r>
        <w:t>к</w:t>
      </w:r>
      <w:r w:rsidR="00052E2D">
        <w:t xml:space="preserve"> </w:t>
      </w:r>
      <w:r>
        <w:t>своему</w:t>
      </w:r>
      <w:r w:rsidR="00052E2D">
        <w:t xml:space="preserve"> </w:t>
      </w:r>
      <w:r>
        <w:t>и</w:t>
      </w:r>
      <w:r w:rsidR="00052E2D">
        <w:t xml:space="preserve"> </w:t>
      </w:r>
      <w:r>
        <w:t>другим</w:t>
      </w:r>
      <w:r>
        <w:rPr>
          <w:spacing w:val="-2"/>
        </w:rPr>
        <w:t xml:space="preserve"> народам;</w:t>
      </w:r>
    </w:p>
    <w:p w:rsidR="00243FF2" w:rsidRDefault="00243FF2" w:rsidP="00243FF2">
      <w:pPr>
        <w:pStyle w:val="a3"/>
        <w:spacing w:before="29" w:line="268" w:lineRule="auto"/>
        <w:ind w:right="157"/>
        <w:jc w:val="both"/>
      </w:pPr>
      <w: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243FF2" w:rsidRDefault="00243FF2" w:rsidP="00243FF2">
      <w:pPr>
        <w:pStyle w:val="1"/>
        <w:numPr>
          <w:ilvl w:val="0"/>
          <w:numId w:val="6"/>
        </w:numPr>
        <w:tabs>
          <w:tab w:val="left" w:pos="500"/>
        </w:tabs>
        <w:spacing w:line="285" w:lineRule="exact"/>
        <w:ind w:left="500" w:hanging="335"/>
      </w:pPr>
      <w:r>
        <w:t>духовно-нравственного</w:t>
      </w:r>
      <w:r w:rsidR="00052E2D">
        <w:t xml:space="preserve"> </w:t>
      </w:r>
      <w:r>
        <w:rPr>
          <w:spacing w:val="-2"/>
        </w:rPr>
        <w:t>воспитания:</w:t>
      </w:r>
    </w:p>
    <w:p w:rsidR="00243FF2" w:rsidRDefault="00243FF2" w:rsidP="00243FF2">
      <w:pPr>
        <w:pStyle w:val="a3"/>
        <w:spacing w:before="42" w:line="268" w:lineRule="auto"/>
        <w:ind w:right="158"/>
        <w:jc w:val="both"/>
      </w:pPr>
      <w:r>
        <w:t>проявление культуры общения, уважительного отношения к людям, их взглядам, признанию их индивидуальности;</w:t>
      </w:r>
    </w:p>
    <w:p w:rsidR="00243FF2" w:rsidRDefault="00243FF2" w:rsidP="00243FF2">
      <w:pPr>
        <w:pStyle w:val="a3"/>
        <w:spacing w:line="266" w:lineRule="auto"/>
        <w:ind w:right="157"/>
        <w:jc w:val="both"/>
      </w:pPr>
      <w:r>
        <w:t>принятие существующих в обществе нравственно-этических норм поведения и</w:t>
      </w:r>
      <w:r w:rsidR="00052E2D">
        <w:t xml:space="preserve"> </w:t>
      </w:r>
      <w:r>
        <w:t>правил межличностных отношений, которые строятся на проявлении гуманизма, сопереживания, уважения и доброжелательности;</w:t>
      </w:r>
    </w:p>
    <w:p w:rsidR="00243FF2" w:rsidRDefault="00243FF2" w:rsidP="00243FF2">
      <w:pPr>
        <w:pStyle w:val="a3"/>
        <w:spacing w:line="266" w:lineRule="auto"/>
        <w:ind w:right="159"/>
        <w:jc w:val="both"/>
      </w:pPr>
      <w: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243FF2" w:rsidRDefault="00243FF2" w:rsidP="00243FF2">
      <w:pPr>
        <w:pStyle w:val="1"/>
        <w:numPr>
          <w:ilvl w:val="0"/>
          <w:numId w:val="6"/>
        </w:numPr>
        <w:tabs>
          <w:tab w:val="left" w:pos="500"/>
        </w:tabs>
        <w:ind w:left="500" w:hanging="335"/>
      </w:pPr>
      <w:r>
        <w:t>эстетического</w:t>
      </w:r>
      <w:r w:rsidR="00052E2D">
        <w:t xml:space="preserve"> </w:t>
      </w:r>
      <w:r>
        <w:rPr>
          <w:spacing w:val="-2"/>
        </w:rPr>
        <w:t>воспитания:</w:t>
      </w:r>
    </w:p>
    <w:p w:rsidR="00243FF2" w:rsidRDefault="00243FF2" w:rsidP="00243FF2">
      <w:pPr>
        <w:pStyle w:val="a3"/>
        <w:spacing w:before="41" w:line="266" w:lineRule="auto"/>
        <w:ind w:right="158"/>
        <w:jc w:val="both"/>
      </w:pPr>
      <w: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243FF2" w:rsidRDefault="00243FF2" w:rsidP="00243FF2">
      <w:pPr>
        <w:pStyle w:val="a3"/>
        <w:spacing w:before="1" w:line="266" w:lineRule="auto"/>
        <w:ind w:right="157"/>
        <w:jc w:val="both"/>
      </w:pPr>
      <w:r>
        <w:t>использование полученных знаний в</w:t>
      </w:r>
      <w:r w:rsidR="00052E2D">
        <w:t xml:space="preserve"> </w:t>
      </w:r>
      <w:r>
        <w:t>продуктивной и преобразующей</w:t>
      </w:r>
      <w:r w:rsidR="00052E2D">
        <w:t xml:space="preserve"> </w:t>
      </w:r>
      <w:r>
        <w:t>деятельности, в разных видах художественной деятельности.</w:t>
      </w:r>
    </w:p>
    <w:p w:rsidR="00243FF2" w:rsidRDefault="00243FF2" w:rsidP="00243FF2">
      <w:pPr>
        <w:pStyle w:val="1"/>
        <w:numPr>
          <w:ilvl w:val="1"/>
          <w:numId w:val="6"/>
        </w:numPr>
        <w:tabs>
          <w:tab w:val="left" w:pos="445"/>
        </w:tabs>
        <w:spacing w:before="1" w:line="271" w:lineRule="auto"/>
        <w:ind w:left="445" w:right="153"/>
      </w:pPr>
      <w:r>
        <w:t>4) физического воспитания, формирования культуры здоровья и эмоционального благополучия:</w:t>
      </w:r>
    </w:p>
    <w:p w:rsidR="00243FF2" w:rsidRDefault="00243FF2" w:rsidP="00243FF2">
      <w:pPr>
        <w:pStyle w:val="a3"/>
        <w:spacing w:line="252" w:lineRule="auto"/>
        <w:ind w:right="158"/>
        <w:jc w:val="both"/>
      </w:pPr>
      <w: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243FF2" w:rsidRDefault="00243FF2" w:rsidP="00243FF2">
      <w:pPr>
        <w:pStyle w:val="a3"/>
        <w:spacing w:before="2" w:line="254" w:lineRule="auto"/>
        <w:ind w:right="159"/>
        <w:jc w:val="both"/>
      </w:pPr>
      <w: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243FF2" w:rsidRDefault="00243FF2" w:rsidP="00243FF2">
      <w:pPr>
        <w:pStyle w:val="1"/>
        <w:numPr>
          <w:ilvl w:val="0"/>
          <w:numId w:val="8"/>
        </w:numPr>
        <w:tabs>
          <w:tab w:val="left" w:pos="500"/>
        </w:tabs>
        <w:spacing w:line="289" w:lineRule="exact"/>
        <w:ind w:left="500" w:hanging="335"/>
      </w:pPr>
      <w:r>
        <w:t>трудового</w:t>
      </w:r>
      <w:r>
        <w:rPr>
          <w:spacing w:val="-2"/>
        </w:rPr>
        <w:t xml:space="preserve"> воспитания:</w:t>
      </w:r>
    </w:p>
    <w:p w:rsidR="00243FF2" w:rsidRDefault="00243FF2" w:rsidP="00243FF2">
      <w:pPr>
        <w:pStyle w:val="a3"/>
        <w:spacing w:before="44" w:line="254" w:lineRule="auto"/>
        <w:ind w:right="157"/>
        <w:jc w:val="both"/>
      </w:pPr>
      <w: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243FF2" w:rsidRDefault="00243FF2" w:rsidP="00243FF2">
      <w:pPr>
        <w:pStyle w:val="1"/>
        <w:numPr>
          <w:ilvl w:val="0"/>
          <w:numId w:val="8"/>
        </w:numPr>
        <w:tabs>
          <w:tab w:val="left" w:pos="500"/>
        </w:tabs>
        <w:spacing w:before="1"/>
        <w:ind w:left="500" w:hanging="335"/>
      </w:pPr>
      <w:r>
        <w:t>экологического</w:t>
      </w:r>
      <w:r w:rsidR="00052E2D">
        <w:t xml:space="preserve"> </w:t>
      </w:r>
      <w:r>
        <w:rPr>
          <w:spacing w:val="-2"/>
        </w:rPr>
        <w:t>воспитания:</w:t>
      </w:r>
    </w:p>
    <w:p w:rsidR="00243FF2" w:rsidRDefault="00243FF2" w:rsidP="00243FF2">
      <w:pPr>
        <w:widowControl/>
        <w:autoSpaceDE/>
        <w:autoSpaceDN/>
        <w:rPr>
          <w:b/>
          <w:bCs/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54" w:lineRule="auto"/>
        <w:ind w:right="159"/>
        <w:jc w:val="both"/>
      </w:pPr>
      <w:r>
        <w:lastRenderedPageBreak/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</w:t>
      </w:r>
      <w:r>
        <w:rPr>
          <w:spacing w:val="-2"/>
        </w:rPr>
        <w:t>природе;</w:t>
      </w:r>
    </w:p>
    <w:p w:rsidR="00243FF2" w:rsidRDefault="00243FF2" w:rsidP="00243FF2">
      <w:pPr>
        <w:pStyle w:val="1"/>
        <w:numPr>
          <w:ilvl w:val="0"/>
          <w:numId w:val="8"/>
        </w:numPr>
        <w:tabs>
          <w:tab w:val="left" w:pos="500"/>
        </w:tabs>
        <w:spacing w:before="1"/>
        <w:ind w:left="500" w:hanging="335"/>
      </w:pPr>
      <w:r>
        <w:t>ценности</w:t>
      </w:r>
      <w:r w:rsidR="00052E2D">
        <w:t xml:space="preserve"> </w:t>
      </w:r>
      <w:r>
        <w:t>научного</w:t>
      </w:r>
      <w:r>
        <w:rPr>
          <w:spacing w:val="-2"/>
        </w:rPr>
        <w:t xml:space="preserve"> познания:</w:t>
      </w:r>
    </w:p>
    <w:p w:rsidR="00243FF2" w:rsidRDefault="00243FF2" w:rsidP="00243FF2">
      <w:pPr>
        <w:pStyle w:val="a3"/>
        <w:spacing w:before="44" w:line="254" w:lineRule="auto"/>
        <w:ind w:right="158"/>
        <w:jc w:val="both"/>
      </w:pPr>
      <w:r>
        <w:t>осознание ценности познания для развития человека, необходимости самообразования и саморазвития;</w:t>
      </w:r>
    </w:p>
    <w:p w:rsidR="00243FF2" w:rsidRDefault="00243FF2" w:rsidP="00243FF2">
      <w:pPr>
        <w:pStyle w:val="a3"/>
        <w:spacing w:line="254" w:lineRule="auto"/>
        <w:ind w:right="158"/>
        <w:jc w:val="both"/>
      </w:pPr>
      <w: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243FF2" w:rsidRDefault="00243FF2" w:rsidP="00243FF2">
      <w:pPr>
        <w:spacing w:before="1"/>
        <w:ind w:left="165"/>
        <w:jc w:val="both"/>
        <w:rPr>
          <w:b/>
          <w:sz w:val="24"/>
        </w:rPr>
      </w:pPr>
      <w:r>
        <w:rPr>
          <w:b/>
          <w:sz w:val="24"/>
        </w:rPr>
        <w:t>МЕТАПРЕДМЕТНЫЕ</w:t>
      </w:r>
      <w:r w:rsidR="00052E2D">
        <w:rPr>
          <w:b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243FF2" w:rsidRDefault="00243FF2" w:rsidP="00243FF2">
      <w:pPr>
        <w:pStyle w:val="a3"/>
        <w:spacing w:before="43" w:line="254" w:lineRule="auto"/>
        <w:ind w:right="158"/>
        <w:jc w:val="both"/>
      </w:pPr>
      <w:r>
        <w:t>В результате</w:t>
      </w:r>
      <w:r w:rsidR="00052E2D">
        <w:t xml:space="preserve"> </w:t>
      </w:r>
      <w:r>
        <w:t>изучения окружающего</w:t>
      </w:r>
      <w:r w:rsidR="00052E2D">
        <w:t xml:space="preserve"> </w:t>
      </w:r>
      <w:r>
        <w:t>мира на уровне начального общего</w:t>
      </w:r>
      <w:r w:rsidR="00052E2D">
        <w:t xml:space="preserve"> </w:t>
      </w:r>
      <w:r>
        <w:t>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</w:t>
      </w:r>
      <w:r w:rsidR="00052E2D">
        <w:t xml:space="preserve"> </w:t>
      </w:r>
      <w:r>
        <w:t>учебные действия, совместная деятельность.</w:t>
      </w:r>
    </w:p>
    <w:p w:rsidR="00243FF2" w:rsidRDefault="00243FF2" w:rsidP="00243FF2">
      <w:pPr>
        <w:pStyle w:val="1"/>
        <w:spacing w:before="1" w:line="254" w:lineRule="auto"/>
        <w:ind w:right="3811"/>
      </w:pPr>
      <w:r>
        <w:t>Познавательные</w:t>
      </w:r>
      <w:r w:rsidR="00052E2D">
        <w:t xml:space="preserve"> </w:t>
      </w:r>
      <w:r>
        <w:t>универсальные</w:t>
      </w:r>
      <w:r w:rsidR="00052E2D">
        <w:t xml:space="preserve"> </w:t>
      </w:r>
      <w:r>
        <w:t>учебные</w:t>
      </w:r>
      <w:r w:rsidR="00052E2D">
        <w:t xml:space="preserve"> </w:t>
      </w:r>
      <w:r>
        <w:t>действия Базовые логические действия:</w:t>
      </w:r>
    </w:p>
    <w:p w:rsidR="00243FF2" w:rsidRDefault="00243FF2" w:rsidP="00243FF2">
      <w:pPr>
        <w:pStyle w:val="a3"/>
        <w:spacing w:line="254" w:lineRule="auto"/>
        <w:ind w:right="159"/>
        <w:jc w:val="both"/>
      </w:pPr>
      <w: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</w:t>
      </w:r>
      <w:r>
        <w:rPr>
          <w:spacing w:val="-2"/>
        </w:rPr>
        <w:t>действительности;</w:t>
      </w:r>
    </w:p>
    <w:p w:rsidR="00243FF2" w:rsidRDefault="00243FF2" w:rsidP="00243FF2">
      <w:pPr>
        <w:pStyle w:val="a3"/>
        <w:spacing w:before="1" w:line="254" w:lineRule="auto"/>
        <w:ind w:right="157"/>
        <w:jc w:val="both"/>
      </w:pPr>
      <w:r>
        <w:t>наосновенаблюденийдоступныхобъектовокружающегомираустанавливатьсвязии зависимости</w:t>
      </w:r>
      <w:r w:rsidR="00052E2D">
        <w:t xml:space="preserve"> </w:t>
      </w:r>
      <w:r>
        <w:t>между</w:t>
      </w:r>
      <w:r w:rsidR="00052E2D">
        <w:t xml:space="preserve"> </w:t>
      </w:r>
      <w:r>
        <w:t>объектами(часть–целое;</w:t>
      </w:r>
      <w:r w:rsidR="00052E2D">
        <w:t xml:space="preserve"> </w:t>
      </w:r>
      <w:r>
        <w:t>причина –следствие;</w:t>
      </w:r>
      <w:r w:rsidR="00052E2D">
        <w:t xml:space="preserve"> </w:t>
      </w:r>
      <w:r>
        <w:t>изменения</w:t>
      </w:r>
      <w:r w:rsidR="00052E2D">
        <w:t xml:space="preserve"> </w:t>
      </w:r>
      <w:r>
        <w:t>во</w:t>
      </w:r>
      <w:r w:rsidR="00052E2D">
        <w:t xml:space="preserve"> </w:t>
      </w:r>
      <w:r>
        <w:t>времени и в пространстве);</w:t>
      </w:r>
    </w:p>
    <w:p w:rsidR="00243FF2" w:rsidRDefault="00243FF2" w:rsidP="00243FF2">
      <w:pPr>
        <w:pStyle w:val="a3"/>
        <w:spacing w:before="1" w:line="254" w:lineRule="auto"/>
        <w:ind w:right="160"/>
        <w:jc w:val="both"/>
      </w:pPr>
      <w:r>
        <w:t>сравнивать объекты окружающего мира, устанавливать основания для сравнения, устанавливать аналогии;</w:t>
      </w:r>
    </w:p>
    <w:p w:rsidR="00243FF2" w:rsidRDefault="00243FF2" w:rsidP="00243FF2">
      <w:pPr>
        <w:pStyle w:val="a3"/>
        <w:spacing w:line="289" w:lineRule="exact"/>
        <w:ind w:left="645" w:firstLine="0"/>
        <w:jc w:val="both"/>
      </w:pPr>
      <w:r>
        <w:t>объединять</w:t>
      </w:r>
      <w:r w:rsidR="00052E2D">
        <w:t xml:space="preserve"> </w:t>
      </w:r>
      <w:r>
        <w:t>части</w:t>
      </w:r>
      <w:r w:rsidR="00052E2D">
        <w:t xml:space="preserve"> </w:t>
      </w:r>
      <w:r>
        <w:t>объекта(объекты)по</w:t>
      </w:r>
      <w:r w:rsidR="00052E2D">
        <w:t xml:space="preserve"> </w:t>
      </w:r>
      <w:r>
        <w:t>определённому</w:t>
      </w:r>
      <w:r w:rsidR="00052E2D">
        <w:t xml:space="preserve"> </w:t>
      </w:r>
      <w:r>
        <w:rPr>
          <w:spacing w:val="-2"/>
        </w:rPr>
        <w:t>признаку;</w:t>
      </w:r>
    </w:p>
    <w:p w:rsidR="00243FF2" w:rsidRDefault="00243FF2" w:rsidP="00243FF2">
      <w:pPr>
        <w:pStyle w:val="a3"/>
        <w:tabs>
          <w:tab w:val="left" w:pos="2257"/>
          <w:tab w:val="left" w:pos="4185"/>
          <w:tab w:val="left" w:pos="5413"/>
          <w:tab w:val="left" w:pos="6143"/>
          <w:tab w:val="left" w:pos="8257"/>
        </w:tabs>
        <w:spacing w:before="23" w:line="266" w:lineRule="auto"/>
        <w:ind w:right="158"/>
      </w:pPr>
      <w:r>
        <w:rPr>
          <w:spacing w:val="-2"/>
        </w:rPr>
        <w:t>определять</w:t>
      </w:r>
      <w:r>
        <w:tab/>
      </w:r>
      <w:r>
        <w:rPr>
          <w:spacing w:val="-2"/>
        </w:rPr>
        <w:t>существенный</w:t>
      </w:r>
      <w:r>
        <w:tab/>
      </w:r>
      <w:r>
        <w:rPr>
          <w:spacing w:val="-2"/>
        </w:rPr>
        <w:t>признак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классификации,</w:t>
      </w:r>
      <w:r>
        <w:tab/>
      </w:r>
      <w:r>
        <w:rPr>
          <w:spacing w:val="-2"/>
        </w:rPr>
        <w:t xml:space="preserve">классифицировать </w:t>
      </w:r>
      <w:r>
        <w:t>предложенные объекты;</w:t>
      </w:r>
    </w:p>
    <w:p w:rsidR="00243FF2" w:rsidRDefault="00243FF2" w:rsidP="00243FF2">
      <w:pPr>
        <w:pStyle w:val="a3"/>
        <w:spacing w:line="268" w:lineRule="auto"/>
      </w:pPr>
      <w:r>
        <w:t>находитьзакономерностиипротиворечияврассматриваемыхфактах,данныхи наблюдениях на основе предложенного алгоритма;</w:t>
      </w:r>
    </w:p>
    <w:p w:rsidR="00243FF2" w:rsidRDefault="00243FF2" w:rsidP="00243FF2">
      <w:pPr>
        <w:pStyle w:val="a3"/>
        <w:spacing w:line="266" w:lineRule="auto"/>
      </w:pPr>
      <w:r>
        <w:t>выявлятьнедостатокинформациидлярешенияучебной(практической)задачина основе предложенного алгоритма.</w:t>
      </w:r>
    </w:p>
    <w:p w:rsidR="00243FF2" w:rsidRDefault="00243FF2" w:rsidP="00243FF2">
      <w:pPr>
        <w:pStyle w:val="1"/>
        <w:spacing w:line="289" w:lineRule="exact"/>
        <w:jc w:val="left"/>
        <w:rPr>
          <w:b w:val="0"/>
        </w:rPr>
      </w:pPr>
      <w:r>
        <w:t>Базовые</w:t>
      </w:r>
      <w:r w:rsidR="00052E2D">
        <w:t xml:space="preserve"> </w:t>
      </w:r>
      <w:r>
        <w:t>исследовательские</w:t>
      </w:r>
      <w:r w:rsidR="00052E2D"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243FF2" w:rsidRDefault="00243FF2" w:rsidP="00243FF2">
      <w:pPr>
        <w:pStyle w:val="a3"/>
        <w:tabs>
          <w:tab w:val="left" w:pos="2058"/>
          <w:tab w:val="left" w:pos="2675"/>
          <w:tab w:val="left" w:pos="4701"/>
          <w:tab w:val="left" w:pos="5094"/>
          <w:tab w:val="left" w:pos="7110"/>
          <w:tab w:val="left" w:pos="9018"/>
          <w:tab w:val="left" w:pos="9925"/>
        </w:tabs>
        <w:spacing w:before="29" w:line="268" w:lineRule="auto"/>
        <w:ind w:right="157"/>
      </w:pPr>
      <w:r>
        <w:rPr>
          <w:spacing w:val="-2"/>
        </w:rPr>
        <w:t>проводить</w:t>
      </w:r>
      <w:r>
        <w:tab/>
      </w:r>
      <w:r>
        <w:rPr>
          <w:spacing w:val="-4"/>
        </w:rPr>
        <w:t>(по</w:t>
      </w:r>
      <w:r>
        <w:tab/>
      </w:r>
      <w:r>
        <w:rPr>
          <w:spacing w:val="-2"/>
        </w:rPr>
        <w:t>предложенному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самостоятельно</w:t>
      </w:r>
      <w:r>
        <w:tab/>
      </w:r>
      <w:r>
        <w:rPr>
          <w:spacing w:val="-2"/>
        </w:rPr>
        <w:t>составленному</w:t>
      </w:r>
      <w:r>
        <w:tab/>
      </w:r>
      <w:r>
        <w:rPr>
          <w:spacing w:val="-2"/>
        </w:rPr>
        <w:t>плану</w:t>
      </w:r>
      <w:r>
        <w:tab/>
      </w:r>
      <w:r>
        <w:rPr>
          <w:spacing w:val="-4"/>
        </w:rPr>
        <w:t xml:space="preserve">или </w:t>
      </w:r>
      <w:r>
        <w:t>выдвинутому предположению) наблюдения, несложные опыты;</w:t>
      </w:r>
    </w:p>
    <w:p w:rsidR="00243FF2" w:rsidRDefault="00243FF2" w:rsidP="00243FF2">
      <w:pPr>
        <w:pStyle w:val="a3"/>
        <w:spacing w:line="266" w:lineRule="auto"/>
        <w:ind w:left="645" w:firstLine="0"/>
      </w:pPr>
      <w:r>
        <w:t>проявлять интерес к экспериментам, проводимым под руководством учителя; определять разницу между реальным и желательным состоянием объекта (ситуации)</w:t>
      </w:r>
    </w:p>
    <w:p w:rsidR="00243FF2" w:rsidRDefault="00243FF2" w:rsidP="00243FF2">
      <w:pPr>
        <w:pStyle w:val="a3"/>
        <w:ind w:firstLine="0"/>
      </w:pPr>
      <w:r>
        <w:t>на</w:t>
      </w:r>
      <w:r w:rsidR="00052E2D">
        <w:t xml:space="preserve"> </w:t>
      </w:r>
      <w:r>
        <w:t>основе</w:t>
      </w:r>
      <w:r w:rsidR="00052E2D">
        <w:t xml:space="preserve"> </w:t>
      </w:r>
      <w:r>
        <w:t xml:space="preserve">предложенных </w:t>
      </w:r>
      <w:r>
        <w:rPr>
          <w:spacing w:val="-2"/>
        </w:rPr>
        <w:t>вопросов;</w:t>
      </w:r>
    </w:p>
    <w:p w:rsidR="00243FF2" w:rsidRDefault="00243FF2" w:rsidP="00243FF2">
      <w:pPr>
        <w:pStyle w:val="a3"/>
        <w:spacing w:before="31" w:line="266" w:lineRule="auto"/>
        <w:ind w:right="158"/>
        <w:jc w:val="both"/>
      </w:pPr>
      <w: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</w:t>
      </w:r>
      <w:r>
        <w:rPr>
          <w:spacing w:val="-2"/>
        </w:rPr>
        <w:t>ситуациях;</w:t>
      </w:r>
    </w:p>
    <w:p w:rsidR="00243FF2" w:rsidRDefault="00243FF2" w:rsidP="00243FF2">
      <w:pPr>
        <w:pStyle w:val="a3"/>
        <w:spacing w:before="1" w:line="266" w:lineRule="auto"/>
        <w:ind w:right="157"/>
        <w:jc w:val="both"/>
      </w:pPr>
      <w:r>
        <w:t>моделировать ситуации на</w:t>
      </w:r>
      <w:r w:rsidR="00052E2D">
        <w:t xml:space="preserve"> </w:t>
      </w:r>
      <w:r>
        <w:t>основе</w:t>
      </w:r>
      <w:r w:rsidR="00052E2D">
        <w:t xml:space="preserve"> </w:t>
      </w:r>
      <w:r>
        <w:t>изученного</w:t>
      </w:r>
      <w:r w:rsidR="00052E2D">
        <w:t xml:space="preserve"> </w:t>
      </w:r>
      <w:r>
        <w:t>материала</w:t>
      </w:r>
      <w:r w:rsidR="00052E2D">
        <w:t xml:space="preserve"> </w:t>
      </w:r>
      <w:r>
        <w:t>о</w:t>
      </w:r>
      <w:r w:rsidR="00052E2D">
        <w:t xml:space="preserve"> </w:t>
      </w:r>
      <w:r>
        <w:t>связях</w:t>
      </w:r>
      <w:r w:rsidR="00052E2D">
        <w:t xml:space="preserve"> </w:t>
      </w:r>
      <w:r>
        <w:t>в</w:t>
      </w:r>
      <w:r w:rsidR="00052E2D">
        <w:t xml:space="preserve"> </w:t>
      </w:r>
      <w:r>
        <w:t>природе(живая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243FF2" w:rsidRDefault="00243FF2" w:rsidP="00243FF2">
      <w:pPr>
        <w:pStyle w:val="a3"/>
        <w:spacing w:before="1" w:line="266" w:lineRule="auto"/>
        <w:ind w:right="158"/>
        <w:jc w:val="both"/>
      </w:pPr>
      <w: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</w:t>
      </w:r>
      <w:r>
        <w:rPr>
          <w:spacing w:val="-2"/>
        </w:rPr>
        <w:t>следствие);</w:t>
      </w:r>
    </w:p>
    <w:p w:rsidR="00243FF2" w:rsidRDefault="00243FF2" w:rsidP="00243FF2">
      <w:pPr>
        <w:widowControl/>
        <w:autoSpaceDE/>
        <w:autoSpaceDN/>
        <w:spacing w:line="266" w:lineRule="auto"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66" w:lineRule="auto"/>
      </w:pPr>
      <w:r>
        <w:lastRenderedPageBreak/>
        <w:t>формулироватьвыводыиподкреплятьихдоказательстваминаосноверезультатов проведённого наблюдения (опыта, измерения, исследования).</w:t>
      </w:r>
    </w:p>
    <w:p w:rsidR="00243FF2" w:rsidRDefault="00243FF2" w:rsidP="00243FF2">
      <w:pPr>
        <w:pStyle w:val="1"/>
        <w:spacing w:before="1"/>
        <w:jc w:val="left"/>
      </w:pPr>
      <w:r>
        <w:t>Работа</w:t>
      </w:r>
      <w:r w:rsidR="00052E2D">
        <w:t xml:space="preserve"> </w:t>
      </w:r>
      <w:r>
        <w:t>с</w:t>
      </w:r>
      <w:r w:rsidR="00052E2D">
        <w:t xml:space="preserve"> </w:t>
      </w:r>
      <w:r>
        <w:rPr>
          <w:spacing w:val="-2"/>
        </w:rPr>
        <w:t>информацией:</w:t>
      </w:r>
    </w:p>
    <w:p w:rsidR="00243FF2" w:rsidRDefault="00243FF2" w:rsidP="00243FF2">
      <w:pPr>
        <w:pStyle w:val="a3"/>
        <w:spacing w:before="35" w:line="266" w:lineRule="auto"/>
      </w:pPr>
      <w:r>
        <w:t>использоватьразличныеисточникидляпоискаинформации,выбиратьисточник получения информации с учётом учебной задачи;</w:t>
      </w:r>
    </w:p>
    <w:p w:rsidR="00243FF2" w:rsidRDefault="00243FF2" w:rsidP="00243FF2">
      <w:pPr>
        <w:pStyle w:val="a3"/>
        <w:spacing w:before="1" w:line="266" w:lineRule="auto"/>
      </w:pPr>
      <w:r>
        <w:t>находитьвпредложенномисточникеинформацию,представленнуювявномвиде, согласно заданному алгоритму;</w:t>
      </w:r>
    </w:p>
    <w:p w:rsidR="00243FF2" w:rsidRDefault="00243FF2" w:rsidP="00243FF2">
      <w:pPr>
        <w:pStyle w:val="a3"/>
        <w:spacing w:line="266" w:lineRule="auto"/>
      </w:pPr>
      <w:r>
        <w:t>распознаватьдостовернуюинедостовернуюинформациюсамостоятельноилина основе предложенного учителем способа её проверки;</w:t>
      </w:r>
    </w:p>
    <w:p w:rsidR="00243FF2" w:rsidRDefault="00243FF2" w:rsidP="00243FF2">
      <w:pPr>
        <w:pStyle w:val="a3"/>
        <w:spacing w:before="1" w:line="266" w:lineRule="auto"/>
      </w:pPr>
      <w:r>
        <w:t>находитьииспользоватьдлярешенияучебныхзадачтекстовую,графическую, аудиовизуальную информацию;</w:t>
      </w:r>
    </w:p>
    <w:p w:rsidR="00243FF2" w:rsidRDefault="00243FF2" w:rsidP="00243FF2">
      <w:pPr>
        <w:pStyle w:val="a3"/>
        <w:tabs>
          <w:tab w:val="left" w:pos="1617"/>
          <w:tab w:val="left" w:pos="1986"/>
          <w:tab w:val="left" w:pos="4252"/>
          <w:tab w:val="left" w:pos="5785"/>
          <w:tab w:val="left" w:pos="7857"/>
          <w:tab w:val="left" w:pos="9628"/>
        </w:tabs>
        <w:spacing w:line="268" w:lineRule="auto"/>
        <w:ind w:right="158"/>
      </w:pPr>
      <w:r>
        <w:rPr>
          <w:spacing w:val="-2"/>
        </w:rPr>
        <w:t>читать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интерпретировать</w:t>
      </w:r>
      <w:r>
        <w:tab/>
      </w:r>
      <w:r>
        <w:rPr>
          <w:spacing w:val="-2"/>
        </w:rPr>
        <w:t>графически</w:t>
      </w:r>
      <w:r>
        <w:tab/>
      </w:r>
      <w:r>
        <w:rPr>
          <w:spacing w:val="-2"/>
        </w:rPr>
        <w:t>представленную</w:t>
      </w:r>
      <w:r>
        <w:tab/>
      </w:r>
      <w:r>
        <w:rPr>
          <w:spacing w:val="-2"/>
        </w:rPr>
        <w:t>информацию:</w:t>
      </w:r>
      <w:r>
        <w:tab/>
      </w:r>
      <w:r>
        <w:rPr>
          <w:spacing w:val="-2"/>
        </w:rPr>
        <w:t xml:space="preserve">схему, </w:t>
      </w:r>
      <w:r>
        <w:t>таблицу, иллюстрацию;</w:t>
      </w:r>
    </w:p>
    <w:p w:rsidR="00243FF2" w:rsidRDefault="00243FF2" w:rsidP="00243FF2">
      <w:pPr>
        <w:pStyle w:val="a3"/>
        <w:spacing w:line="266" w:lineRule="auto"/>
      </w:pPr>
      <w:r>
        <w:t>соблюдатьправилаинформационнойбезопасностивусловияхконтролируемого доступа в информационно-телекоммуникационную сеть «Интернет» (с помощью учителя);</w:t>
      </w:r>
    </w:p>
    <w:p w:rsidR="00243FF2" w:rsidRDefault="00243FF2" w:rsidP="00243FF2">
      <w:pPr>
        <w:pStyle w:val="a3"/>
        <w:spacing w:line="252" w:lineRule="auto"/>
      </w:pPr>
      <w:r>
        <w:t>анализировать и</w:t>
      </w:r>
      <w:r w:rsidR="00052E2D">
        <w:t xml:space="preserve"> </w:t>
      </w:r>
      <w:r>
        <w:t>создавать текстовую, видео-, графическую, звуковую</w:t>
      </w:r>
      <w:r w:rsidR="00052E2D">
        <w:t xml:space="preserve"> </w:t>
      </w:r>
      <w:r>
        <w:t>информацию в соответствии с учебной задачей;</w:t>
      </w:r>
    </w:p>
    <w:p w:rsidR="00243FF2" w:rsidRDefault="00243FF2" w:rsidP="00243FF2">
      <w:pPr>
        <w:pStyle w:val="a3"/>
        <w:tabs>
          <w:tab w:val="left" w:pos="2279"/>
          <w:tab w:val="left" w:pos="3822"/>
          <w:tab w:val="left" w:pos="5284"/>
          <w:tab w:val="left" w:pos="5615"/>
          <w:tab w:val="left" w:pos="6921"/>
          <w:tab w:val="left" w:pos="7849"/>
          <w:tab w:val="left" w:pos="8831"/>
        </w:tabs>
        <w:spacing w:line="247" w:lineRule="auto"/>
        <w:ind w:right="158"/>
      </w:pPr>
      <w:r>
        <w:rPr>
          <w:spacing w:val="-2"/>
        </w:rPr>
        <w:t>фиксировать</w:t>
      </w:r>
      <w:r>
        <w:tab/>
      </w:r>
      <w:r>
        <w:rPr>
          <w:spacing w:val="-2"/>
        </w:rPr>
        <w:t>полученные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текстовой</w:t>
      </w:r>
      <w:r>
        <w:tab/>
      </w:r>
      <w:r>
        <w:rPr>
          <w:spacing w:val="-2"/>
        </w:rPr>
        <w:t>форме</w:t>
      </w:r>
      <w:r>
        <w:tab/>
      </w:r>
      <w:r>
        <w:rPr>
          <w:spacing w:val="-2"/>
        </w:rPr>
        <w:t>(отчёт,</w:t>
      </w:r>
      <w:r>
        <w:tab/>
      </w:r>
      <w:r>
        <w:rPr>
          <w:spacing w:val="-2"/>
        </w:rPr>
        <w:t xml:space="preserve">выступление, </w:t>
      </w:r>
      <w:r>
        <w:t>высказывание) и графическом виде (рисунок, схема, диаграмма).</w:t>
      </w:r>
    </w:p>
    <w:p w:rsidR="00243FF2" w:rsidRDefault="00243FF2" w:rsidP="00243FF2">
      <w:pPr>
        <w:pStyle w:val="1"/>
        <w:spacing w:before="2" w:line="247" w:lineRule="auto"/>
        <w:ind w:right="3552"/>
        <w:jc w:val="left"/>
      </w:pPr>
      <w:r>
        <w:t>Коммуникативные</w:t>
      </w:r>
      <w:r w:rsidR="00052E2D">
        <w:t xml:space="preserve"> </w:t>
      </w:r>
      <w:r>
        <w:t>универсальные</w:t>
      </w:r>
      <w:r w:rsidR="00052E2D">
        <w:t xml:space="preserve"> </w:t>
      </w:r>
      <w:r>
        <w:t>учебные</w:t>
      </w:r>
      <w:r w:rsidR="00052E2D">
        <w:t xml:space="preserve"> </w:t>
      </w:r>
      <w:r>
        <w:t xml:space="preserve">действия </w:t>
      </w:r>
      <w:r>
        <w:rPr>
          <w:spacing w:val="-2"/>
        </w:rPr>
        <w:t>Общение:</w:t>
      </w:r>
    </w:p>
    <w:p w:rsidR="00243FF2" w:rsidRDefault="00243FF2" w:rsidP="00243FF2">
      <w:pPr>
        <w:pStyle w:val="a3"/>
        <w:tabs>
          <w:tab w:val="left" w:pos="1036"/>
          <w:tab w:val="left" w:pos="2310"/>
          <w:tab w:val="left" w:pos="3592"/>
          <w:tab w:val="left" w:pos="4837"/>
          <w:tab w:val="left" w:pos="6105"/>
          <w:tab w:val="left" w:pos="7780"/>
          <w:tab w:val="left" w:pos="9181"/>
        </w:tabs>
        <w:spacing w:before="5" w:line="252" w:lineRule="auto"/>
        <w:ind w:right="158"/>
      </w:pPr>
      <w:r>
        <w:rPr>
          <w:spacing w:val="-10"/>
        </w:rPr>
        <w:t>в</w:t>
      </w:r>
      <w:r>
        <w:tab/>
      </w:r>
      <w:r>
        <w:rPr>
          <w:spacing w:val="-2"/>
        </w:rPr>
        <w:t>процессе</w:t>
      </w:r>
      <w:r>
        <w:tab/>
      </w:r>
      <w:r>
        <w:rPr>
          <w:spacing w:val="-2"/>
        </w:rPr>
        <w:t>диалогов</w:t>
      </w:r>
      <w:r>
        <w:tab/>
      </w:r>
      <w:r>
        <w:rPr>
          <w:spacing w:val="-2"/>
        </w:rPr>
        <w:t>задавать</w:t>
      </w:r>
      <w:r>
        <w:tab/>
      </w:r>
      <w:r>
        <w:rPr>
          <w:spacing w:val="-2"/>
        </w:rPr>
        <w:t>вопросы,</w:t>
      </w:r>
      <w:r>
        <w:tab/>
      </w:r>
      <w:r>
        <w:rPr>
          <w:spacing w:val="-2"/>
        </w:rPr>
        <w:t>высказывать</w:t>
      </w:r>
      <w:r>
        <w:tab/>
      </w:r>
      <w:r>
        <w:rPr>
          <w:spacing w:val="-2"/>
        </w:rPr>
        <w:t>суждения,</w:t>
      </w:r>
      <w:r>
        <w:tab/>
      </w:r>
      <w:r>
        <w:rPr>
          <w:spacing w:val="-2"/>
        </w:rPr>
        <w:t xml:space="preserve">оценивать </w:t>
      </w:r>
      <w:r>
        <w:t>выступления участников;</w:t>
      </w:r>
    </w:p>
    <w:p w:rsidR="00243FF2" w:rsidRDefault="00243FF2" w:rsidP="00243FF2">
      <w:pPr>
        <w:pStyle w:val="a3"/>
        <w:tabs>
          <w:tab w:val="left" w:pos="2159"/>
          <w:tab w:val="left" w:pos="3846"/>
          <w:tab w:val="left" w:pos="5776"/>
          <w:tab w:val="left" w:pos="6820"/>
          <w:tab w:val="left" w:pos="7693"/>
          <w:tab w:val="left" w:pos="8800"/>
          <w:tab w:val="left" w:pos="10194"/>
        </w:tabs>
        <w:spacing w:line="252" w:lineRule="auto"/>
        <w:ind w:right="157"/>
      </w:pPr>
      <w:r>
        <w:rPr>
          <w:spacing w:val="-2"/>
        </w:rPr>
        <w:t>признавать</w:t>
      </w:r>
      <w:r>
        <w:tab/>
      </w:r>
      <w:r>
        <w:rPr>
          <w:spacing w:val="-2"/>
        </w:rPr>
        <w:t>возможность</w:t>
      </w:r>
      <w:r>
        <w:tab/>
      </w:r>
      <w:r>
        <w:rPr>
          <w:spacing w:val="-2"/>
        </w:rPr>
        <w:t>существования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точек</w:t>
      </w:r>
      <w:r>
        <w:tab/>
      </w:r>
      <w:r>
        <w:rPr>
          <w:spacing w:val="-2"/>
        </w:rPr>
        <w:t>зрения;</w:t>
      </w:r>
      <w:r>
        <w:tab/>
      </w:r>
      <w:r>
        <w:rPr>
          <w:spacing w:val="-2"/>
        </w:rPr>
        <w:t>корректно</w:t>
      </w:r>
      <w:r>
        <w:tab/>
      </w:r>
      <w:r>
        <w:rPr>
          <w:spacing w:val="-10"/>
        </w:rPr>
        <w:t xml:space="preserve">и </w:t>
      </w:r>
      <w:r>
        <w:t>аргументированно высказывать своё мнение; приводить доказательства своей правоты;</w:t>
      </w:r>
    </w:p>
    <w:p w:rsidR="00243FF2" w:rsidRDefault="00243FF2" w:rsidP="00243FF2">
      <w:pPr>
        <w:pStyle w:val="a3"/>
        <w:tabs>
          <w:tab w:val="left" w:pos="2077"/>
          <w:tab w:val="left" w:pos="3241"/>
          <w:tab w:val="left" w:pos="4403"/>
          <w:tab w:val="left" w:pos="5538"/>
          <w:tab w:val="left" w:pos="5922"/>
          <w:tab w:val="left" w:pos="7369"/>
          <w:tab w:val="left" w:pos="8764"/>
        </w:tabs>
        <w:spacing w:line="252" w:lineRule="auto"/>
        <w:ind w:right="159"/>
      </w:pPr>
      <w:r>
        <w:rPr>
          <w:spacing w:val="-2"/>
        </w:rPr>
        <w:t>соблюдать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ведения</w:t>
      </w:r>
      <w:r>
        <w:tab/>
      </w:r>
      <w:r>
        <w:rPr>
          <w:spacing w:val="-2"/>
        </w:rPr>
        <w:t>диалога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дискуссии;</w:t>
      </w:r>
      <w:r>
        <w:tab/>
      </w:r>
      <w:r>
        <w:rPr>
          <w:spacing w:val="-2"/>
        </w:rPr>
        <w:t>проявлять</w:t>
      </w:r>
      <w:r>
        <w:tab/>
      </w:r>
      <w:r>
        <w:rPr>
          <w:spacing w:val="-2"/>
        </w:rPr>
        <w:t xml:space="preserve">уважительное </w:t>
      </w:r>
      <w:r>
        <w:t>отношение к собеседнику;</w:t>
      </w:r>
    </w:p>
    <w:p w:rsidR="00243FF2" w:rsidRDefault="00243FF2" w:rsidP="00243FF2">
      <w:pPr>
        <w:pStyle w:val="a3"/>
        <w:spacing w:line="252" w:lineRule="auto"/>
      </w:pPr>
      <w:r>
        <w:t>использоватьсмысловоечтениедляопределениятемы,главноймыслитекстаоприроде, социальной жизни, взаимоотношениях и поступках людей;</w:t>
      </w:r>
    </w:p>
    <w:p w:rsidR="00243FF2" w:rsidRDefault="00243FF2" w:rsidP="00243FF2">
      <w:pPr>
        <w:pStyle w:val="a3"/>
        <w:spacing w:line="247" w:lineRule="auto"/>
        <w:ind w:left="645" w:firstLine="0"/>
      </w:pPr>
      <w:r>
        <w:t>создавать устные и письменные тексты (описание, рассуждение, повествование); конструировать обобщения и выводы на основе полученных результатов наблюдений</w:t>
      </w:r>
    </w:p>
    <w:p w:rsidR="00243FF2" w:rsidRDefault="00243FF2" w:rsidP="00243FF2">
      <w:pPr>
        <w:pStyle w:val="a3"/>
        <w:spacing w:before="4"/>
        <w:ind w:firstLine="0"/>
      </w:pPr>
      <w:r>
        <w:t>и</w:t>
      </w:r>
      <w:r w:rsidR="00052E2D">
        <w:t xml:space="preserve"> </w:t>
      </w:r>
      <w:r>
        <w:t>опытной</w:t>
      </w:r>
      <w:r w:rsidR="00052E2D">
        <w:t xml:space="preserve"> </w:t>
      </w:r>
      <w:r>
        <w:t>работы,</w:t>
      </w:r>
      <w:r w:rsidR="00052E2D">
        <w:t xml:space="preserve"> </w:t>
      </w:r>
      <w:r>
        <w:t>подкреплять</w:t>
      </w:r>
      <w:r w:rsidR="00052E2D">
        <w:t xml:space="preserve"> </w:t>
      </w:r>
      <w:r>
        <w:t>их</w:t>
      </w:r>
      <w:r>
        <w:rPr>
          <w:spacing w:val="-2"/>
        </w:rPr>
        <w:t xml:space="preserve"> доказательствами;</w:t>
      </w:r>
    </w:p>
    <w:p w:rsidR="00243FF2" w:rsidRDefault="00243FF2" w:rsidP="00243FF2">
      <w:pPr>
        <w:pStyle w:val="a3"/>
        <w:spacing w:before="16" w:line="252" w:lineRule="auto"/>
        <w:ind w:right="205"/>
      </w:pPr>
      <w: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243FF2" w:rsidRDefault="00243FF2" w:rsidP="00243FF2">
      <w:pPr>
        <w:pStyle w:val="a3"/>
        <w:spacing w:line="252" w:lineRule="auto"/>
      </w:pPr>
      <w:r>
        <w:t>подготавливатьнебольшиепубличныевыступлениясвозможнойпрезентацией(текст, рисунки, фото, плакаты и другие) к тексту выступления.</w:t>
      </w:r>
    </w:p>
    <w:p w:rsidR="00243FF2" w:rsidRDefault="00243FF2" w:rsidP="00243FF2">
      <w:pPr>
        <w:pStyle w:val="1"/>
        <w:spacing w:line="252" w:lineRule="auto"/>
        <w:ind w:right="3552"/>
        <w:jc w:val="left"/>
      </w:pPr>
      <w:r>
        <w:t>Регулятивные</w:t>
      </w:r>
      <w:r w:rsidR="00052E2D">
        <w:t xml:space="preserve"> </w:t>
      </w:r>
      <w:r>
        <w:t>универсальные</w:t>
      </w:r>
      <w:r w:rsidR="00052E2D">
        <w:t xml:space="preserve"> </w:t>
      </w:r>
      <w:r>
        <w:t>учебные</w:t>
      </w:r>
      <w:r w:rsidR="00052E2D"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243FF2" w:rsidRDefault="00243FF2" w:rsidP="00243FF2">
      <w:pPr>
        <w:pStyle w:val="a3"/>
        <w:spacing w:line="252" w:lineRule="auto"/>
      </w:pPr>
      <w:r>
        <w:t xml:space="preserve">планировать самостоятельно или с помощью учителя действия по решению учебной </w:t>
      </w:r>
      <w:r>
        <w:rPr>
          <w:spacing w:val="-2"/>
        </w:rPr>
        <w:t>задачи;</w:t>
      </w:r>
    </w:p>
    <w:p w:rsidR="00243FF2" w:rsidRDefault="00243FF2" w:rsidP="00243FF2">
      <w:pPr>
        <w:pStyle w:val="a3"/>
        <w:ind w:left="645" w:firstLine="0"/>
      </w:pPr>
      <w:r>
        <w:t>выстраивать</w:t>
      </w:r>
      <w:r w:rsidR="00052E2D">
        <w:t xml:space="preserve"> </w:t>
      </w:r>
      <w:r>
        <w:t>последовательность</w:t>
      </w:r>
      <w:r w:rsidR="00052E2D">
        <w:t xml:space="preserve"> </w:t>
      </w:r>
      <w:r>
        <w:t>выбранных</w:t>
      </w:r>
      <w:r w:rsidR="00052E2D">
        <w:t xml:space="preserve"> </w:t>
      </w:r>
      <w:r>
        <w:t>действий</w:t>
      </w:r>
      <w:r w:rsidR="00052E2D">
        <w:t xml:space="preserve"> </w:t>
      </w:r>
      <w:r>
        <w:t>и</w:t>
      </w:r>
      <w:r w:rsidR="00052E2D">
        <w:t xml:space="preserve"> </w:t>
      </w:r>
      <w:r>
        <w:rPr>
          <w:spacing w:val="-2"/>
        </w:rPr>
        <w:t>операций.</w:t>
      </w:r>
    </w:p>
    <w:p w:rsidR="00243FF2" w:rsidRDefault="00243FF2" w:rsidP="00243FF2">
      <w:pPr>
        <w:pStyle w:val="1"/>
        <w:spacing w:before="12"/>
        <w:jc w:val="left"/>
      </w:pPr>
      <w:r>
        <w:t>Самоконтроль</w:t>
      </w:r>
      <w:r w:rsidR="00052E2D">
        <w:t xml:space="preserve"> </w:t>
      </w:r>
      <w:r>
        <w:t>и</w:t>
      </w:r>
      <w:r w:rsidR="00052E2D">
        <w:t xml:space="preserve"> </w:t>
      </w:r>
      <w:r>
        <w:rPr>
          <w:spacing w:val="-2"/>
        </w:rPr>
        <w:t>самооценка:</w:t>
      </w:r>
    </w:p>
    <w:p w:rsidR="00243FF2" w:rsidRDefault="00052E2D" w:rsidP="00243FF2">
      <w:pPr>
        <w:pStyle w:val="a3"/>
        <w:spacing w:before="18" w:line="247" w:lineRule="auto"/>
        <w:ind w:left="645" w:right="1337" w:firstLine="0"/>
      </w:pPr>
      <w:r>
        <w:t>О</w:t>
      </w:r>
      <w:r w:rsidR="00243FF2">
        <w:t>существлять</w:t>
      </w:r>
      <w:r>
        <w:t xml:space="preserve"> </w:t>
      </w:r>
      <w:r w:rsidR="00243FF2">
        <w:t>контроль</w:t>
      </w:r>
      <w:r>
        <w:t xml:space="preserve"> </w:t>
      </w:r>
      <w:r w:rsidR="00243FF2">
        <w:t>процесса</w:t>
      </w:r>
      <w:r>
        <w:t xml:space="preserve"> </w:t>
      </w:r>
      <w:r w:rsidR="00243FF2">
        <w:t>и</w:t>
      </w:r>
      <w:r>
        <w:t xml:space="preserve"> </w:t>
      </w:r>
      <w:r w:rsidR="00243FF2">
        <w:t>результата</w:t>
      </w:r>
      <w:r>
        <w:t xml:space="preserve"> </w:t>
      </w:r>
      <w:r w:rsidR="00243FF2">
        <w:t>своей</w:t>
      </w:r>
      <w:r>
        <w:t xml:space="preserve"> </w:t>
      </w:r>
      <w:r w:rsidR="00243FF2">
        <w:t>деятельности; находить ошибки в своей работе и устанавливать их причины;</w:t>
      </w:r>
    </w:p>
    <w:p w:rsidR="00243FF2" w:rsidRDefault="00243FF2" w:rsidP="00243FF2">
      <w:pPr>
        <w:pStyle w:val="a3"/>
        <w:spacing w:before="5"/>
        <w:ind w:left="645" w:firstLine="0"/>
      </w:pPr>
      <w:r>
        <w:t>корректироватьсвоидействияпринеобходимости(снебольшойпомощью</w:t>
      </w:r>
      <w:r>
        <w:rPr>
          <w:spacing w:val="-2"/>
        </w:rPr>
        <w:t>учителя);</w:t>
      </w:r>
    </w:p>
    <w:p w:rsidR="00243FF2" w:rsidRDefault="00243FF2" w:rsidP="00243FF2">
      <w:pPr>
        <w:widowControl/>
        <w:autoSpaceDE/>
        <w:autoSpaceDN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52" w:lineRule="auto"/>
        <w:ind w:right="157"/>
        <w:jc w:val="both"/>
      </w:pPr>
      <w:r>
        <w:lastRenderedPageBreak/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</w:t>
      </w:r>
      <w:r>
        <w:rPr>
          <w:spacing w:val="-2"/>
        </w:rPr>
        <w:t>жизни;</w:t>
      </w:r>
    </w:p>
    <w:p w:rsidR="00243FF2" w:rsidRDefault="00243FF2" w:rsidP="00243FF2">
      <w:pPr>
        <w:pStyle w:val="a3"/>
        <w:spacing w:line="252" w:lineRule="auto"/>
        <w:ind w:right="158"/>
        <w:jc w:val="both"/>
      </w:pPr>
      <w:r>
        <w:t>объективно оценивать результаты своей деятельности, соотносить свою оценку с оценкой учителя;</w:t>
      </w:r>
    </w:p>
    <w:p w:rsidR="00243FF2" w:rsidRDefault="00243FF2" w:rsidP="00243FF2">
      <w:pPr>
        <w:pStyle w:val="a3"/>
        <w:spacing w:before="1" w:line="252" w:lineRule="auto"/>
        <w:ind w:right="150"/>
        <w:jc w:val="both"/>
      </w:pPr>
      <w:r>
        <w:t>оценивать целесообразность выбранных способов действия, при необходимости корректировать их.</w:t>
      </w:r>
    </w:p>
    <w:p w:rsidR="00243FF2" w:rsidRDefault="00243FF2" w:rsidP="00243FF2">
      <w:pPr>
        <w:pStyle w:val="1"/>
        <w:spacing w:line="289" w:lineRule="exact"/>
      </w:pPr>
      <w:r>
        <w:t>Совместная</w:t>
      </w:r>
      <w:r w:rsidR="00052E2D">
        <w:t xml:space="preserve"> </w:t>
      </w:r>
      <w:r>
        <w:rPr>
          <w:spacing w:val="-2"/>
        </w:rPr>
        <w:t>деятельность:</w:t>
      </w:r>
    </w:p>
    <w:p w:rsidR="00243FF2" w:rsidRDefault="00243FF2" w:rsidP="00243FF2">
      <w:pPr>
        <w:pStyle w:val="a3"/>
        <w:spacing w:before="22" w:line="254" w:lineRule="auto"/>
        <w:ind w:right="157"/>
        <w:jc w:val="both"/>
      </w:pPr>
      <w: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243FF2" w:rsidRDefault="00243FF2" w:rsidP="00243FF2">
      <w:pPr>
        <w:pStyle w:val="a3"/>
        <w:spacing w:before="1" w:line="254" w:lineRule="auto"/>
        <w:ind w:right="158"/>
        <w:jc w:val="both"/>
      </w:pPr>
      <w: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243FF2" w:rsidRDefault="00243FF2" w:rsidP="00243FF2">
      <w:pPr>
        <w:pStyle w:val="a3"/>
        <w:spacing w:line="289" w:lineRule="exact"/>
        <w:ind w:left="645" w:firstLine="0"/>
        <w:jc w:val="both"/>
      </w:pPr>
      <w:r>
        <w:t>проявлять</w:t>
      </w:r>
      <w:r w:rsidR="00052E2D">
        <w:t xml:space="preserve"> </w:t>
      </w:r>
      <w:r>
        <w:t>готовность</w:t>
      </w:r>
      <w:r w:rsidR="00052E2D">
        <w:t xml:space="preserve"> </w:t>
      </w:r>
      <w:r>
        <w:t>руководить,</w:t>
      </w:r>
      <w:r w:rsidR="00052E2D">
        <w:t xml:space="preserve"> </w:t>
      </w:r>
      <w:r>
        <w:t>выполнять</w:t>
      </w:r>
      <w:r w:rsidR="00052E2D">
        <w:t xml:space="preserve"> </w:t>
      </w:r>
      <w:r>
        <w:t>поручения,</w:t>
      </w:r>
      <w:r w:rsidR="00052E2D">
        <w:t xml:space="preserve"> </w:t>
      </w:r>
      <w:r>
        <w:rPr>
          <w:spacing w:val="-2"/>
        </w:rPr>
        <w:t>подчиняться;</w:t>
      </w:r>
    </w:p>
    <w:p w:rsidR="00243FF2" w:rsidRDefault="00243FF2" w:rsidP="00243FF2">
      <w:pPr>
        <w:pStyle w:val="a3"/>
        <w:spacing w:before="20" w:line="254" w:lineRule="auto"/>
        <w:ind w:right="157"/>
        <w:jc w:val="both"/>
      </w:pPr>
      <w:r>
        <w:t>выполнять правила совместной деятельности: справедливо распределять и</w:t>
      </w:r>
      <w:r w:rsidR="00052E2D">
        <w:t xml:space="preserve"> </w:t>
      </w:r>
      <w:r>
        <w:t>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243FF2" w:rsidRDefault="00243FF2" w:rsidP="00243FF2">
      <w:pPr>
        <w:pStyle w:val="a3"/>
        <w:spacing w:before="1"/>
        <w:ind w:left="645" w:firstLine="0"/>
        <w:jc w:val="both"/>
      </w:pPr>
      <w:r>
        <w:t>ответственно</w:t>
      </w:r>
      <w:r w:rsidR="00052E2D">
        <w:t xml:space="preserve"> </w:t>
      </w:r>
      <w:r>
        <w:t>выполнять</w:t>
      </w:r>
      <w:r w:rsidR="00052E2D">
        <w:t xml:space="preserve"> </w:t>
      </w:r>
      <w:r>
        <w:t>свою</w:t>
      </w:r>
      <w:r w:rsidR="00052E2D">
        <w:t xml:space="preserve"> </w:t>
      </w:r>
      <w:r>
        <w:t>часть</w:t>
      </w:r>
      <w:r w:rsidR="00052E2D">
        <w:t xml:space="preserve"> </w:t>
      </w:r>
      <w:r>
        <w:rPr>
          <w:spacing w:val="-2"/>
        </w:rPr>
        <w:t>работы.</w:t>
      </w:r>
    </w:p>
    <w:p w:rsidR="00243FF2" w:rsidRDefault="00243FF2" w:rsidP="00243FF2">
      <w:pPr>
        <w:spacing w:before="20"/>
        <w:ind w:left="165"/>
        <w:jc w:val="both"/>
        <w:rPr>
          <w:b/>
          <w:sz w:val="24"/>
        </w:rPr>
      </w:pPr>
      <w:r>
        <w:rPr>
          <w:b/>
          <w:sz w:val="24"/>
        </w:rPr>
        <w:t>ПРЕДМЕТНЫЕ</w:t>
      </w:r>
      <w:r w:rsidR="00052E2D">
        <w:rPr>
          <w:b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243FF2" w:rsidRDefault="00243FF2" w:rsidP="00243FF2">
      <w:pPr>
        <w:pStyle w:val="a3"/>
        <w:spacing w:before="44"/>
        <w:ind w:left="645" w:firstLine="0"/>
        <w:jc w:val="both"/>
      </w:pPr>
      <w:r>
        <w:t>Кконцуобученияв</w:t>
      </w:r>
      <w:r>
        <w:rPr>
          <w:b/>
        </w:rPr>
        <w:t>1 классе</w:t>
      </w:r>
      <w:r w:rsidR="00052E2D">
        <w:rPr>
          <w:b/>
        </w:rPr>
        <w:t xml:space="preserve"> </w:t>
      </w:r>
      <w:r>
        <w:t xml:space="preserve">обучающийся </w:t>
      </w:r>
      <w:r>
        <w:rPr>
          <w:spacing w:val="-2"/>
        </w:rPr>
        <w:t>научится:</w:t>
      </w:r>
    </w:p>
    <w:p w:rsidR="00243FF2" w:rsidRDefault="00243FF2" w:rsidP="00243FF2">
      <w:pPr>
        <w:pStyle w:val="a3"/>
        <w:spacing w:before="22" w:line="254" w:lineRule="auto"/>
        <w:ind w:right="157"/>
        <w:jc w:val="both"/>
      </w:pPr>
      <w:r>
        <w:t>называть себя</w:t>
      </w:r>
      <w:r w:rsidR="00052E2D">
        <w:t xml:space="preserve"> </w:t>
      </w:r>
      <w:r>
        <w:t>и членов своей семьи</w:t>
      </w:r>
      <w:r w:rsidR="00052E2D">
        <w:t xml:space="preserve"> </w:t>
      </w:r>
      <w:r>
        <w:t xml:space="preserve">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</w:t>
      </w:r>
      <w:r>
        <w:rPr>
          <w:spacing w:val="-2"/>
        </w:rPr>
        <w:t>природе;</w:t>
      </w:r>
    </w:p>
    <w:p w:rsidR="00243FF2" w:rsidRDefault="00052E2D" w:rsidP="00243FF2">
      <w:pPr>
        <w:pStyle w:val="a3"/>
        <w:spacing w:line="288" w:lineRule="exact"/>
        <w:ind w:left="645" w:firstLine="0"/>
        <w:jc w:val="both"/>
      </w:pPr>
      <w:r>
        <w:t xml:space="preserve">воспроизводи </w:t>
      </w:r>
      <w:r w:rsidR="00243FF2">
        <w:t>ь</w:t>
      </w:r>
      <w:r>
        <w:t xml:space="preserve"> </w:t>
      </w:r>
      <w:r w:rsidR="00243FF2">
        <w:t>название</w:t>
      </w:r>
      <w:r>
        <w:t xml:space="preserve"> </w:t>
      </w:r>
      <w:r w:rsidR="00243FF2">
        <w:t>своего</w:t>
      </w:r>
      <w:r>
        <w:t xml:space="preserve"> </w:t>
      </w:r>
      <w:r w:rsidR="00243FF2">
        <w:t>населённого</w:t>
      </w:r>
      <w:r>
        <w:t xml:space="preserve"> </w:t>
      </w:r>
      <w:r w:rsidR="00243FF2">
        <w:t>пункта,</w:t>
      </w:r>
      <w:r>
        <w:t xml:space="preserve"> </w:t>
      </w:r>
      <w:r w:rsidR="00243FF2">
        <w:t>региона,</w:t>
      </w:r>
      <w:r>
        <w:t xml:space="preserve"> </w:t>
      </w:r>
      <w:r w:rsidR="00243FF2">
        <w:rPr>
          <w:spacing w:val="-2"/>
        </w:rPr>
        <w:t>страны;</w:t>
      </w:r>
    </w:p>
    <w:p w:rsidR="00243FF2" w:rsidRDefault="00243FF2" w:rsidP="00243FF2">
      <w:pPr>
        <w:pStyle w:val="a3"/>
        <w:spacing w:before="22" w:line="254" w:lineRule="auto"/>
        <w:ind w:right="157"/>
        <w:jc w:val="both"/>
      </w:pPr>
      <w: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243FF2" w:rsidRDefault="00243FF2" w:rsidP="00243FF2">
      <w:pPr>
        <w:pStyle w:val="a3"/>
        <w:spacing w:before="1" w:line="254" w:lineRule="auto"/>
      </w:pPr>
      <w:r>
        <w:t>описывать</w:t>
      </w:r>
      <w:r w:rsidR="00052E2D">
        <w:t xml:space="preserve"> </w:t>
      </w:r>
      <w:r>
        <w:t>на</w:t>
      </w:r>
      <w:r w:rsidR="00052E2D">
        <w:t xml:space="preserve"> </w:t>
      </w:r>
      <w:r>
        <w:t>основе</w:t>
      </w:r>
      <w:r w:rsidR="00052E2D">
        <w:t xml:space="preserve"> </w:t>
      </w:r>
      <w:r>
        <w:t>опорных</w:t>
      </w:r>
      <w:r w:rsidR="00052E2D">
        <w:t xml:space="preserve"> </w:t>
      </w:r>
      <w:r>
        <w:t>слов</w:t>
      </w:r>
      <w:r w:rsidR="00052E2D">
        <w:t xml:space="preserve"> </w:t>
      </w:r>
      <w:r>
        <w:t>наиболее</w:t>
      </w:r>
      <w:r w:rsidR="00052E2D">
        <w:t xml:space="preserve"> </w:t>
      </w:r>
      <w:r>
        <w:t>распространённые</w:t>
      </w:r>
      <w:r w:rsidR="00052E2D">
        <w:t xml:space="preserve"> </w:t>
      </w:r>
      <w:r>
        <w:t>в</w:t>
      </w:r>
      <w:r w:rsidR="00052E2D">
        <w:t xml:space="preserve"> </w:t>
      </w:r>
      <w:r>
        <w:t>родном</w:t>
      </w:r>
      <w:r w:rsidR="00052E2D">
        <w:t xml:space="preserve"> </w:t>
      </w:r>
      <w:r>
        <w:t>крае дикорастущие и культурные растения, диких и домашних животных; сезонные явления в</w:t>
      </w:r>
      <w:r w:rsidR="00052E2D">
        <w:t xml:space="preserve"> </w:t>
      </w:r>
      <w:r>
        <w:t>разные времена года;</w:t>
      </w:r>
      <w:r w:rsidR="00052E2D">
        <w:t xml:space="preserve"> </w:t>
      </w:r>
      <w:r>
        <w:t>деревья, кустарники, травы;</w:t>
      </w:r>
      <w:r w:rsidR="00052E2D">
        <w:t xml:space="preserve"> </w:t>
      </w:r>
      <w:r>
        <w:t>основные группы животных (насекомые, рыбы, птицы, звери); выделять их наиболее существенные признаки;</w:t>
      </w:r>
    </w:p>
    <w:p w:rsidR="00243FF2" w:rsidRDefault="00243FF2" w:rsidP="00243FF2">
      <w:pPr>
        <w:pStyle w:val="a3"/>
        <w:tabs>
          <w:tab w:val="left" w:pos="2137"/>
          <w:tab w:val="left" w:pos="3479"/>
          <w:tab w:val="left" w:pos="4660"/>
          <w:tab w:val="left" w:pos="6289"/>
          <w:tab w:val="left" w:pos="7252"/>
          <w:tab w:val="left" w:pos="8757"/>
          <w:tab w:val="left" w:pos="10194"/>
        </w:tabs>
        <w:spacing w:before="1" w:line="254" w:lineRule="auto"/>
        <w:ind w:left="645" w:right="157" w:firstLine="0"/>
      </w:pPr>
      <w:r>
        <w:t xml:space="preserve">применять правила ухода за комнатными растениями и домашними животными; </w:t>
      </w:r>
      <w:r>
        <w:rPr>
          <w:spacing w:val="-2"/>
        </w:rPr>
        <w:t>проводить,</w:t>
      </w:r>
      <w:r>
        <w:tab/>
      </w:r>
      <w:r>
        <w:rPr>
          <w:spacing w:val="-2"/>
        </w:rPr>
        <w:t>соблюдая</w:t>
      </w:r>
      <w:r>
        <w:tab/>
      </w:r>
      <w:r>
        <w:rPr>
          <w:spacing w:val="-2"/>
        </w:rPr>
        <w:t>правила</w:t>
      </w:r>
      <w:r>
        <w:tab/>
      </w:r>
      <w:r>
        <w:rPr>
          <w:spacing w:val="-2"/>
        </w:rPr>
        <w:t>безопасного</w:t>
      </w:r>
      <w:r>
        <w:tab/>
      </w:r>
      <w:r>
        <w:rPr>
          <w:spacing w:val="-2"/>
        </w:rPr>
        <w:t>труда,</w:t>
      </w:r>
      <w:r>
        <w:tab/>
      </w:r>
      <w:r>
        <w:rPr>
          <w:spacing w:val="-2"/>
        </w:rPr>
        <w:t>несложные</w:t>
      </w:r>
      <w:r>
        <w:tab/>
      </w:r>
      <w:r>
        <w:rPr>
          <w:spacing w:val="-2"/>
        </w:rPr>
        <w:t>групповые</w:t>
      </w:r>
      <w:r>
        <w:tab/>
      </w:r>
      <w:r>
        <w:rPr>
          <w:spacing w:val="-10"/>
        </w:rPr>
        <w:t>и</w:t>
      </w:r>
    </w:p>
    <w:p w:rsidR="00243FF2" w:rsidRDefault="00243FF2" w:rsidP="00243FF2">
      <w:pPr>
        <w:pStyle w:val="a3"/>
        <w:spacing w:line="254" w:lineRule="auto"/>
        <w:ind w:right="157" w:firstLine="0"/>
        <w:jc w:val="both"/>
      </w:pPr>
      <w:r>
        <w:t>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243FF2" w:rsidRDefault="00243FF2" w:rsidP="00243FF2">
      <w:pPr>
        <w:pStyle w:val="a3"/>
        <w:spacing w:before="1" w:line="256" w:lineRule="auto"/>
        <w:ind w:left="645" w:right="159" w:firstLine="0"/>
        <w:jc w:val="both"/>
      </w:pPr>
      <w:r>
        <w:t>использовать для ответов на вопросы небольшие тексты о природе и обществе; оцениватьситуации,раскрывающиеположительноеинегативноеотношение</w:t>
      </w:r>
      <w:r>
        <w:rPr>
          <w:spacing w:val="-10"/>
        </w:rPr>
        <w:t>к</w:t>
      </w:r>
    </w:p>
    <w:p w:rsidR="00243FF2" w:rsidRDefault="00243FF2" w:rsidP="00243FF2">
      <w:pPr>
        <w:pStyle w:val="a3"/>
        <w:spacing w:line="286" w:lineRule="exact"/>
        <w:ind w:firstLine="0"/>
        <w:jc w:val="both"/>
      </w:pPr>
      <w:r>
        <w:t>природе;</w:t>
      </w:r>
      <w:r w:rsidR="00052E2D">
        <w:t xml:space="preserve"> </w:t>
      </w:r>
      <w:r>
        <w:t>правила</w:t>
      </w:r>
      <w:r w:rsidR="00052E2D">
        <w:t xml:space="preserve"> </w:t>
      </w:r>
      <w:r>
        <w:t>поведения</w:t>
      </w:r>
      <w:r w:rsidR="00052E2D">
        <w:t xml:space="preserve"> </w:t>
      </w:r>
      <w:r>
        <w:t>в</w:t>
      </w:r>
      <w:r w:rsidR="00052E2D">
        <w:t xml:space="preserve"> </w:t>
      </w:r>
      <w:r>
        <w:t>быту,</w:t>
      </w:r>
      <w:r w:rsidR="00052E2D">
        <w:t xml:space="preserve"> </w:t>
      </w:r>
      <w:r>
        <w:t>в</w:t>
      </w:r>
      <w:r w:rsidR="00052E2D">
        <w:t xml:space="preserve"> </w:t>
      </w:r>
      <w:r>
        <w:t>общественных</w:t>
      </w:r>
      <w:r w:rsidR="00052E2D">
        <w:t xml:space="preserve"> </w:t>
      </w:r>
      <w:r>
        <w:rPr>
          <w:spacing w:val="-2"/>
        </w:rPr>
        <w:t>местах;</w:t>
      </w:r>
    </w:p>
    <w:p w:rsidR="00243FF2" w:rsidRDefault="00243FF2" w:rsidP="00243FF2">
      <w:pPr>
        <w:pStyle w:val="a3"/>
        <w:spacing w:before="19" w:line="254" w:lineRule="auto"/>
        <w:ind w:right="159"/>
        <w:jc w:val="both"/>
      </w:pPr>
      <w: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243FF2" w:rsidRDefault="00243FF2" w:rsidP="00243FF2">
      <w:pPr>
        <w:pStyle w:val="a3"/>
        <w:spacing w:before="2" w:line="254" w:lineRule="auto"/>
        <w:ind w:left="645" w:right="928" w:firstLine="0"/>
        <w:jc w:val="both"/>
      </w:pPr>
      <w:r>
        <w:t>соблюдатьправилаиспользованияэлектронныхсредств,оснащенныхэкраном; соблюдать правила здорового питания и личной гигиены;</w:t>
      </w:r>
    </w:p>
    <w:p w:rsidR="00243FF2" w:rsidRDefault="00243FF2" w:rsidP="00243FF2">
      <w:pPr>
        <w:widowControl/>
        <w:autoSpaceDE/>
        <w:autoSpaceDN/>
        <w:spacing w:line="254" w:lineRule="auto"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54" w:lineRule="auto"/>
        <w:ind w:left="645" w:right="3693" w:firstLine="0"/>
        <w:jc w:val="both"/>
      </w:pPr>
      <w:r>
        <w:lastRenderedPageBreak/>
        <w:t>соблюдать правила безопасного поведения пешехода; соблюдать</w:t>
      </w:r>
      <w:r w:rsidR="00052E2D">
        <w:t xml:space="preserve"> </w:t>
      </w:r>
      <w:r>
        <w:t>правила</w:t>
      </w:r>
      <w:r w:rsidR="00052E2D">
        <w:t xml:space="preserve"> </w:t>
      </w:r>
      <w:r>
        <w:t>безопасного</w:t>
      </w:r>
      <w:r w:rsidR="00052E2D">
        <w:t xml:space="preserve"> </w:t>
      </w:r>
      <w:r>
        <w:t>поведения</w:t>
      </w:r>
      <w:r w:rsidR="00052E2D">
        <w:t xml:space="preserve"> </w:t>
      </w:r>
      <w:r>
        <w:t>в</w:t>
      </w:r>
      <w:r w:rsidR="00052E2D">
        <w:t xml:space="preserve"> </w:t>
      </w:r>
      <w:r>
        <w:rPr>
          <w:spacing w:val="-2"/>
        </w:rPr>
        <w:t>природе;</w:t>
      </w:r>
    </w:p>
    <w:p w:rsidR="00243FF2" w:rsidRDefault="00243FF2" w:rsidP="00243FF2">
      <w:pPr>
        <w:pStyle w:val="a3"/>
        <w:spacing w:before="1" w:line="254" w:lineRule="auto"/>
        <w:ind w:right="157"/>
        <w:jc w:val="both"/>
      </w:pPr>
      <w: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243FF2" w:rsidRDefault="00243FF2" w:rsidP="00243FF2">
      <w:pPr>
        <w:pStyle w:val="a3"/>
        <w:spacing w:line="289" w:lineRule="exact"/>
        <w:ind w:left="645" w:firstLine="0"/>
        <w:jc w:val="both"/>
      </w:pPr>
      <w:r>
        <w:t>К</w:t>
      </w:r>
      <w:r w:rsidR="00052E2D">
        <w:t xml:space="preserve"> </w:t>
      </w:r>
      <w:r>
        <w:t>концу</w:t>
      </w:r>
      <w:r w:rsidR="00052E2D">
        <w:t xml:space="preserve"> </w:t>
      </w:r>
      <w:r>
        <w:t>обучения во</w:t>
      </w:r>
      <w:r>
        <w:rPr>
          <w:b/>
        </w:rPr>
        <w:t>2классе</w:t>
      </w:r>
      <w:r>
        <w:t>обучающийся</w:t>
      </w:r>
      <w:r>
        <w:rPr>
          <w:spacing w:val="-2"/>
        </w:rPr>
        <w:t>научится:</w:t>
      </w:r>
    </w:p>
    <w:p w:rsidR="00243FF2" w:rsidRDefault="00243FF2" w:rsidP="00052E2D">
      <w:pPr>
        <w:pStyle w:val="a3"/>
        <w:spacing w:before="23" w:line="254" w:lineRule="auto"/>
        <w:ind w:right="160"/>
      </w:pPr>
      <w:r>
        <w:t>находить Россию</w:t>
      </w:r>
      <w:r w:rsidR="00052E2D">
        <w:t xml:space="preserve"> </w:t>
      </w:r>
      <w:r>
        <w:t>на</w:t>
      </w:r>
      <w:r w:rsidR="00052E2D">
        <w:t xml:space="preserve"> </w:t>
      </w:r>
      <w:r>
        <w:t>карте</w:t>
      </w:r>
      <w:r w:rsidR="00052E2D">
        <w:t xml:space="preserve"> </w:t>
      </w:r>
      <w:r>
        <w:t>мира,</w:t>
      </w:r>
      <w:r w:rsidR="00052E2D">
        <w:t xml:space="preserve"> </w:t>
      </w:r>
      <w:r>
        <w:t>на</w:t>
      </w:r>
      <w:r w:rsidR="00052E2D">
        <w:t xml:space="preserve"> </w:t>
      </w:r>
      <w:r>
        <w:t>карте</w:t>
      </w:r>
      <w:r w:rsidR="00052E2D">
        <w:t xml:space="preserve">  </w:t>
      </w:r>
      <w:r>
        <w:t>России–Москву,</w:t>
      </w:r>
      <w:r w:rsidR="00052E2D">
        <w:t xml:space="preserve"> </w:t>
      </w:r>
      <w:r>
        <w:t>свой</w:t>
      </w:r>
      <w:r w:rsidR="00052E2D">
        <w:t xml:space="preserve"> </w:t>
      </w:r>
      <w:r>
        <w:t>регион</w:t>
      </w:r>
      <w:r w:rsidR="00052E2D">
        <w:t xml:space="preserve"> </w:t>
      </w:r>
      <w:r>
        <w:t>и</w:t>
      </w:r>
      <w:r w:rsidR="00052E2D">
        <w:t xml:space="preserve"> </w:t>
      </w:r>
      <w:r>
        <w:t>его</w:t>
      </w:r>
      <w:r w:rsidR="00052E2D">
        <w:t xml:space="preserve"> </w:t>
      </w:r>
      <w:r>
        <w:t xml:space="preserve">главный </w:t>
      </w:r>
      <w:r>
        <w:rPr>
          <w:spacing w:val="-2"/>
        </w:rPr>
        <w:t>город;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узнавать государственную символику Российской Федерации (гимн, герб, флаг) и своего региона;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243FF2" w:rsidRDefault="00243FF2" w:rsidP="00243FF2">
      <w:pPr>
        <w:pStyle w:val="a3"/>
        <w:spacing w:line="289" w:lineRule="exact"/>
        <w:ind w:left="645" w:firstLine="0"/>
        <w:jc w:val="both"/>
      </w:pPr>
      <w:r>
        <w:t>приводитьпримерыизученныхтрадиций,обычаевипраздниковнародов</w:t>
      </w:r>
      <w:r>
        <w:rPr>
          <w:spacing w:val="-2"/>
        </w:rPr>
        <w:t>родного</w:t>
      </w:r>
    </w:p>
    <w:p w:rsidR="00243FF2" w:rsidRDefault="00243FF2" w:rsidP="00243FF2">
      <w:pPr>
        <w:widowControl/>
        <w:autoSpaceDE/>
        <w:autoSpaceDN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22"/>
        <w:ind w:firstLine="0"/>
      </w:pPr>
      <w:r>
        <w:rPr>
          <w:spacing w:val="-4"/>
        </w:rPr>
        <w:lastRenderedPageBreak/>
        <w:t>края;</w:t>
      </w:r>
    </w:p>
    <w:p w:rsidR="00243FF2" w:rsidRDefault="00243FF2" w:rsidP="00243FF2">
      <w:pPr>
        <w:spacing w:before="42"/>
        <w:rPr>
          <w:sz w:val="24"/>
        </w:rPr>
      </w:pPr>
      <w:r>
        <w:br w:type="column"/>
      </w:r>
    </w:p>
    <w:p w:rsidR="00243FF2" w:rsidRDefault="00243FF2" w:rsidP="00243FF2">
      <w:pPr>
        <w:pStyle w:val="a3"/>
        <w:spacing w:line="254" w:lineRule="auto"/>
        <w:ind w:left="0" w:right="2646" w:firstLine="0"/>
      </w:pPr>
      <w:r>
        <w:t>важных событий прошлого и настоящего родного края; трудовой</w:t>
      </w:r>
      <w:r w:rsidR="00052E2D">
        <w:t xml:space="preserve"> </w:t>
      </w:r>
      <w:r>
        <w:t>деятельности</w:t>
      </w:r>
      <w:r w:rsidR="00052E2D">
        <w:t xml:space="preserve"> </w:t>
      </w:r>
      <w:r>
        <w:t>ипрофессийжителейродногокрая;</w:t>
      </w:r>
    </w:p>
    <w:p w:rsidR="00243FF2" w:rsidRDefault="00243FF2" w:rsidP="00243FF2">
      <w:pPr>
        <w:pStyle w:val="a3"/>
        <w:spacing w:before="1"/>
        <w:ind w:left="0" w:firstLine="0"/>
      </w:pPr>
      <w:r>
        <w:t>проводить,соблюдаяправилабезопасноготруда,несложныенаблюденияиопыты</w:t>
      </w:r>
      <w:r>
        <w:rPr>
          <w:spacing w:val="-10"/>
        </w:rPr>
        <w:t>с</w:t>
      </w:r>
    </w:p>
    <w:p w:rsidR="00243FF2" w:rsidRDefault="00243FF2" w:rsidP="00243FF2">
      <w:pPr>
        <w:widowControl/>
        <w:autoSpaceDE/>
        <w:autoSpaceDN/>
        <w:rPr>
          <w:sz w:val="24"/>
          <w:szCs w:val="24"/>
        </w:rPr>
        <w:sectPr w:rsidR="00243FF2">
          <w:type w:val="continuous"/>
          <w:pgSz w:w="11910" w:h="16390"/>
          <w:pgMar w:top="780" w:right="566" w:bottom="280" w:left="850" w:header="720" w:footer="720" w:gutter="0"/>
          <w:cols w:num="2" w:space="720" w:equalWidth="0">
            <w:col w:w="635" w:space="11"/>
            <w:col w:w="9848"/>
          </w:cols>
        </w:sectPr>
      </w:pPr>
    </w:p>
    <w:p w:rsidR="00243FF2" w:rsidRDefault="00243FF2" w:rsidP="00243FF2">
      <w:pPr>
        <w:pStyle w:val="a3"/>
        <w:spacing w:before="20"/>
        <w:ind w:firstLine="0"/>
      </w:pPr>
      <w:r>
        <w:lastRenderedPageBreak/>
        <w:t>природнымиобъектами,</w:t>
      </w:r>
      <w:r>
        <w:rPr>
          <w:spacing w:val="-2"/>
        </w:rPr>
        <w:t>измерения;</w:t>
      </w:r>
    </w:p>
    <w:p w:rsidR="00243FF2" w:rsidRDefault="00243FF2" w:rsidP="00243FF2">
      <w:pPr>
        <w:pStyle w:val="a3"/>
        <w:spacing w:before="20" w:line="254" w:lineRule="auto"/>
      </w:pPr>
      <w:r>
        <w:t>приводить примеры изученных взаимосвязей в природе, примеры, иллюстрирующие значение природы в жизни человека;</w:t>
      </w:r>
    </w:p>
    <w:p w:rsidR="00243FF2" w:rsidRDefault="00243FF2" w:rsidP="00243FF2">
      <w:pPr>
        <w:pStyle w:val="a3"/>
        <w:spacing w:before="2" w:line="254" w:lineRule="auto"/>
      </w:pPr>
      <w: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243FF2" w:rsidRDefault="00243FF2" w:rsidP="00243FF2">
      <w:pPr>
        <w:pStyle w:val="a3"/>
        <w:spacing w:line="256" w:lineRule="auto"/>
      </w:pPr>
      <w: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243FF2" w:rsidRDefault="00243FF2" w:rsidP="00243FF2">
      <w:pPr>
        <w:pStyle w:val="a3"/>
        <w:spacing w:line="254" w:lineRule="auto"/>
      </w:pPr>
      <w:r>
        <w:t xml:space="preserve">группироватьизученныеобъектыживойинеживойприродыпопредложенным </w:t>
      </w:r>
      <w:r>
        <w:rPr>
          <w:spacing w:val="-2"/>
        </w:rPr>
        <w:t>признакам;</w:t>
      </w:r>
    </w:p>
    <w:p w:rsidR="00243FF2" w:rsidRDefault="00243FF2" w:rsidP="00243FF2">
      <w:pPr>
        <w:pStyle w:val="a3"/>
        <w:spacing w:line="254" w:lineRule="auto"/>
        <w:ind w:left="645" w:firstLine="0"/>
      </w:pPr>
      <w:r>
        <w:t>сравнивать объекты живой и неживой природы на основе внешних признаков; ориентироваться на местности по местным природным признакам, Солнцу, компасу; создавать по заданному плану развёрнутые высказывания о природе и обществе; использовать для ответов на вопросы небольшие тексты о природе и обществе; соблюдатьправиланравственногоповедениявсоциумеивприроде,</w:t>
      </w:r>
      <w:r>
        <w:rPr>
          <w:spacing w:val="-2"/>
        </w:rPr>
        <w:t>оценивать</w:t>
      </w:r>
    </w:p>
    <w:p w:rsidR="00243FF2" w:rsidRDefault="00243FF2" w:rsidP="00243FF2">
      <w:pPr>
        <w:pStyle w:val="a3"/>
        <w:spacing w:line="256" w:lineRule="auto"/>
        <w:ind w:firstLine="0"/>
      </w:pPr>
      <w:r>
        <w:t>примерыположительногоинегативногоотношениякобъектамприроды,проявления внимания, помощи людям, нуждающимся в ней;</w:t>
      </w:r>
    </w:p>
    <w:p w:rsidR="00243FF2" w:rsidRDefault="00243FF2" w:rsidP="00243FF2">
      <w:pPr>
        <w:pStyle w:val="a3"/>
        <w:spacing w:line="254" w:lineRule="auto"/>
      </w:pPr>
      <w: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243FF2" w:rsidRDefault="00243FF2" w:rsidP="00243FF2">
      <w:pPr>
        <w:pStyle w:val="a3"/>
        <w:spacing w:line="289" w:lineRule="exact"/>
        <w:ind w:left="645" w:firstLine="0"/>
      </w:pPr>
      <w:r>
        <w:t>соблюдатьрежимдняи</w:t>
      </w:r>
      <w:r>
        <w:rPr>
          <w:spacing w:val="-2"/>
        </w:rPr>
        <w:t>питания;</w:t>
      </w:r>
    </w:p>
    <w:p w:rsidR="00243FF2" w:rsidRDefault="00243FF2" w:rsidP="00243FF2">
      <w:pPr>
        <w:pStyle w:val="a3"/>
        <w:tabs>
          <w:tab w:val="left" w:pos="1998"/>
          <w:tab w:val="left" w:pos="3705"/>
          <w:tab w:val="left" w:pos="5418"/>
          <w:tab w:val="left" w:pos="5761"/>
          <w:tab w:val="left" w:pos="6981"/>
          <w:tab w:val="left" w:pos="9119"/>
          <w:tab w:val="left" w:pos="10204"/>
        </w:tabs>
        <w:spacing w:before="13" w:line="254" w:lineRule="auto"/>
        <w:ind w:right="157"/>
      </w:pPr>
      <w:r>
        <w:rPr>
          <w:spacing w:val="-2"/>
        </w:rPr>
        <w:t>безопасно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мессенджеры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условиях</w:t>
      </w:r>
      <w:r>
        <w:tab/>
      </w:r>
      <w:r>
        <w:rPr>
          <w:spacing w:val="-2"/>
        </w:rPr>
        <w:t>контролируемого</w:t>
      </w:r>
      <w:r>
        <w:tab/>
      </w:r>
      <w:r>
        <w:rPr>
          <w:spacing w:val="-2"/>
        </w:rPr>
        <w:t>доступа</w:t>
      </w:r>
      <w:r>
        <w:tab/>
      </w:r>
      <w:r>
        <w:rPr>
          <w:spacing w:val="-10"/>
        </w:rPr>
        <w:t xml:space="preserve">в </w:t>
      </w:r>
      <w:r>
        <w:t>информационно-коммуникационную сеть «Интернет»;</w:t>
      </w:r>
    </w:p>
    <w:p w:rsidR="00243FF2" w:rsidRDefault="00243FF2" w:rsidP="00243FF2">
      <w:pPr>
        <w:pStyle w:val="a3"/>
        <w:spacing w:line="254" w:lineRule="auto"/>
      </w:pPr>
      <w:r>
        <w:t>безопасно осуществлять коммуникацию в школьных сообществах с помощью учителя (при необходимости).</w:t>
      </w:r>
    </w:p>
    <w:p w:rsidR="00243FF2" w:rsidRDefault="00243FF2" w:rsidP="00243FF2">
      <w:pPr>
        <w:pStyle w:val="a3"/>
        <w:spacing w:before="1"/>
        <w:ind w:left="645" w:firstLine="0"/>
      </w:pPr>
      <w:r>
        <w:t>Кконцуобученияв</w:t>
      </w:r>
      <w:r>
        <w:rPr>
          <w:b/>
        </w:rPr>
        <w:t>3 классе</w:t>
      </w:r>
      <w:r>
        <w:t xml:space="preserve">обучающийся </w:t>
      </w:r>
      <w:r>
        <w:rPr>
          <w:spacing w:val="-2"/>
        </w:rPr>
        <w:t>научится:</w:t>
      </w:r>
    </w:p>
    <w:p w:rsidR="00243FF2" w:rsidRDefault="00243FF2" w:rsidP="00243FF2">
      <w:pPr>
        <w:pStyle w:val="a3"/>
        <w:spacing w:before="20" w:line="254" w:lineRule="auto"/>
        <w:ind w:left="645" w:right="205" w:firstLine="0"/>
      </w:pPr>
      <w:r>
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региона;проявлять уважение к семейным ценностям и традициям, традициям своего народа и</w:t>
      </w:r>
    </w:p>
    <w:p w:rsidR="00243FF2" w:rsidRDefault="00243FF2" w:rsidP="00243FF2">
      <w:pPr>
        <w:pStyle w:val="a3"/>
        <w:spacing w:before="1"/>
        <w:ind w:firstLine="0"/>
      </w:pPr>
      <w:r>
        <w:t>другихнародов;соблюдатьправила нравственногоповеденияв</w:t>
      </w:r>
      <w:r>
        <w:rPr>
          <w:spacing w:val="-2"/>
        </w:rPr>
        <w:t xml:space="preserve"> социуме;</w:t>
      </w:r>
    </w:p>
    <w:p w:rsidR="00243FF2" w:rsidRDefault="00243FF2" w:rsidP="00243FF2">
      <w:pPr>
        <w:widowControl/>
        <w:autoSpaceDE/>
        <w:autoSpaceDN/>
        <w:rPr>
          <w:sz w:val="24"/>
          <w:szCs w:val="24"/>
        </w:rPr>
        <w:sectPr w:rsidR="00243FF2">
          <w:type w:val="continuous"/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54" w:lineRule="auto"/>
        <w:ind w:right="157"/>
        <w:jc w:val="both"/>
      </w:pPr>
      <w:r>
        <w:lastRenderedPageBreak/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243FF2" w:rsidRDefault="00243FF2" w:rsidP="00243FF2">
      <w:pPr>
        <w:pStyle w:val="a3"/>
        <w:spacing w:before="1" w:line="256" w:lineRule="auto"/>
        <w:ind w:left="645" w:right="2910" w:firstLine="0"/>
        <w:jc w:val="both"/>
      </w:pPr>
      <w:r>
        <w:t>показыватьнакартемираматерики,изученныестранымира; различать расходы и доходы семейного бюджета;</w:t>
      </w:r>
    </w:p>
    <w:p w:rsidR="00243FF2" w:rsidRDefault="00243FF2" w:rsidP="00243FF2">
      <w:pPr>
        <w:pStyle w:val="a3"/>
        <w:spacing w:line="254" w:lineRule="auto"/>
        <w:ind w:right="158"/>
        <w:jc w:val="both"/>
      </w:pPr>
      <w:r>
        <w:t>распознаватьизученныеобъектыприродыпоихописанию,рисункамифотографиям, различать их в окружающем мире;</w:t>
      </w:r>
    </w:p>
    <w:p w:rsidR="00243FF2" w:rsidRDefault="00243FF2" w:rsidP="00243FF2">
      <w:pPr>
        <w:pStyle w:val="a3"/>
        <w:spacing w:line="254" w:lineRule="auto"/>
        <w:ind w:right="160"/>
        <w:jc w:val="both"/>
      </w:pPr>
      <w: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243FF2" w:rsidRDefault="00243FF2" w:rsidP="00243FF2">
      <w:pPr>
        <w:pStyle w:val="a3"/>
        <w:spacing w:line="254" w:lineRule="auto"/>
        <w:ind w:right="158"/>
        <w:jc w:val="both"/>
      </w:pPr>
      <w:r>
        <w:t xml:space="preserve">группировать изученные объекты живой и неживой природы, проводить простейшую </w:t>
      </w:r>
      <w:r>
        <w:rPr>
          <w:spacing w:val="-2"/>
        </w:rPr>
        <w:t>классификацию;</w:t>
      </w:r>
    </w:p>
    <w:p w:rsidR="00243FF2" w:rsidRDefault="00243FF2" w:rsidP="00243FF2">
      <w:pPr>
        <w:pStyle w:val="a3"/>
        <w:spacing w:line="254" w:lineRule="auto"/>
        <w:ind w:left="645" w:right="158" w:firstLine="0"/>
        <w:jc w:val="both"/>
      </w:pPr>
      <w:r>
        <w:t>сравнивать по заданному количеству признаков объекты живой и неживой природы; описыватьнаосновепредложенногопланаизученныеобъектыиявления</w:t>
      </w:r>
      <w:r>
        <w:rPr>
          <w:spacing w:val="-2"/>
        </w:rPr>
        <w:t>природы,</w:t>
      </w:r>
    </w:p>
    <w:p w:rsidR="00243FF2" w:rsidRDefault="00243FF2" w:rsidP="00243FF2">
      <w:pPr>
        <w:pStyle w:val="a3"/>
        <w:ind w:firstLine="0"/>
        <w:jc w:val="both"/>
      </w:pPr>
      <w:r>
        <w:t>выделяяихсущественныепризнакиихарактерные</w:t>
      </w:r>
      <w:r>
        <w:rPr>
          <w:spacing w:val="-2"/>
        </w:rPr>
        <w:t>свойства;</w:t>
      </w:r>
    </w:p>
    <w:p w:rsidR="00243FF2" w:rsidRDefault="00243FF2" w:rsidP="00243FF2">
      <w:pPr>
        <w:pStyle w:val="a3"/>
        <w:spacing w:before="17" w:line="254" w:lineRule="auto"/>
      </w:pPr>
      <w: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243FF2" w:rsidRDefault="00243FF2" w:rsidP="00243FF2">
      <w:pPr>
        <w:pStyle w:val="a3"/>
        <w:spacing w:before="2" w:line="254" w:lineRule="auto"/>
      </w:pPr>
      <w:r>
        <w:t>использоватьзнанияовзаимосвязяхвприроде,связичеловекаиприродыдля объяснения простейших явлений и процессов в природе, организме человека;</w:t>
      </w:r>
    </w:p>
    <w:p w:rsidR="00243FF2" w:rsidRDefault="00243FF2" w:rsidP="00243FF2">
      <w:pPr>
        <w:pStyle w:val="a3"/>
        <w:spacing w:line="254" w:lineRule="auto"/>
      </w:pPr>
      <w:r>
        <w:t>фиксироватьрезультатынаблюдений,опытнойработы,впроцессеколлективной деятельности обобщать полученные результаты и делать выводы;</w:t>
      </w:r>
    </w:p>
    <w:p w:rsidR="00243FF2" w:rsidRDefault="00243FF2" w:rsidP="00243FF2">
      <w:pPr>
        <w:pStyle w:val="a3"/>
        <w:spacing w:before="1" w:line="254" w:lineRule="auto"/>
      </w:pPr>
      <w:r>
        <w:t>создаватьпозаданномупланусобственныеразвёрнутыевысказыванияоприроде, человеке и обществе, сопровождая выступление иллюстрациями (презентацией);</w:t>
      </w:r>
    </w:p>
    <w:p w:rsidR="00243FF2" w:rsidRDefault="00243FF2" w:rsidP="00243FF2">
      <w:pPr>
        <w:pStyle w:val="a3"/>
        <w:spacing w:line="256" w:lineRule="auto"/>
      </w:pPr>
      <w:r>
        <w:t xml:space="preserve">соблюдать правила безопасного поведения пассажира железнодорожного, водного и </w:t>
      </w:r>
      <w:r>
        <w:rPr>
          <w:spacing w:val="-2"/>
        </w:rPr>
        <w:t>авиатранспорта;</w:t>
      </w:r>
    </w:p>
    <w:p w:rsidR="00243FF2" w:rsidRDefault="00243FF2" w:rsidP="00243FF2">
      <w:pPr>
        <w:pStyle w:val="a3"/>
        <w:spacing w:line="254" w:lineRule="auto"/>
      </w:pPr>
      <w: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43FF2" w:rsidRDefault="00243FF2" w:rsidP="00243FF2">
      <w:pPr>
        <w:pStyle w:val="a3"/>
        <w:spacing w:line="289" w:lineRule="exact"/>
        <w:ind w:left="645" w:firstLine="0"/>
      </w:pPr>
      <w:r>
        <w:t>соблюдатьосновыпрофилактики</w:t>
      </w:r>
      <w:r>
        <w:rPr>
          <w:spacing w:val="-2"/>
        </w:rPr>
        <w:t xml:space="preserve"> заболеваний;</w:t>
      </w:r>
    </w:p>
    <w:p w:rsidR="00243FF2" w:rsidRDefault="00243FF2" w:rsidP="00243FF2">
      <w:pPr>
        <w:pStyle w:val="a3"/>
        <w:spacing w:before="17" w:line="254" w:lineRule="auto"/>
        <w:ind w:left="645" w:right="1337" w:firstLine="0"/>
      </w:pPr>
      <w:r>
        <w:t>соблюдатьправилабезопасногоповеденияводворежилогодома; соблюдать правила нравственного поведения на природе;</w:t>
      </w:r>
    </w:p>
    <w:p w:rsidR="00243FF2" w:rsidRDefault="00243FF2" w:rsidP="00243FF2">
      <w:pPr>
        <w:pStyle w:val="a3"/>
        <w:spacing w:line="254" w:lineRule="auto"/>
        <w:ind w:right="157"/>
      </w:pPr>
      <w:r>
        <w:t>безопасно использоватьперсональные данныевусловиях контролируемогодоступав информационно-коммуникационную сеть «Интернет»;</w:t>
      </w:r>
    </w:p>
    <w:p w:rsidR="00243FF2" w:rsidRDefault="00243FF2" w:rsidP="00243FF2">
      <w:pPr>
        <w:pStyle w:val="a3"/>
        <w:tabs>
          <w:tab w:val="left" w:pos="2826"/>
          <w:tab w:val="left" w:pos="3246"/>
          <w:tab w:val="left" w:pos="4782"/>
          <w:tab w:val="left" w:pos="6817"/>
          <w:tab w:val="left" w:pos="8233"/>
          <w:tab w:val="left" w:pos="8927"/>
          <w:tab w:val="left" w:pos="10204"/>
        </w:tabs>
        <w:spacing w:line="256" w:lineRule="auto"/>
        <w:ind w:right="157"/>
      </w:pPr>
      <w:r>
        <w:rPr>
          <w:spacing w:val="-2"/>
        </w:rPr>
        <w:t>ориентироваться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возможных</w:t>
      </w:r>
      <w:r>
        <w:tab/>
      </w:r>
      <w:r>
        <w:rPr>
          <w:spacing w:val="-2"/>
        </w:rPr>
        <w:t>мошеннических</w:t>
      </w:r>
      <w:r>
        <w:tab/>
      </w:r>
      <w:r>
        <w:rPr>
          <w:spacing w:val="-2"/>
        </w:rPr>
        <w:t>действиях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общении</w:t>
      </w:r>
      <w:r>
        <w:tab/>
      </w:r>
      <w:r>
        <w:rPr>
          <w:spacing w:val="-10"/>
        </w:rPr>
        <w:t xml:space="preserve">в </w:t>
      </w:r>
      <w:r>
        <w:rPr>
          <w:spacing w:val="-2"/>
        </w:rPr>
        <w:t>мессенджерах.</w:t>
      </w:r>
    </w:p>
    <w:p w:rsidR="00243FF2" w:rsidRDefault="00243FF2" w:rsidP="00243FF2">
      <w:pPr>
        <w:pStyle w:val="a3"/>
        <w:spacing w:line="286" w:lineRule="exact"/>
        <w:ind w:left="645" w:firstLine="0"/>
      </w:pPr>
      <w:r>
        <w:t>Кконцуобучения в</w:t>
      </w:r>
      <w:r>
        <w:rPr>
          <w:b/>
        </w:rPr>
        <w:t>4классе</w:t>
      </w:r>
      <w:r>
        <w:t xml:space="preserve">обучающийся </w:t>
      </w:r>
      <w:r>
        <w:rPr>
          <w:spacing w:val="-2"/>
        </w:rPr>
        <w:t>научится:</w:t>
      </w:r>
    </w:p>
    <w:p w:rsidR="00243FF2" w:rsidRDefault="00243FF2" w:rsidP="00243FF2">
      <w:pPr>
        <w:pStyle w:val="a3"/>
        <w:spacing w:before="18" w:line="254" w:lineRule="auto"/>
      </w:pPr>
      <w:r>
        <w:t>проявлять уважение к семейным ценностям и традициям, традициям своего народа и других народов, государственным символам России;</w:t>
      </w:r>
    </w:p>
    <w:p w:rsidR="00243FF2" w:rsidRDefault="00243FF2" w:rsidP="00243FF2">
      <w:pPr>
        <w:pStyle w:val="a3"/>
        <w:spacing w:before="2"/>
        <w:ind w:left="645" w:firstLine="0"/>
      </w:pPr>
      <w:r>
        <w:t>соблюдатьправиланравственногоповеденияв</w:t>
      </w:r>
      <w:r>
        <w:rPr>
          <w:spacing w:val="-2"/>
        </w:rPr>
        <w:t>социуме;</w:t>
      </w:r>
    </w:p>
    <w:p w:rsidR="00243FF2" w:rsidRDefault="00243FF2" w:rsidP="00243FF2">
      <w:pPr>
        <w:pStyle w:val="a3"/>
        <w:spacing w:before="20" w:line="254" w:lineRule="auto"/>
      </w:pPr>
      <w:r>
        <w:t>показывать на физической карте изученные крупные географические объектыРоссии (горы, равнины, реки, озёра, моря, омывающие территорию России);</w:t>
      </w:r>
    </w:p>
    <w:p w:rsidR="00243FF2" w:rsidRDefault="00243FF2" w:rsidP="00243FF2">
      <w:pPr>
        <w:pStyle w:val="a3"/>
        <w:spacing w:line="256" w:lineRule="auto"/>
        <w:ind w:left="645" w:right="404" w:firstLine="0"/>
      </w:pPr>
      <w:r>
        <w:t>показыватьнаисторическойкартеместаизученныхисторическихсобытий; находить место изученных событий на «ленте времени»;</w:t>
      </w:r>
    </w:p>
    <w:p w:rsidR="00243FF2" w:rsidRDefault="00243FF2" w:rsidP="00243FF2">
      <w:pPr>
        <w:pStyle w:val="a3"/>
        <w:spacing w:line="286" w:lineRule="exact"/>
        <w:ind w:left="645" w:firstLine="0"/>
      </w:pPr>
      <w:r>
        <w:t xml:space="preserve">знатьосновныеправаиобязанностигражданинаРоссийской </w:t>
      </w:r>
      <w:r>
        <w:rPr>
          <w:spacing w:val="-2"/>
        </w:rPr>
        <w:t>Федерации;</w:t>
      </w:r>
    </w:p>
    <w:p w:rsidR="00243FF2" w:rsidRDefault="00243FF2" w:rsidP="00243FF2">
      <w:pPr>
        <w:pStyle w:val="a3"/>
        <w:spacing w:before="19" w:line="256" w:lineRule="auto"/>
      </w:pPr>
      <w:r>
        <w:t>соотноситьизученныеисторическиесобытияиисторическихдеятелейвекамии периодами истории России;</w:t>
      </w:r>
    </w:p>
    <w:p w:rsidR="00243FF2" w:rsidRDefault="00243FF2" w:rsidP="00243FF2">
      <w:pPr>
        <w:widowControl/>
        <w:autoSpaceDE/>
        <w:autoSpaceDN/>
        <w:spacing w:line="256" w:lineRule="auto"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89" w:line="254" w:lineRule="auto"/>
        <w:ind w:right="158"/>
        <w:jc w:val="both"/>
      </w:pPr>
      <w:r>
        <w:lastRenderedPageBreak/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243FF2" w:rsidRDefault="00243FF2" w:rsidP="00243FF2">
      <w:pPr>
        <w:pStyle w:val="a3"/>
        <w:tabs>
          <w:tab w:val="left" w:pos="1509"/>
          <w:tab w:val="left" w:pos="2025"/>
          <w:tab w:val="left" w:pos="2085"/>
          <w:tab w:val="left" w:pos="2505"/>
          <w:tab w:val="left" w:pos="3481"/>
          <w:tab w:val="left" w:pos="4158"/>
          <w:tab w:val="left" w:pos="5425"/>
          <w:tab w:val="left" w:pos="6299"/>
          <w:tab w:val="left" w:pos="7703"/>
          <w:tab w:val="left" w:pos="8368"/>
          <w:tab w:val="left" w:pos="8917"/>
          <w:tab w:val="left" w:pos="9325"/>
          <w:tab w:val="left" w:pos="10074"/>
        </w:tabs>
        <w:spacing w:before="1" w:line="254" w:lineRule="auto"/>
        <w:ind w:right="157"/>
        <w:jc w:val="right"/>
      </w:pPr>
      <w:r>
        <w:rPr>
          <w:spacing w:val="-2"/>
        </w:rPr>
        <w:t>описывать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предложенного</w:t>
      </w:r>
      <w:r>
        <w:tab/>
      </w:r>
      <w:r>
        <w:rPr>
          <w:spacing w:val="-2"/>
        </w:rPr>
        <w:t>плана</w:t>
      </w:r>
      <w:r>
        <w:tab/>
      </w:r>
      <w:r>
        <w:rPr>
          <w:spacing w:val="-2"/>
        </w:rPr>
        <w:t>изученные</w:t>
      </w:r>
      <w:r>
        <w:tab/>
      </w:r>
      <w:r>
        <w:rPr>
          <w:spacing w:val="-2"/>
        </w:rPr>
        <w:t>объекты,</w:t>
      </w:r>
      <w:r>
        <w:tab/>
      </w:r>
      <w:r>
        <w:rPr>
          <w:spacing w:val="-2"/>
        </w:rPr>
        <w:t>выделяя</w:t>
      </w:r>
      <w:r>
        <w:tab/>
      </w:r>
      <w:r>
        <w:rPr>
          <w:spacing w:val="-6"/>
        </w:rPr>
        <w:t xml:space="preserve">их </w:t>
      </w:r>
      <w:r>
        <w:t xml:space="preserve">существенные признаки, втомчисле государственную символику России исвоего региона; </w:t>
      </w:r>
      <w:r>
        <w:rPr>
          <w:spacing w:val="-2"/>
        </w:rPr>
        <w:t>проводить</w:t>
      </w:r>
      <w:r>
        <w:tab/>
      </w:r>
      <w:r>
        <w:rPr>
          <w:spacing w:val="-6"/>
        </w:rPr>
        <w:t>по</w:t>
      </w:r>
      <w:r>
        <w:tab/>
      </w:r>
      <w:r>
        <w:tab/>
      </w:r>
      <w:r>
        <w:rPr>
          <w:spacing w:val="-2"/>
        </w:rPr>
        <w:t>предложенному</w:t>
      </w:r>
      <w:r>
        <w:tab/>
      </w:r>
      <w:r>
        <w:rPr>
          <w:spacing w:val="-2"/>
        </w:rPr>
        <w:t>(самостоятельно</w:t>
      </w:r>
      <w:r>
        <w:tab/>
        <w:t>составленному)</w:t>
      </w:r>
      <w:r>
        <w:tab/>
      </w:r>
      <w:r>
        <w:rPr>
          <w:spacing w:val="-2"/>
        </w:rPr>
        <w:t>плану</w:t>
      </w:r>
      <w:r>
        <w:tab/>
      </w:r>
      <w:r>
        <w:rPr>
          <w:spacing w:val="-4"/>
        </w:rPr>
        <w:t xml:space="preserve">или </w:t>
      </w:r>
      <w:r>
        <w:t>выдвинутомупредположениюнесложныенаблюдения,опытысобъектамиприродыс использованиемпростейшеголабораторногооборудованияиизмерительных</w:t>
      </w:r>
      <w:r>
        <w:rPr>
          <w:spacing w:val="-2"/>
        </w:rPr>
        <w:t>приборов,</w:t>
      </w:r>
    </w:p>
    <w:p w:rsidR="00243FF2" w:rsidRDefault="00243FF2" w:rsidP="00243FF2">
      <w:pPr>
        <w:pStyle w:val="a3"/>
        <w:spacing w:before="1"/>
        <w:ind w:firstLine="0"/>
        <w:jc w:val="both"/>
      </w:pPr>
      <w:r>
        <w:t>следуяправиламбезопасного</w:t>
      </w:r>
      <w:r>
        <w:rPr>
          <w:spacing w:val="-2"/>
        </w:rPr>
        <w:t>труда;</w:t>
      </w:r>
    </w:p>
    <w:p w:rsidR="00243FF2" w:rsidRDefault="00243FF2" w:rsidP="00243FF2">
      <w:pPr>
        <w:pStyle w:val="a3"/>
        <w:spacing w:before="20" w:line="256" w:lineRule="auto"/>
        <w:ind w:right="159"/>
        <w:jc w:val="both"/>
      </w:pPr>
      <w: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243FF2" w:rsidRDefault="00243FF2" w:rsidP="00243FF2">
      <w:pPr>
        <w:pStyle w:val="a3"/>
        <w:spacing w:line="254" w:lineRule="auto"/>
        <w:ind w:right="158"/>
        <w:jc w:val="both"/>
      </w:pPr>
      <w: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сравнивать объекты живой и неживой природы на основе их внешних признаков и известных характерных свойств;</w:t>
      </w:r>
    </w:p>
    <w:p w:rsidR="00243FF2" w:rsidRDefault="00243FF2" w:rsidP="00243FF2">
      <w:pPr>
        <w:pStyle w:val="a3"/>
        <w:spacing w:line="254" w:lineRule="auto"/>
        <w:ind w:right="158"/>
        <w:jc w:val="both"/>
      </w:pPr>
      <w: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называть наиболее значимые природные объекты Всемирного наследия в России и за рубежом (в пределах изученного);</w:t>
      </w:r>
    </w:p>
    <w:p w:rsidR="00243FF2" w:rsidRDefault="00243FF2" w:rsidP="00243FF2">
      <w:pPr>
        <w:pStyle w:val="a3"/>
        <w:spacing w:line="289" w:lineRule="exact"/>
        <w:ind w:left="645" w:firstLine="0"/>
        <w:jc w:val="both"/>
      </w:pPr>
      <w:r>
        <w:t>называтьэкологическиепроблемыиопределятьпутиих</w:t>
      </w:r>
      <w:r>
        <w:rPr>
          <w:spacing w:val="-2"/>
        </w:rPr>
        <w:t xml:space="preserve"> решения;</w:t>
      </w:r>
    </w:p>
    <w:p w:rsidR="00243FF2" w:rsidRDefault="00243FF2" w:rsidP="00243FF2">
      <w:pPr>
        <w:pStyle w:val="a3"/>
        <w:spacing w:before="18" w:line="256" w:lineRule="auto"/>
        <w:ind w:right="157"/>
        <w:jc w:val="both"/>
      </w:pPr>
      <w:r>
        <w:t xml:space="preserve">создавать по заданному плану собственные развёрнутые высказывания о природе и </w:t>
      </w:r>
      <w:r>
        <w:rPr>
          <w:spacing w:val="-2"/>
        </w:rPr>
        <w:t>обществе;</w:t>
      </w:r>
    </w:p>
    <w:p w:rsidR="00243FF2" w:rsidRDefault="00243FF2" w:rsidP="00243FF2">
      <w:pPr>
        <w:pStyle w:val="a3"/>
        <w:spacing w:line="254" w:lineRule="auto"/>
        <w:ind w:right="159"/>
        <w:jc w:val="both"/>
      </w:pPr>
      <w:r>
        <w:t>использовать различные источники информации для поиска и извлечения информации, ответов на вопросы;</w:t>
      </w:r>
    </w:p>
    <w:p w:rsidR="00243FF2" w:rsidRDefault="00243FF2" w:rsidP="00243FF2">
      <w:pPr>
        <w:pStyle w:val="a3"/>
        <w:ind w:left="645" w:firstLine="0"/>
        <w:jc w:val="both"/>
      </w:pPr>
      <w:r>
        <w:t>соблюдатьправиланравственногоповеденияна</w:t>
      </w:r>
      <w:r>
        <w:rPr>
          <w:spacing w:val="-2"/>
        </w:rPr>
        <w:t>природе;</w:t>
      </w:r>
    </w:p>
    <w:p w:rsidR="00243FF2" w:rsidRDefault="00243FF2" w:rsidP="00243FF2">
      <w:pPr>
        <w:pStyle w:val="a3"/>
        <w:spacing w:before="17" w:line="254" w:lineRule="auto"/>
        <w:ind w:right="160"/>
        <w:jc w:val="both"/>
      </w:pPr>
      <w:r>
        <w:t xml:space="preserve">осознавать возможные последствия вредных привычек для здоровья и жизни </w:t>
      </w:r>
      <w:r>
        <w:rPr>
          <w:spacing w:val="-2"/>
        </w:rPr>
        <w:t>человека;</w:t>
      </w:r>
    </w:p>
    <w:p w:rsidR="00243FF2" w:rsidRDefault="00243FF2" w:rsidP="00243FF2">
      <w:pPr>
        <w:pStyle w:val="a3"/>
        <w:spacing w:line="254" w:lineRule="auto"/>
        <w:ind w:right="157"/>
        <w:jc w:val="both"/>
      </w:pPr>
      <w: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243FF2" w:rsidRDefault="00243FF2" w:rsidP="00243FF2">
      <w:pPr>
        <w:pStyle w:val="a3"/>
        <w:spacing w:before="1" w:line="254" w:lineRule="auto"/>
        <w:ind w:right="157"/>
        <w:jc w:val="both"/>
      </w:pPr>
      <w: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243FF2" w:rsidRDefault="00243FF2" w:rsidP="00243FF2">
      <w:pPr>
        <w:pStyle w:val="a3"/>
        <w:spacing w:line="256" w:lineRule="auto"/>
        <w:ind w:right="150"/>
        <w:jc w:val="both"/>
      </w:pPr>
      <w:r>
        <w:t>осуществлять безопасный поиск образовательных ресурсов и верифицированной информации в Интернете;</w:t>
      </w:r>
    </w:p>
    <w:p w:rsidR="00243FF2" w:rsidRDefault="00243FF2" w:rsidP="00243FF2">
      <w:pPr>
        <w:pStyle w:val="a3"/>
        <w:spacing w:line="254" w:lineRule="auto"/>
        <w:ind w:right="160"/>
        <w:jc w:val="both"/>
      </w:pPr>
      <w:r>
        <w:t>соблюдать правила безопасного для здоровья использования электронных образовательных и информационных ресурсов.</w:t>
      </w:r>
    </w:p>
    <w:p w:rsidR="00243FF2" w:rsidRDefault="00243FF2" w:rsidP="00243FF2">
      <w:pPr>
        <w:widowControl/>
        <w:autoSpaceDE/>
        <w:autoSpaceDN/>
        <w:spacing w:line="254" w:lineRule="auto"/>
        <w:rPr>
          <w:sz w:val="24"/>
          <w:szCs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spacing w:before="86" w:line="276" w:lineRule="auto"/>
        <w:ind w:left="376" w:right="10191"/>
        <w:rPr>
          <w:b/>
          <w:sz w:val="24"/>
        </w:rPr>
      </w:pPr>
      <w:r>
        <w:rPr>
          <w:b/>
          <w:sz w:val="24"/>
        </w:rPr>
        <w:lastRenderedPageBreak/>
        <w:t>ТЕМАТИЧЕСКОЕ ПЛАНИРОВАНИЕ 1 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5"/>
        <w:gridCol w:w="4230"/>
        <w:gridCol w:w="1563"/>
        <w:gridCol w:w="1719"/>
        <w:gridCol w:w="1805"/>
        <w:gridCol w:w="3960"/>
      </w:tblGrid>
      <w:tr w:rsidR="00243FF2" w:rsidTr="00243FF2">
        <w:trPr>
          <w:trHeight w:val="383"/>
        </w:trPr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7" w:line="276" w:lineRule="auto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Наименованиеразделовитем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7" w:line="276" w:lineRule="auto"/>
              <w:ind w:left="239" w:right="37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243FF2" w:rsidTr="00243FF2">
        <w:trPr>
          <w:trHeight w:val="10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9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1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1" w:lineRule="auto"/>
              <w:ind w:left="240" w:righ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 </w:t>
            </w:r>
            <w:r>
              <w:rPr>
                <w:b/>
                <w:sz w:val="24"/>
              </w:rPr>
              <w:t>киеработы</w:t>
            </w:r>
          </w:p>
        </w:tc>
        <w:tc>
          <w:tcPr>
            <w:tcW w:w="3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377"/>
        </w:trPr>
        <w:tc>
          <w:tcPr>
            <w:tcW w:w="1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Раздел1.Человеки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243FF2" w:rsidTr="00243FF2">
        <w:trPr>
          <w:trHeight w:val="385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240"/>
              <w:rPr>
                <w:sz w:val="24"/>
              </w:rPr>
            </w:pPr>
            <w:r>
              <w:rPr>
                <w:sz w:val="24"/>
              </w:rPr>
              <w:t>Школа.Школьная</w:t>
            </w:r>
            <w:r>
              <w:rPr>
                <w:spacing w:val="-2"/>
                <w:sz w:val="24"/>
              </w:rPr>
              <w:t>жизнь.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Семья.Взаимоотношенияи взаимопомощь в семье.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Россия-наша</w:t>
            </w:r>
            <w:r>
              <w:rPr>
                <w:spacing w:val="-2"/>
                <w:sz w:val="24"/>
              </w:rPr>
              <w:t>Родина.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5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right="5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77"/>
        </w:trPr>
        <w:tc>
          <w:tcPr>
            <w:tcW w:w="1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Раздел2.Человеки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243FF2" w:rsidTr="00243FF2">
        <w:trPr>
          <w:trHeight w:val="1051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240"/>
              <w:rPr>
                <w:sz w:val="24"/>
              </w:rPr>
            </w:pPr>
            <w:r>
              <w:rPr>
                <w:sz w:val="24"/>
              </w:rPr>
              <w:t>Природа-среда</w:t>
            </w:r>
            <w:r>
              <w:rPr>
                <w:spacing w:val="-2"/>
                <w:sz w:val="24"/>
              </w:rPr>
              <w:t>обитания</w:t>
            </w:r>
          </w:p>
          <w:p w:rsidR="00243FF2" w:rsidRDefault="00243FF2">
            <w:pPr>
              <w:pStyle w:val="TableParagraph"/>
              <w:spacing w:before="3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>человека.Взаимосвязимежду человеком и природой.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5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72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240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4"/>
                <w:sz w:val="24"/>
              </w:rPr>
              <w:t>мир.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right="72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40"/>
              <w:rPr>
                <w:sz w:val="24"/>
              </w:rPr>
            </w:pPr>
            <w:r>
              <w:rPr>
                <w:sz w:val="24"/>
              </w:rPr>
              <w:t xml:space="preserve">Мирживотных.Разныегруппы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5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right="53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7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77"/>
        </w:trPr>
        <w:tc>
          <w:tcPr>
            <w:tcW w:w="14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Раздел3.Правилабезопасной</w:t>
            </w:r>
            <w:r>
              <w:rPr>
                <w:b/>
                <w:spacing w:val="-2"/>
                <w:sz w:val="24"/>
              </w:rPr>
              <w:t>жизнедеятельности</w:t>
            </w:r>
          </w:p>
        </w:tc>
      </w:tr>
      <w:tr w:rsidR="00243FF2" w:rsidTr="00243FF2">
        <w:trPr>
          <w:trHeight w:val="385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240"/>
              <w:rPr>
                <w:sz w:val="24"/>
              </w:rPr>
            </w:pPr>
            <w:r>
              <w:rPr>
                <w:sz w:val="24"/>
              </w:rPr>
              <w:t>Режимдня</w:t>
            </w:r>
            <w:r>
              <w:rPr>
                <w:spacing w:val="-2"/>
                <w:sz w:val="24"/>
              </w:rPr>
              <w:t>школьника.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1" w:lineRule="auto"/>
              <w:ind w:left="240" w:right="154"/>
              <w:rPr>
                <w:sz w:val="24"/>
              </w:rPr>
            </w:pPr>
            <w:r>
              <w:rPr>
                <w:sz w:val="24"/>
              </w:rPr>
              <w:t>Безопасность в быту, безопасностьпешехода,</w:t>
            </w:r>
          </w:p>
          <w:p w:rsidR="00243FF2" w:rsidRDefault="00243FF2">
            <w:pPr>
              <w:pStyle w:val="TableParagraph"/>
              <w:spacing w:before="5"/>
              <w:ind w:left="240"/>
              <w:rPr>
                <w:sz w:val="24"/>
              </w:rPr>
            </w:pPr>
            <w:r>
              <w:rPr>
                <w:sz w:val="24"/>
              </w:rPr>
              <w:t>безопасностьвсети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78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6"/>
        <w:gridCol w:w="1563"/>
        <w:gridCol w:w="1719"/>
        <w:gridCol w:w="1805"/>
        <w:gridCol w:w="3960"/>
      </w:tblGrid>
      <w:tr w:rsidR="00243FF2" w:rsidTr="00243FF2">
        <w:trPr>
          <w:trHeight w:val="585"/>
        </w:trPr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52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52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5"/>
        </w:trPr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12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spacing w:before="86" w:after="42"/>
        <w:ind w:left="376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4025"/>
        <w:gridCol w:w="1643"/>
        <w:gridCol w:w="1779"/>
        <w:gridCol w:w="1861"/>
        <w:gridCol w:w="3768"/>
      </w:tblGrid>
      <w:tr w:rsidR="00243FF2" w:rsidTr="00243FF2">
        <w:trPr>
          <w:trHeight w:val="382"/>
        </w:trPr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9" w:line="271" w:lineRule="auto"/>
              <w:ind w:left="239" w:right="9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 тем программы</w:t>
            </w:r>
          </w:p>
        </w:tc>
        <w:tc>
          <w:tcPr>
            <w:tcW w:w="5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9" w:line="271" w:lineRule="auto"/>
              <w:ind w:left="233" w:right="19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243FF2" w:rsidTr="00243FF2">
        <w:trPr>
          <w:trHeight w:val="10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8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37" w:right="1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37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378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Раздел1.Человеки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243FF2" w:rsidTr="00243FF2">
        <w:trPr>
          <w:trHeight w:val="385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Нашародина- </w:t>
            </w:r>
            <w:r>
              <w:rPr>
                <w:spacing w:val="-2"/>
                <w:sz w:val="24"/>
              </w:rPr>
              <w:t>Россия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right="5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2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Семья.</w:t>
            </w:r>
            <w:r>
              <w:rPr>
                <w:spacing w:val="-2"/>
                <w:sz w:val="24"/>
              </w:rPr>
              <w:t>Родословная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 w:right="92"/>
              <w:rPr>
                <w:sz w:val="24"/>
              </w:rPr>
            </w:pPr>
            <w:r>
              <w:rPr>
                <w:sz w:val="24"/>
              </w:rPr>
              <w:t>Культураповеденияв общественных</w:t>
            </w:r>
            <w:r>
              <w:rPr>
                <w:spacing w:val="-2"/>
                <w:sz w:val="24"/>
              </w:rPr>
              <w:t>местах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6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right="5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78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5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Раздел2.Человеки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243FF2" w:rsidTr="00243FF2">
        <w:trPr>
          <w:trHeight w:val="105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1" w:line="330" w:lineRule="atLeast"/>
              <w:ind w:left="239" w:right="92"/>
              <w:rPr>
                <w:sz w:val="24"/>
              </w:rPr>
            </w:pPr>
            <w:r>
              <w:rPr>
                <w:sz w:val="24"/>
              </w:rPr>
              <w:t>Методы познания природы. Земляидругиепланеты,звезды и созвездия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2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right="5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92"/>
              <w:rPr>
                <w:sz w:val="24"/>
              </w:rPr>
            </w:pPr>
            <w:r>
              <w:rPr>
                <w:sz w:val="24"/>
              </w:rPr>
              <w:t>Красная книга России. Заповедникииприродныепарки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right="5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7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77"/>
        </w:trPr>
        <w:tc>
          <w:tcPr>
            <w:tcW w:w="14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Раздел3.Правилабезопасной</w:t>
            </w:r>
            <w:r>
              <w:rPr>
                <w:b/>
                <w:spacing w:val="-2"/>
                <w:sz w:val="24"/>
              </w:rPr>
              <w:t>жизнедеятельности</w:t>
            </w:r>
          </w:p>
        </w:tc>
      </w:tr>
      <w:tr w:rsidR="00243FF2" w:rsidTr="00243FF2">
        <w:trPr>
          <w:trHeight w:val="718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2" w:line="330" w:lineRule="atLeast"/>
              <w:ind w:left="239" w:right="92"/>
              <w:rPr>
                <w:sz w:val="24"/>
              </w:rPr>
            </w:pPr>
            <w:r>
              <w:rPr>
                <w:sz w:val="24"/>
              </w:rPr>
              <w:t xml:space="preserve">Здоровыйобразжизни </w:t>
            </w:r>
            <w:r>
              <w:rPr>
                <w:spacing w:val="-2"/>
                <w:sz w:val="24"/>
              </w:rPr>
              <w:t>школьника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8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92"/>
              <w:rPr>
                <w:sz w:val="24"/>
              </w:rPr>
            </w:pPr>
            <w:r>
              <w:rPr>
                <w:sz w:val="24"/>
              </w:rPr>
              <w:t>Безопасность в школе и общественном транспорте, безопасностьвсети"Интернет"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78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6"/>
        <w:gridCol w:w="1642"/>
        <w:gridCol w:w="1778"/>
        <w:gridCol w:w="1860"/>
        <w:gridCol w:w="3767"/>
      </w:tblGrid>
      <w:tr w:rsidR="00243FF2" w:rsidTr="00243FF2">
        <w:trPr>
          <w:trHeight w:val="585"/>
        </w:trPr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52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52"/>
              <w:ind w:left="2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7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5"/>
        </w:trPr>
        <w:tc>
          <w:tcPr>
            <w:tcW w:w="5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right="71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spacing w:before="86" w:after="42"/>
        <w:ind w:left="376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4024"/>
        <w:gridCol w:w="1642"/>
        <w:gridCol w:w="1778"/>
        <w:gridCol w:w="1860"/>
        <w:gridCol w:w="3827"/>
      </w:tblGrid>
      <w:tr w:rsidR="00243FF2" w:rsidTr="00243FF2">
        <w:trPr>
          <w:trHeight w:val="382"/>
        </w:trPr>
        <w:tc>
          <w:tcPr>
            <w:tcW w:w="1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9" w:line="271" w:lineRule="auto"/>
              <w:ind w:left="239" w:right="45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 тем программы</w:t>
            </w:r>
          </w:p>
        </w:tc>
        <w:tc>
          <w:tcPr>
            <w:tcW w:w="52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9" w:line="271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243FF2" w:rsidTr="00243FF2">
        <w:trPr>
          <w:trHeight w:val="10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8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39" w:right="1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378"/>
        </w:trPr>
        <w:tc>
          <w:tcPr>
            <w:tcW w:w="14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Раздел1.Человеки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243FF2" w:rsidTr="00243FF2">
        <w:trPr>
          <w:trHeight w:val="718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Нашародина-Российская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1" w:line="33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" w:history="1">
              <w:r>
                <w:rPr>
                  <w:rStyle w:val="a6"/>
                  <w:spacing w:val="-2"/>
                  <w:sz w:val="24"/>
                </w:rPr>
                <w:t>https://m.edsoo.ru/7f4116e4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Семья-коллективблизких, родных людей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2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" w:history="1">
              <w:r>
                <w:rPr>
                  <w:rStyle w:val="a6"/>
                  <w:spacing w:val="-2"/>
                  <w:sz w:val="24"/>
                </w:rPr>
                <w:t>https://m.edsoo.ru/7f4116e4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Страныинароды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" w:history="1">
              <w:r>
                <w:rPr>
                  <w:rStyle w:val="a6"/>
                  <w:spacing w:val="-2"/>
                  <w:sz w:val="24"/>
                </w:rPr>
                <w:t>https://m.edsoo.ru/7f4116e4</w:t>
              </w:r>
            </w:hyperlink>
          </w:p>
        </w:tc>
      </w:tr>
      <w:tr w:rsidR="00243FF2" w:rsidTr="00243FF2">
        <w:trPr>
          <w:trHeight w:val="585"/>
        </w:trPr>
        <w:tc>
          <w:tcPr>
            <w:tcW w:w="5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78"/>
        </w:trPr>
        <w:tc>
          <w:tcPr>
            <w:tcW w:w="145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Раздел2.Человеки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243FF2" w:rsidTr="00243FF2">
        <w:trPr>
          <w:trHeight w:val="1051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Методыизученияприроды. Разнообразие веществ в</w:t>
            </w:r>
          </w:p>
          <w:p w:rsidR="00243FF2" w:rsidRDefault="00243FF2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z w:val="24"/>
              </w:rPr>
              <w:t>окружающем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57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7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8" w:line="271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" w:history="1">
              <w:r>
                <w:rPr>
                  <w:rStyle w:val="a6"/>
                  <w:spacing w:val="-2"/>
                  <w:sz w:val="24"/>
                </w:rPr>
                <w:t>https://m.edsoo.ru/7f4116e4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Бактерии,грибыиих </w:t>
            </w:r>
            <w:r>
              <w:rPr>
                <w:spacing w:val="-2"/>
                <w:sz w:val="24"/>
              </w:rPr>
              <w:t>разнообразие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" w:history="1">
              <w:r>
                <w:rPr>
                  <w:rStyle w:val="a6"/>
                  <w:spacing w:val="-2"/>
                  <w:sz w:val="24"/>
                </w:rPr>
                <w:t>https://m.edsoo.ru/7f4116e4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75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1" w:history="1">
              <w:r>
                <w:rPr>
                  <w:rStyle w:val="a6"/>
                  <w:spacing w:val="-2"/>
                  <w:sz w:val="24"/>
                </w:rPr>
                <w:t>https://m.edsoo.ru/7f4116e4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2" w:history="1">
              <w:r>
                <w:rPr>
                  <w:rStyle w:val="a6"/>
                  <w:spacing w:val="-2"/>
                  <w:sz w:val="24"/>
                </w:rPr>
                <w:t>https://m.edsoo.ru/7f4116e4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2"/>
                <w:sz w:val="24"/>
              </w:rPr>
              <w:t>сообщества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3" w:history="1">
              <w:r>
                <w:rPr>
                  <w:rStyle w:val="a6"/>
                  <w:spacing w:val="-2"/>
                  <w:sz w:val="24"/>
                </w:rPr>
                <w:t>https://m.edsoo.ru/7f4116e4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Человек-часть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4" w:history="1">
              <w:r>
                <w:rPr>
                  <w:rStyle w:val="a6"/>
                  <w:spacing w:val="-2"/>
                  <w:sz w:val="24"/>
                </w:rPr>
                <w:t>https://m.edsoo.ru/7f4116e4</w:t>
              </w:r>
            </w:hyperlink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6390" w:h="11910" w:orient="landscape"/>
          <w:pgMar w:top="78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4025"/>
        <w:gridCol w:w="1643"/>
        <w:gridCol w:w="1779"/>
        <w:gridCol w:w="1861"/>
        <w:gridCol w:w="3828"/>
      </w:tblGrid>
      <w:tr w:rsidR="00243FF2" w:rsidTr="00243FF2">
        <w:trPr>
          <w:trHeight w:val="587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52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52"/>
              <w:ind w:lef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7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78"/>
        </w:trPr>
        <w:tc>
          <w:tcPr>
            <w:tcW w:w="145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Раздел3.Правилабезопасной</w:t>
            </w:r>
            <w:r>
              <w:rPr>
                <w:b/>
                <w:spacing w:val="-2"/>
                <w:sz w:val="24"/>
              </w:rPr>
              <w:t>жизнедеятельности</w:t>
            </w:r>
          </w:p>
        </w:tc>
      </w:tr>
      <w:tr w:rsidR="00243FF2" w:rsidTr="00243FF2">
        <w:trPr>
          <w:trHeight w:val="719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239"/>
              <w:rPr>
                <w:sz w:val="24"/>
              </w:rPr>
            </w:pPr>
            <w:r>
              <w:rPr>
                <w:sz w:val="24"/>
              </w:rPr>
              <w:t>Здоровыйобраз</w:t>
            </w:r>
            <w:r>
              <w:rPr>
                <w:spacing w:val="-2"/>
                <w:sz w:val="24"/>
              </w:rPr>
              <w:t xml:space="preserve"> жизни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1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5" w:history="1">
              <w:r>
                <w:rPr>
                  <w:rStyle w:val="a6"/>
                  <w:spacing w:val="-2"/>
                  <w:sz w:val="24"/>
                </w:rPr>
                <w:t>https://m.edsoo.ru/7f4116e4</w:t>
              </w:r>
            </w:hyperlink>
          </w:p>
        </w:tc>
      </w:tr>
      <w:tr w:rsidR="00243FF2" w:rsidTr="00243FF2">
        <w:trPr>
          <w:trHeight w:val="1049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 w:right="92"/>
              <w:rPr>
                <w:sz w:val="24"/>
              </w:rPr>
            </w:pPr>
            <w:r>
              <w:rPr>
                <w:sz w:val="24"/>
              </w:rPr>
              <w:t>Правилабезопасногоповедения пассажира. Безопасность в сети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"Интернет"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6" w:history="1">
              <w:r>
                <w:rPr>
                  <w:rStyle w:val="a6"/>
                  <w:spacing w:val="-2"/>
                  <w:sz w:val="24"/>
                </w:rPr>
                <w:t>https://m.edsoo.ru/7f4116e4</w:t>
              </w:r>
            </w:hyperlink>
          </w:p>
        </w:tc>
      </w:tr>
      <w:tr w:rsidR="00243FF2" w:rsidTr="00243FF2">
        <w:trPr>
          <w:trHeight w:val="582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7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2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0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7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right="71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spacing w:before="86" w:after="42"/>
        <w:ind w:left="376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4135"/>
        <w:gridCol w:w="1602"/>
        <w:gridCol w:w="1749"/>
        <w:gridCol w:w="1832"/>
        <w:gridCol w:w="3924"/>
      </w:tblGrid>
      <w:tr w:rsidR="00243FF2" w:rsidTr="00243FF2">
        <w:trPr>
          <w:trHeight w:val="382"/>
        </w:trPr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9" w:line="271" w:lineRule="auto"/>
              <w:ind w:left="238" w:right="17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Наименованиеразделови тем программы</w:t>
            </w:r>
          </w:p>
        </w:tc>
        <w:tc>
          <w:tcPr>
            <w:tcW w:w="5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9" w:line="271" w:lineRule="auto"/>
              <w:ind w:left="239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243FF2" w:rsidTr="00243FF2">
        <w:trPr>
          <w:trHeight w:val="10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8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Контрольн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Практическ </w:t>
            </w:r>
            <w:r>
              <w:rPr>
                <w:b/>
                <w:sz w:val="24"/>
              </w:rPr>
              <w:t>ие работы</w:t>
            </w:r>
          </w:p>
        </w:tc>
        <w:tc>
          <w:tcPr>
            <w:tcW w:w="3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378"/>
        </w:trPr>
        <w:tc>
          <w:tcPr>
            <w:tcW w:w="145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6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Раздел1.Человеки </w:t>
            </w:r>
            <w:r>
              <w:rPr>
                <w:b/>
                <w:spacing w:val="-2"/>
                <w:sz w:val="24"/>
              </w:rPr>
              <w:t>общество</w:t>
            </w:r>
          </w:p>
        </w:tc>
      </w:tr>
      <w:tr w:rsidR="00243FF2" w:rsidTr="00243FF2">
        <w:trPr>
          <w:trHeight w:val="718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1" w:line="330" w:lineRule="atLeast"/>
              <w:ind w:left="238" w:right="171"/>
              <w:rPr>
                <w:sz w:val="24"/>
              </w:rPr>
            </w:pPr>
            <w:r>
              <w:rPr>
                <w:sz w:val="24"/>
              </w:rPr>
              <w:t xml:space="preserve">Нашародина-Российская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right="5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7" w:history="1">
              <w:r>
                <w:rPr>
                  <w:rStyle w:val="a6"/>
                  <w:spacing w:val="-2"/>
                  <w:sz w:val="24"/>
                </w:rPr>
                <w:t>https://m.edsoo.ru/7f412850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8" w:right="171"/>
              <w:rPr>
                <w:sz w:val="24"/>
              </w:rPr>
            </w:pPr>
            <w:r>
              <w:rPr>
                <w:sz w:val="24"/>
              </w:rPr>
              <w:t>История Отечества. «Лента времени»иисторическаякарта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5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8" w:history="1">
              <w:r>
                <w:rPr>
                  <w:rStyle w:val="a6"/>
                  <w:spacing w:val="-2"/>
                  <w:sz w:val="24"/>
                </w:rPr>
                <w:t>https://m.edsoo.ru/7f412850</w:t>
              </w:r>
            </w:hyperlink>
          </w:p>
        </w:tc>
      </w:tr>
      <w:tr w:rsidR="00243FF2" w:rsidTr="00243FF2">
        <w:trPr>
          <w:trHeight w:val="1050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8" w:right="171"/>
              <w:rPr>
                <w:sz w:val="24"/>
              </w:rPr>
            </w:pPr>
            <w:r>
              <w:rPr>
                <w:sz w:val="24"/>
              </w:rPr>
              <w:t>Человек-творецкультурных ценностей. Всемирное культурное наследие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9" w:history="1">
              <w:r>
                <w:rPr>
                  <w:rStyle w:val="a6"/>
                  <w:spacing w:val="-2"/>
                  <w:sz w:val="24"/>
                </w:rPr>
                <w:t>https://m.edsoo.ru/7f412850</w:t>
              </w:r>
            </w:hyperlink>
          </w:p>
        </w:tc>
      </w:tr>
      <w:tr w:rsidR="00243FF2" w:rsidTr="00243FF2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right="5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7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77"/>
        </w:trPr>
        <w:tc>
          <w:tcPr>
            <w:tcW w:w="145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Раздел2.Человеки </w:t>
            </w:r>
            <w:r>
              <w:rPr>
                <w:b/>
                <w:spacing w:val="-2"/>
                <w:sz w:val="24"/>
              </w:rPr>
              <w:t>природа</w:t>
            </w:r>
          </w:p>
        </w:tc>
      </w:tr>
      <w:tr w:rsidR="00243FF2" w:rsidTr="00243FF2">
        <w:trPr>
          <w:trHeight w:val="718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2" w:line="330" w:lineRule="atLeast"/>
              <w:ind w:left="238" w:right="171"/>
              <w:rPr>
                <w:sz w:val="24"/>
              </w:rPr>
            </w:pPr>
            <w:r>
              <w:rPr>
                <w:sz w:val="24"/>
              </w:rPr>
              <w:t>Методыпознанияокружающей природы. Солнечная система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8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8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2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0" w:history="1">
              <w:r>
                <w:rPr>
                  <w:rStyle w:val="a6"/>
                  <w:spacing w:val="-2"/>
                  <w:sz w:val="24"/>
                </w:rPr>
                <w:t>https://m.edsoo.ru/7f412850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8" w:right="171"/>
              <w:rPr>
                <w:sz w:val="24"/>
              </w:rPr>
            </w:pPr>
            <w:r>
              <w:rPr>
                <w:sz w:val="24"/>
              </w:rPr>
              <w:t>Формыземнойповерхности. Водоемы и их разнообразие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1" w:history="1">
              <w:r>
                <w:rPr>
                  <w:rStyle w:val="a6"/>
                  <w:spacing w:val="-2"/>
                  <w:sz w:val="24"/>
                </w:rPr>
                <w:t>https://m.edsoo.ru/7f412850</w:t>
              </w:r>
            </w:hyperlink>
          </w:p>
        </w:tc>
      </w:tr>
      <w:tr w:rsidR="00243FF2" w:rsidTr="00243FF2">
        <w:trPr>
          <w:trHeight w:val="1049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8" w:right="171"/>
              <w:rPr>
                <w:sz w:val="24"/>
              </w:rPr>
            </w:pPr>
            <w:r>
              <w:rPr>
                <w:sz w:val="24"/>
              </w:rPr>
              <w:t>ПриродныезоныРоссии:общее представление, основные</w:t>
            </w:r>
          </w:p>
          <w:p w:rsidR="00243FF2" w:rsidRDefault="00243FF2">
            <w:pPr>
              <w:pStyle w:val="TableParagraph"/>
              <w:spacing w:before="5"/>
              <w:ind w:left="238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>зоны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2" w:history="1">
              <w:r>
                <w:rPr>
                  <w:rStyle w:val="a6"/>
                  <w:spacing w:val="-2"/>
                  <w:sz w:val="24"/>
                </w:rPr>
                <w:t>https://m.edsoo.ru/7f412850</w:t>
              </w:r>
            </w:hyperlink>
          </w:p>
        </w:tc>
      </w:tr>
      <w:tr w:rsidR="00243FF2" w:rsidTr="00243FF2">
        <w:trPr>
          <w:trHeight w:val="1050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8" w:right="171"/>
              <w:rPr>
                <w:sz w:val="24"/>
              </w:rPr>
            </w:pPr>
            <w:r>
              <w:rPr>
                <w:sz w:val="24"/>
              </w:rPr>
              <w:t>Природные и культурные объектыВсемирногонаследия. Экологические проблемы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3" w:history="1">
              <w:r>
                <w:rPr>
                  <w:rStyle w:val="a6"/>
                  <w:spacing w:val="-2"/>
                  <w:sz w:val="24"/>
                </w:rPr>
                <w:t>https://m.edsoo.ru/7f412850</w:t>
              </w:r>
            </w:hyperlink>
          </w:p>
        </w:tc>
      </w:tr>
      <w:tr w:rsidR="00243FF2" w:rsidTr="00243FF2">
        <w:trPr>
          <w:trHeight w:val="583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right="555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7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78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spacing w:before="2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4135"/>
        <w:gridCol w:w="1602"/>
        <w:gridCol w:w="1749"/>
        <w:gridCol w:w="1832"/>
        <w:gridCol w:w="3924"/>
      </w:tblGrid>
      <w:tr w:rsidR="00243FF2" w:rsidTr="00243FF2">
        <w:trPr>
          <w:trHeight w:val="380"/>
        </w:trPr>
        <w:tc>
          <w:tcPr>
            <w:tcW w:w="145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Раздел3.Правилабезопасной</w:t>
            </w:r>
            <w:r>
              <w:rPr>
                <w:b/>
                <w:spacing w:val="-2"/>
                <w:sz w:val="24"/>
              </w:rPr>
              <w:t>жизнедеятельности</w:t>
            </w:r>
          </w:p>
        </w:tc>
      </w:tr>
      <w:tr w:rsidR="00243FF2" w:rsidTr="00243FF2">
        <w:trPr>
          <w:trHeight w:val="718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2" w:line="33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Здоровый образ жизни: профилактикавредныхпривычек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8"/>
              <w:ind w:left="83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2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4" w:history="1">
              <w:r>
                <w:rPr>
                  <w:rStyle w:val="a6"/>
                  <w:spacing w:val="-2"/>
                  <w:sz w:val="24"/>
                </w:rPr>
                <w:t>https://m.edsoo.ru/7f412850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8" w:right="171"/>
              <w:rPr>
                <w:sz w:val="24"/>
              </w:rPr>
            </w:pPr>
            <w:r>
              <w:rPr>
                <w:sz w:val="24"/>
              </w:rPr>
              <w:t>Безопасность в городе. Безопасностьвсети"Интернет"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836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5" w:history="1">
              <w:r>
                <w:rPr>
                  <w:rStyle w:val="a6"/>
                  <w:spacing w:val="-2"/>
                  <w:sz w:val="24"/>
                </w:rPr>
                <w:t>https://m.edsoo.ru/7f412850</w:t>
              </w:r>
            </w:hyperlink>
          </w:p>
        </w:tc>
      </w:tr>
      <w:tr w:rsidR="00243FF2" w:rsidTr="00243FF2">
        <w:trPr>
          <w:trHeight w:val="583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Итогопо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left="83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2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242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83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right="6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left="771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right="6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7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spacing w:before="86" w:line="276" w:lineRule="auto"/>
        <w:ind w:left="187"/>
        <w:rPr>
          <w:b/>
          <w:sz w:val="24"/>
        </w:rPr>
      </w:pPr>
      <w:r>
        <w:rPr>
          <w:b/>
          <w:sz w:val="24"/>
        </w:rPr>
        <w:lastRenderedPageBreak/>
        <w:t>ВАРИАНТ1.ПОУРОЧНОЕПЛАНИРОВАНИЕДЛЯПЕДАГОГОВ,ИСПОЛЬЗУЮЩИХУЧЕБНИКОКРУЖАЮЩИЙМИР,1-4 КЛАССЫ, В 2 ЧАСТЯХ, ПЛЕШАКОВ А.А.</w:t>
      </w:r>
    </w:p>
    <w:p w:rsidR="00243FF2" w:rsidRDefault="00243FF2" w:rsidP="00243FF2">
      <w:pPr>
        <w:spacing w:before="1" w:after="41"/>
        <w:ind w:left="376"/>
        <w:rPr>
          <w:b/>
          <w:sz w:val="24"/>
        </w:rPr>
      </w:pPr>
      <w:r>
        <w:rPr>
          <w:b/>
          <w:sz w:val="24"/>
        </w:rPr>
        <w:t xml:space="preserve">1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863"/>
      </w:tblGrid>
      <w:tr w:rsidR="00243FF2" w:rsidTr="00243FF2">
        <w:trPr>
          <w:trHeight w:val="383"/>
        </w:trPr>
        <w:tc>
          <w:tcPr>
            <w:tcW w:w="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6" w:lineRule="auto"/>
              <w:ind w:left="242" w:right="22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8" w:line="276" w:lineRule="auto"/>
              <w:ind w:left="234" w:right="12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6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образовательныересурсы</w:t>
            </w:r>
          </w:p>
        </w:tc>
      </w:tr>
      <w:tr w:rsidR="00243FF2" w:rsidTr="00243FF2">
        <w:trPr>
          <w:trHeight w:val="1384"/>
        </w:trPr>
        <w:tc>
          <w:tcPr>
            <w:tcW w:w="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5" w:right="1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6" w:right="2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 еские работы</w:t>
            </w:r>
          </w:p>
        </w:tc>
        <w:tc>
          <w:tcPr>
            <w:tcW w:w="1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Мы–школьники.Адресшколы. Знакомство со школьными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помещениями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Нашастрана–Россия,Российская Федерация. Что такое Родина?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НашаРодина:откраяидокрая. Символы России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НародыРоссии.Народовдружная </w:t>
            </w:r>
            <w:r>
              <w:rPr>
                <w:spacing w:val="-2"/>
                <w:sz w:val="24"/>
              </w:rPr>
              <w:t>семья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Путешествиепородному</w:t>
            </w:r>
            <w:r>
              <w:rPr>
                <w:spacing w:val="-4"/>
                <w:sz w:val="24"/>
              </w:rPr>
              <w:t>краю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Отражение в предметах декоративногоискусстваприродных условий жизни и традиций народов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5"/>
                <w:sz w:val="24"/>
              </w:rPr>
              <w:t>РФ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>Столица России ‒ Москва. ДостопримечательностиМосквы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Чтотакоеокружающиймир?Что природа даёт человеку?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Объектыживойприроды.Сравнение объектов неживой и живой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78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863"/>
      </w:tblGrid>
      <w:tr w:rsidR="00243FF2" w:rsidTr="00243FF2">
        <w:trPr>
          <w:trHeight w:val="38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природы:выделение</w:t>
            </w:r>
            <w:r>
              <w:rPr>
                <w:spacing w:val="-2"/>
                <w:sz w:val="24"/>
              </w:rPr>
              <w:t>различий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 w:right="116"/>
              <w:rPr>
                <w:sz w:val="24"/>
              </w:rPr>
            </w:pPr>
            <w:r>
              <w:rPr>
                <w:sz w:val="24"/>
              </w:rPr>
              <w:t>Дикорастущие и культурные растениявокругнас.Сходствои различия дикорастущих и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культурных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 xml:space="preserve">Явленияиобъектынеживой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Природа и человек. Природные материалыиизделияизних.Наше </w:t>
            </w:r>
            <w:r>
              <w:rPr>
                <w:spacing w:val="-2"/>
                <w:sz w:val="24"/>
              </w:rPr>
              <w:t>творчество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>Чтомызнаеморастениях?Что общего у разных растений?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Части растения. Название, краткая характеристиказначениядляжизни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116"/>
              <w:rPr>
                <w:sz w:val="24"/>
              </w:rPr>
            </w:pPr>
            <w:r>
              <w:rPr>
                <w:sz w:val="24"/>
              </w:rPr>
              <w:t>Комнатныерастения.Растенияв твоём доме: краткое описание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Какмыухаживаемзарастениями (практическая работа)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Разнообразиерастений:узнавание, называние, краткое описание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Особенностилиственныхрастений: узнавание, краткое описание.</w:t>
            </w:r>
          </w:p>
          <w:p w:rsidR="00243FF2" w:rsidRDefault="00243FF2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>Лиственныерастениянашего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Особенностихвойныхрастений: узнавание, краткое описание.</w:t>
            </w:r>
          </w:p>
          <w:p w:rsidR="00243FF2" w:rsidRDefault="00243FF2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Хвойныерастениянашего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Мирживотных:</w:t>
            </w:r>
            <w:r>
              <w:rPr>
                <w:spacing w:val="-2"/>
                <w:sz w:val="24"/>
              </w:rPr>
              <w:t>насекомые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863"/>
      </w:tblGrid>
      <w:tr w:rsidR="00243FF2" w:rsidTr="00243FF2">
        <w:trPr>
          <w:trHeight w:val="71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(узнавание, называние). Главная особенностьэтойгруппыживотных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 w:right="197"/>
              <w:rPr>
                <w:sz w:val="24"/>
              </w:rPr>
            </w:pPr>
            <w:r>
              <w:rPr>
                <w:sz w:val="24"/>
              </w:rPr>
              <w:t>Насекомые:сравнение,краткое описание внешнего вида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16"/>
              <w:rPr>
                <w:sz w:val="24"/>
              </w:rPr>
            </w:pPr>
            <w:r>
              <w:rPr>
                <w:sz w:val="24"/>
              </w:rPr>
              <w:t>Какие звери живут в морях и океанах?Морскиезвери:узнавание, называние, краткое описание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Мирживотных:рыбыпресныхи солёных водоёмов (сравнение, краткое описание)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116"/>
              <w:rPr>
                <w:sz w:val="24"/>
              </w:rPr>
            </w:pPr>
            <w:r>
              <w:rPr>
                <w:sz w:val="24"/>
              </w:rPr>
              <w:t>Мирживотных:птицы(узнавание, называние). Главная особенность этой группы животных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Где обитают птицы, чем они питаются.Птицы:сравнениеместа обитания, способа питания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Мирживотных:звери(узнавание, называние, сравнение, краткое </w:t>
            </w:r>
            <w:r>
              <w:rPr>
                <w:spacing w:val="-2"/>
                <w:sz w:val="24"/>
              </w:rPr>
              <w:t>описание)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16"/>
              <w:rPr>
                <w:sz w:val="24"/>
              </w:rPr>
            </w:pPr>
            <w:r>
              <w:rPr>
                <w:sz w:val="24"/>
              </w:rPr>
              <w:t>Мир животных: чем похожи все звери: главная особенность этой группыживотных.Заботазверейо своих детёнышах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Знакомься:электронныересурсы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Ты– </w:t>
            </w:r>
            <w:r>
              <w:rPr>
                <w:spacing w:val="-2"/>
                <w:sz w:val="24"/>
              </w:rPr>
              <w:t>пешеход!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Знакидорожного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Роднойкрай–малая</w:t>
            </w:r>
            <w:r>
              <w:rPr>
                <w:spacing w:val="-2"/>
                <w:sz w:val="24"/>
              </w:rPr>
              <w:t>Родина.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863"/>
      </w:tblGrid>
      <w:tr w:rsidR="00243FF2" w:rsidTr="00243FF2">
        <w:trPr>
          <w:trHeight w:val="71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Первоначальныесведенияородном крае: название. Моя малая родина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Культурныеобъектыродного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97"/>
              <w:rPr>
                <w:sz w:val="24"/>
              </w:rPr>
            </w:pPr>
            <w:r>
              <w:rPr>
                <w:sz w:val="24"/>
              </w:rPr>
              <w:t>Домашниеидикиеживотные. Различия в условиях жизни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</w:t>
            </w:r>
            <w:r>
              <w:rPr>
                <w:spacing w:val="-2"/>
                <w:sz w:val="24"/>
              </w:rPr>
              <w:t>Повторение</w:t>
            </w:r>
          </w:p>
          <w:p w:rsidR="00243FF2" w:rsidRDefault="00243FF2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изученногопоразделу«Человеки </w:t>
            </w:r>
            <w:r>
              <w:rPr>
                <w:spacing w:val="-2"/>
                <w:sz w:val="24"/>
              </w:rPr>
              <w:t>общество»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Семья–коллектив.Праваи обязанности членов семьи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Значениеприродывжизни</w:t>
            </w:r>
            <w:r>
              <w:rPr>
                <w:spacing w:val="-4"/>
                <w:sz w:val="24"/>
              </w:rPr>
              <w:t>людей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Бытовыеэлектрическиеигазовые приборы: правила безопасного использования. Поведение в экстремальныхситуациях.Номера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телефоновэкстренных</w:t>
            </w:r>
            <w:r>
              <w:rPr>
                <w:spacing w:val="-4"/>
                <w:sz w:val="24"/>
              </w:rPr>
              <w:t>служб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197"/>
              <w:rPr>
                <w:sz w:val="24"/>
              </w:rPr>
            </w:pPr>
            <w:r>
              <w:rPr>
                <w:sz w:val="24"/>
              </w:rPr>
              <w:t>Наблюдениезапогодой.Анализ результатов наблюдений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 w:right="560"/>
              <w:jc w:val="both"/>
              <w:rPr>
                <w:sz w:val="24"/>
              </w:rPr>
            </w:pPr>
            <w:r>
              <w:rPr>
                <w:sz w:val="24"/>
              </w:rPr>
              <w:t>Чтотакоетермометр.Измерение температурывоздухаиводы как способы определения состояния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погоды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 w:right="116"/>
              <w:rPr>
                <w:sz w:val="24"/>
              </w:rPr>
            </w:pPr>
            <w:r>
              <w:rPr>
                <w:sz w:val="24"/>
              </w:rPr>
              <w:t>Практическиезанятия:измерение температуры воздуха и воды в разных условиях (в комнате, на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улице)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Резервныйурок.Откудавснежках </w:t>
            </w:r>
            <w:r>
              <w:rPr>
                <w:spacing w:val="-2"/>
                <w:sz w:val="24"/>
              </w:rPr>
              <w:t>грязь?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863"/>
      </w:tblGrid>
      <w:tr w:rsidR="00243FF2" w:rsidTr="00243FF2">
        <w:trPr>
          <w:trHeight w:val="38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/>
              <w:ind w:left="239"/>
              <w:rPr>
                <w:sz w:val="24"/>
              </w:rPr>
            </w:pPr>
            <w:r>
              <w:rPr>
                <w:sz w:val="24"/>
              </w:rPr>
              <w:t>Какживут</w:t>
            </w:r>
            <w:r>
              <w:rPr>
                <w:spacing w:val="-2"/>
                <w:sz w:val="24"/>
              </w:rPr>
              <w:t>растения?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 xml:space="preserve">Многообразие мира животных. Какиеживотныеживутвнашем </w:t>
            </w:r>
            <w:r>
              <w:rPr>
                <w:spacing w:val="-2"/>
                <w:sz w:val="24"/>
              </w:rPr>
              <w:t>регионе?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1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Времена года: наблюдения за особенностью погоды, жизнью растительногоиживотногомира </w:t>
            </w:r>
            <w:r>
              <w:rPr>
                <w:spacing w:val="-2"/>
                <w:sz w:val="24"/>
              </w:rPr>
              <w:t>осенью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Резервныйурок.Откудаберётсяи куда девается мусор?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Классный коллектив. Мои друзья – одноклассники.Правиласовместной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Учебный класс. Рабочее место школьника.Режимучебноготруда, </w:t>
            </w:r>
            <w:r>
              <w:rPr>
                <w:spacing w:val="-2"/>
                <w:sz w:val="24"/>
              </w:rPr>
              <w:t>отдыха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Времена года: наблюдения за особенностью погоды, жизнью растительногоиживотногомира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зимой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Мирживотных.Гдеживутбелые </w:t>
            </w:r>
            <w:r>
              <w:rPr>
                <w:spacing w:val="-2"/>
                <w:sz w:val="24"/>
              </w:rPr>
              <w:t>медведи?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Мирживотных.Гдеживут </w:t>
            </w:r>
            <w:r>
              <w:rPr>
                <w:spacing w:val="-2"/>
                <w:sz w:val="24"/>
              </w:rPr>
              <w:t>слоны?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Мирживотных.Перелётные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before="4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 xml:space="preserve">зимующиептицы.Гдезимуют </w:t>
            </w:r>
            <w:r>
              <w:rPr>
                <w:spacing w:val="-2"/>
                <w:sz w:val="24"/>
              </w:rPr>
              <w:t>птицы?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Декоративноетворчествонародов, которое воплотилось в одежде,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863"/>
      </w:tblGrid>
      <w:tr w:rsidR="00243FF2" w:rsidTr="00243FF2">
        <w:trPr>
          <w:trHeight w:val="38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предметахбыта,</w:t>
            </w:r>
            <w:r>
              <w:rPr>
                <w:spacing w:val="-2"/>
                <w:sz w:val="24"/>
              </w:rPr>
              <w:t>игрушках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Трудлюдейродного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Семейныепоколения.Моясемьяв прошлом и настоящем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Резервный урок. Повторение изученногопоразделу«Человеки </w:t>
            </w:r>
            <w:r>
              <w:rPr>
                <w:spacing w:val="-2"/>
                <w:sz w:val="24"/>
              </w:rPr>
              <w:t>природа»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Мирживотных.Почемумылюбим кошек и собак?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Прогулкинаприроде.Правила поведения в природе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Зачемнужна</w:t>
            </w:r>
            <w:r>
              <w:rPr>
                <w:spacing w:val="-2"/>
                <w:sz w:val="24"/>
              </w:rPr>
              <w:t>вежливость?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Режим дня первоклассника. Правильноесочетаниетрудаи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отдыхаврежиме</w:t>
            </w:r>
            <w:r>
              <w:rPr>
                <w:spacing w:val="-2"/>
                <w:sz w:val="24"/>
              </w:rPr>
              <w:t>первоклассника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Правилаздоровогопитания.Состав пищи, обеспечивающий рост и развитие ребенка 6-7 лет. Правила поведения за столом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Предметы личной гигиены. Закаливание организма солнцем, воздухом,водой.Условияиправила </w:t>
            </w:r>
            <w:r>
              <w:rPr>
                <w:spacing w:val="-2"/>
                <w:sz w:val="24"/>
              </w:rPr>
              <w:t>закаливания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Времена года: наблюдения за особенностью погоды, жизнью растительногоиживотногомира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весной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Резервныйурок.Зачем</w:t>
            </w:r>
            <w:r>
              <w:rPr>
                <w:spacing w:val="-4"/>
                <w:sz w:val="24"/>
              </w:rPr>
              <w:t xml:space="preserve"> люди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863"/>
      </w:tblGrid>
      <w:tr w:rsidR="00243FF2" w:rsidTr="00243FF2">
        <w:trPr>
          <w:trHeight w:val="38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осваивают</w:t>
            </w:r>
            <w:r>
              <w:rPr>
                <w:spacing w:val="-2"/>
                <w:sz w:val="24"/>
              </w:rPr>
              <w:t>космос?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Трудибытлюдейвразныевремена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16"/>
              <w:rPr>
                <w:sz w:val="24"/>
              </w:rPr>
            </w:pPr>
            <w:r>
              <w:rPr>
                <w:sz w:val="24"/>
              </w:rPr>
              <w:t>Ктозаботитсяодомашнихживотных Профессии людей, которые заботятся о животных. Мои домашние питомцы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 w:right="197"/>
              <w:rPr>
                <w:sz w:val="24"/>
              </w:rPr>
            </w:pPr>
            <w:r>
              <w:rPr>
                <w:sz w:val="24"/>
              </w:rPr>
              <w:t>Резервныйурок.Повторение изученного в 1 классе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9"/>
              <w:ind w:left="20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9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9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spacing w:before="86" w:after="42"/>
        <w:ind w:left="376"/>
        <w:rPr>
          <w:b/>
          <w:sz w:val="24"/>
        </w:rPr>
      </w:pPr>
      <w:r>
        <w:rPr>
          <w:b/>
          <w:sz w:val="24"/>
        </w:rPr>
        <w:lastRenderedPageBreak/>
        <w:t xml:space="preserve">2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4520"/>
        <w:gridCol w:w="1172"/>
        <w:gridCol w:w="1430"/>
        <w:gridCol w:w="1535"/>
        <w:gridCol w:w="1076"/>
        <w:gridCol w:w="3939"/>
      </w:tblGrid>
      <w:tr w:rsidR="00243FF2" w:rsidTr="00243FF2">
        <w:trPr>
          <w:trHeight w:val="382"/>
        </w:trPr>
        <w:tc>
          <w:tcPr>
            <w:tcW w:w="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 w:line="276" w:lineRule="auto"/>
              <w:ind w:left="242" w:right="2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9" w:line="276" w:lineRule="auto"/>
              <w:ind w:left="239" w:right="11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 w:line="276" w:lineRule="auto"/>
              <w:ind w:left="238" w:right="35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образовательныересурсы</w:t>
            </w:r>
          </w:p>
        </w:tc>
      </w:tr>
      <w:tr w:rsidR="00243FF2" w:rsidTr="00243FF2">
        <w:trPr>
          <w:trHeight w:val="1385"/>
        </w:trPr>
        <w:tc>
          <w:tcPr>
            <w:tcW w:w="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40" w:right="1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40" w:right="22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 еские работы</w:t>
            </w: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9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НашаРодина‒Россия,Российская </w:t>
            </w:r>
            <w:r>
              <w:rPr>
                <w:spacing w:val="-2"/>
                <w:sz w:val="24"/>
              </w:rPr>
              <w:t>Федерация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2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НародыРоссии.Родная</w:t>
            </w:r>
            <w:r>
              <w:rPr>
                <w:spacing w:val="-2"/>
                <w:sz w:val="24"/>
              </w:rPr>
              <w:t xml:space="preserve"> страна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77"/>
              <w:rPr>
                <w:sz w:val="24"/>
              </w:rPr>
            </w:pPr>
            <w:r>
              <w:rPr>
                <w:sz w:val="24"/>
              </w:rPr>
              <w:t xml:space="preserve">Родной край, его природные достопримечательности.Городи </w:t>
            </w:r>
            <w:r>
              <w:rPr>
                <w:spacing w:val="-4"/>
                <w:sz w:val="24"/>
              </w:rPr>
              <w:t>село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1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Значимыесобытияисторииродного края. Исторические памятники, старинные постройки. Природа и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предметы,созданные</w:t>
            </w:r>
            <w:r>
              <w:rPr>
                <w:spacing w:val="-2"/>
                <w:sz w:val="24"/>
              </w:rPr>
              <w:t>человеком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Заповедники России (Остров Врангеля,БольшойАрктический заповедник). Охрана природы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Заповедники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77"/>
              <w:rPr>
                <w:sz w:val="24"/>
              </w:rPr>
            </w:pPr>
            <w:r>
              <w:rPr>
                <w:sz w:val="24"/>
              </w:rPr>
              <w:t xml:space="preserve">ЗаповедникиРоссии.Охрана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Народы Поволжья и других территорийРФ:традиции,обычаи, праздники. Родной край, город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(село)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урок. Тематическая проверочнаяработапоразделу«Где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78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4520"/>
        <w:gridCol w:w="1172"/>
        <w:gridCol w:w="1430"/>
        <w:gridCol w:w="1535"/>
        <w:gridCol w:w="1076"/>
        <w:gridCol w:w="3939"/>
      </w:tblGrid>
      <w:tr w:rsidR="00243FF2" w:rsidTr="00243FF2">
        <w:trPr>
          <w:trHeight w:val="38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живём?»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Связи в природе: зависимость изменений в живой природе от изменений в неживой природе. Неживаяиживаяприрода.Явления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Годовой ход изменений в жизни животных.Жизньживотныхосенью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изимой.Явления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Зачем человек трудится? Ценность трудаитрудолюбия.Профессии.Все профессии важны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Зависимость жизни растений от состояниянеживойприроды.Жизнь растений осенью и зимой.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Невидимыенити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3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Мирживотных:птицы.Особенности внешнего вида, передвижения, питания: узнавание, называние,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1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Звёздное небо: звёзды и созвездия. Солнечная система: планеты (название,расположениеотСолнца,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-2"/>
                <w:sz w:val="24"/>
              </w:rPr>
              <w:t>характеристика)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3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77"/>
              <w:rPr>
                <w:sz w:val="24"/>
              </w:rPr>
            </w:pPr>
            <w:r>
              <w:rPr>
                <w:sz w:val="24"/>
              </w:rPr>
              <w:t xml:space="preserve">Какчеловекпознаётокружающую природу? Особенности разных методов познания окружающего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4520"/>
        <w:gridCol w:w="1172"/>
        <w:gridCol w:w="1430"/>
        <w:gridCol w:w="1535"/>
        <w:gridCol w:w="1076"/>
        <w:gridCol w:w="3939"/>
      </w:tblGrid>
      <w:tr w:rsidR="00243FF2" w:rsidTr="00243FF2">
        <w:trPr>
          <w:trHeight w:val="71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1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Земля-живаяпланетаСолнечной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ПочемунаЗемлеесть</w:t>
            </w:r>
            <w:r>
              <w:rPr>
                <w:spacing w:val="-2"/>
                <w:sz w:val="24"/>
              </w:rPr>
              <w:t>жизнь?</w:t>
            </w:r>
          </w:p>
          <w:p w:rsidR="00243FF2" w:rsidRDefault="00243FF2">
            <w:pPr>
              <w:pStyle w:val="TableParagraph"/>
              <w:spacing w:before="4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УсловияжизнинаЗемле.Водные богатства Земли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12"/>
              <w:jc w:val="both"/>
              <w:rPr>
                <w:sz w:val="24"/>
              </w:rPr>
            </w:pPr>
            <w:r>
              <w:rPr>
                <w:sz w:val="24"/>
              </w:rPr>
              <w:t>Деревья, кустарники, травы родного края(узнавание,называние,краткое описание). Какие бывают растения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Деревья лиственные и хвойные. Сравнениелиственныхихвойных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деревьев:общееи</w:t>
            </w:r>
            <w:r>
              <w:rPr>
                <w:spacing w:val="-2"/>
                <w:sz w:val="24"/>
              </w:rPr>
              <w:t xml:space="preserve"> различия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9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Многообразиеживотных</w:t>
            </w:r>
            <w:r>
              <w:rPr>
                <w:spacing w:val="-2"/>
                <w:sz w:val="24"/>
              </w:rPr>
              <w:t>родного</w:t>
            </w:r>
          </w:p>
          <w:p w:rsidR="00243FF2" w:rsidRDefault="00243FF2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краяиразныхтерриторийРоссии. Какие бывают животные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Мир животных: насекомые. Особенности внешнего вида, передвижения,питания:узнавание,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называние,</w:t>
            </w: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Мир животных: рыбы. Особенности внешнего вида, условия жизни, передвижения,питания:узнавание,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называние,</w:t>
            </w: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Зависимость жизни растений от состояниянеживойприроды.Жизнь растений весной и летом.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Невидимыенити.Впереди</w:t>
            </w:r>
            <w:r>
              <w:rPr>
                <w:spacing w:val="-4"/>
                <w:sz w:val="24"/>
              </w:rPr>
              <w:t>лето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77"/>
              <w:rPr>
                <w:sz w:val="24"/>
              </w:rPr>
            </w:pPr>
            <w:r>
              <w:rPr>
                <w:sz w:val="24"/>
              </w:rPr>
              <w:t>Растения дикорастущие и культурные:общееиразличия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4520"/>
        <w:gridCol w:w="1172"/>
        <w:gridCol w:w="1430"/>
        <w:gridCol w:w="1535"/>
        <w:gridCol w:w="1076"/>
        <w:gridCol w:w="3939"/>
      </w:tblGrid>
      <w:tr w:rsidR="00243FF2" w:rsidTr="00243FF2">
        <w:trPr>
          <w:trHeight w:val="171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Мир животных: земноводные и пресмыкающиеся. Особенности внешнего вида, условия жизни, передвижения,питания:узнавание,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называние,</w:t>
            </w: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715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Многообразиерастенийпоместу обитания, внешнему виду.</w:t>
            </w:r>
          </w:p>
          <w:p w:rsidR="00243FF2" w:rsidRDefault="00243FF2">
            <w:pPr>
              <w:pStyle w:val="TableParagraph"/>
              <w:spacing w:before="1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Сравнение растений разных климатическихусловий.Комнатные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растения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Многообразиеживотных.Дикиеи домашние животные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715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Мир животных: звери (млекопитающие). Особенности внешнего вида, передвижения, питания:узнавание,называние,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Отдельныепредставители растений Красной книги России (включая представителейрастительногомира региона): узнавание, называние и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715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Отдельныепредставителиживотных Красной книги России (включая представителей животного мира региона): узнавание, называние и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описание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КраснаякнигаРоссии.Еёзначениев сохранении и охране редких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4520"/>
        <w:gridCol w:w="1172"/>
        <w:gridCol w:w="1430"/>
        <w:gridCol w:w="1535"/>
        <w:gridCol w:w="1076"/>
        <w:gridCol w:w="3939"/>
      </w:tblGrid>
      <w:tr w:rsidR="00243FF2" w:rsidTr="00243FF2">
        <w:trPr>
          <w:trHeight w:val="38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растенийи</w:t>
            </w:r>
            <w:r>
              <w:rPr>
                <w:spacing w:val="-2"/>
                <w:sz w:val="24"/>
              </w:rPr>
              <w:t xml:space="preserve"> животных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Какиезадачирешают</w:t>
            </w:r>
            <w:r>
              <w:rPr>
                <w:spacing w:val="-2"/>
                <w:sz w:val="24"/>
              </w:rPr>
              <w:t>сотрудники</w:t>
            </w:r>
          </w:p>
          <w:p w:rsidR="00243FF2" w:rsidRDefault="00243FF2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заповедника.Правилаповеденияна территории заповедника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Заповедники:значениедляохраны </w:t>
            </w: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урок. Тематическая проверочнаяработапоразделу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«Человеки</w:t>
            </w:r>
            <w:r>
              <w:rPr>
                <w:spacing w:val="-2"/>
                <w:sz w:val="24"/>
              </w:rPr>
              <w:t>природа»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Мирпрофессийжителейнашего </w:t>
            </w:r>
            <w:r>
              <w:rPr>
                <w:spacing w:val="-2"/>
                <w:sz w:val="24"/>
              </w:rPr>
              <w:t>региона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Резервныйурок.Изчегочто </w:t>
            </w:r>
            <w:r>
              <w:rPr>
                <w:spacing w:val="-2"/>
                <w:sz w:val="24"/>
              </w:rPr>
              <w:t>сделано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Нашрегион,какойон?Культура родного края. Родной край, его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2"/>
                <w:sz w:val="24"/>
              </w:rPr>
              <w:t>достопримечательности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Здоровыйобразжизни.Режимдня: чередованиесна,учебныхзанятий, двигательной активности. Если хочешь быть здоров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9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Рациональноепитание:количество приёмов пищи и рацион питания.</w:t>
            </w:r>
          </w:p>
          <w:p w:rsidR="00243FF2" w:rsidRDefault="00243FF2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Витаминыиздоровье</w:t>
            </w:r>
            <w:r>
              <w:rPr>
                <w:spacing w:val="-2"/>
                <w:sz w:val="24"/>
              </w:rPr>
              <w:t>ребёнка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Правила безопасности в школе: маршрутдошколы,поведениена занятиях,переменах,при</w:t>
            </w:r>
            <w:r>
              <w:rPr>
                <w:spacing w:val="-2"/>
                <w:sz w:val="24"/>
              </w:rPr>
              <w:t>приеме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пищи;напришкольной</w:t>
            </w:r>
            <w:r>
              <w:rPr>
                <w:spacing w:val="-2"/>
                <w:sz w:val="24"/>
              </w:rPr>
              <w:t xml:space="preserve"> территории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Правилабезопасногоповеденияв быту. Безопасное пользование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4520"/>
        <w:gridCol w:w="1172"/>
        <w:gridCol w:w="1430"/>
        <w:gridCol w:w="1535"/>
        <w:gridCol w:w="1076"/>
        <w:gridCol w:w="3939"/>
      </w:tblGrid>
      <w:tr w:rsidR="00243FF2" w:rsidTr="00243FF2">
        <w:trPr>
          <w:trHeight w:val="138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электроприборами,газовойплитой. Безопасность при разогреве пищи. Номера телефонов экстренной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помощи.Домашние</w:t>
            </w:r>
            <w:r>
              <w:rPr>
                <w:spacing w:val="-2"/>
                <w:sz w:val="24"/>
              </w:rPr>
              <w:t>опасности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77"/>
              <w:rPr>
                <w:sz w:val="24"/>
              </w:rPr>
            </w:pPr>
            <w:r>
              <w:rPr>
                <w:sz w:val="24"/>
              </w:rPr>
              <w:t>Физическая культура, игры на воздухекакусловиесохраненияи укрепления здоровья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715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Безопасноеповедениенапрогулках: правила поведения на игровых площадках; езда на велосипедах (санках, самокатах) и качелях. На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водеивлесу.Опасные</w:t>
            </w:r>
            <w:r>
              <w:rPr>
                <w:spacing w:val="-2"/>
                <w:sz w:val="24"/>
              </w:rPr>
              <w:t>незнакомцы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9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Правилакультурногоповеденияв общественных местах. Что такое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этикет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2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Подробнееолесных</w:t>
            </w:r>
            <w:r>
              <w:rPr>
                <w:spacing w:val="-2"/>
                <w:sz w:val="24"/>
              </w:rPr>
              <w:t>опасностях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177"/>
              <w:rPr>
                <w:sz w:val="24"/>
              </w:rPr>
            </w:pPr>
            <w:r>
              <w:rPr>
                <w:sz w:val="24"/>
              </w:rPr>
              <w:t>Семейные ценности и традиции. Труд,досуг,занятиячленовсемьи. Наша дружная семья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77"/>
              <w:rPr>
                <w:sz w:val="24"/>
              </w:rPr>
            </w:pPr>
            <w:r>
              <w:rPr>
                <w:sz w:val="24"/>
              </w:rPr>
              <w:t>Главныеправилавзаимоотношений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Безопасноепользованиесетью Интернет. Ты и твои друзья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9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81"/>
              <w:rPr>
                <w:sz w:val="24"/>
              </w:rPr>
            </w:pPr>
            <w:r>
              <w:rPr>
                <w:sz w:val="24"/>
              </w:rPr>
              <w:t>Правилаповеденияприпользовании компьютером: посадка, время отдыха, обязательность отдыха 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4520"/>
        <w:gridCol w:w="1172"/>
        <w:gridCol w:w="1430"/>
        <w:gridCol w:w="1535"/>
        <w:gridCol w:w="1076"/>
        <w:gridCol w:w="3939"/>
      </w:tblGrid>
      <w:tr w:rsidR="00243FF2" w:rsidTr="00243FF2">
        <w:trPr>
          <w:trHeight w:val="38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другие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Правилабезопасного</w:t>
            </w:r>
            <w:r>
              <w:rPr>
                <w:spacing w:val="-2"/>
                <w:sz w:val="24"/>
              </w:rPr>
              <w:t>поведения</w:t>
            </w:r>
          </w:p>
          <w:p w:rsidR="00243FF2" w:rsidRDefault="00243FF2">
            <w:pPr>
              <w:pStyle w:val="TableParagraph"/>
              <w:spacing w:before="3" w:line="330" w:lineRule="atLeast"/>
              <w:ind w:left="239" w:right="177"/>
              <w:rPr>
                <w:sz w:val="24"/>
              </w:rPr>
            </w:pPr>
            <w:r>
              <w:rPr>
                <w:sz w:val="24"/>
              </w:rPr>
              <w:t>пассажираназемноготранспорта. Мы — пассажиры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334"/>
              <w:rPr>
                <w:sz w:val="24"/>
              </w:rPr>
            </w:pPr>
            <w:r>
              <w:rPr>
                <w:sz w:val="24"/>
              </w:rPr>
              <w:t>Знаки безопасности на общественномтранспорте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Правилабезопасногоповедения пассажира метро. Знаки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безопасностив</w:t>
            </w:r>
            <w:r>
              <w:rPr>
                <w:spacing w:val="-2"/>
                <w:sz w:val="24"/>
              </w:rPr>
              <w:t>метро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4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Родословная.Родословноедрево, история семьи. Предшествующие </w:t>
            </w:r>
            <w:r>
              <w:rPr>
                <w:spacing w:val="-2"/>
                <w:sz w:val="24"/>
              </w:rPr>
              <w:t>поколения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МоделиЗемли-глобус,карта,план. Практическая работа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Картамира.Материкииокеаны. Практическая работа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3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Ориентирование на местности по местнымприроднымпризнакамис использованием компаса.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58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Резервныйурок.Формыземной </w:t>
            </w:r>
            <w:r>
              <w:rPr>
                <w:spacing w:val="-2"/>
                <w:sz w:val="24"/>
              </w:rPr>
              <w:t>поверхности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Животныеиих</w:t>
            </w:r>
            <w:r>
              <w:rPr>
                <w:spacing w:val="-2"/>
                <w:sz w:val="24"/>
              </w:rPr>
              <w:t>потомство.</w:t>
            </w:r>
          </w:p>
          <w:p w:rsidR="00243FF2" w:rsidRDefault="00243FF2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Размножение животных. Стадии развитиянасекомого,земноводных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77"/>
              <w:rPr>
                <w:sz w:val="24"/>
              </w:rPr>
            </w:pPr>
            <w:r>
              <w:rPr>
                <w:sz w:val="24"/>
              </w:rPr>
              <w:t xml:space="preserve">Москва‒столицаРоссии.Герб </w:t>
            </w:r>
            <w:r>
              <w:rPr>
                <w:spacing w:val="-2"/>
                <w:sz w:val="24"/>
              </w:rPr>
              <w:t>Москвы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Достопримечательности</w:t>
            </w:r>
            <w:r>
              <w:rPr>
                <w:spacing w:val="-2"/>
                <w:sz w:val="24"/>
              </w:rPr>
              <w:t>Москвы: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0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4520"/>
        <w:gridCol w:w="1172"/>
        <w:gridCol w:w="1430"/>
        <w:gridCol w:w="1535"/>
        <w:gridCol w:w="1076"/>
        <w:gridCol w:w="3939"/>
      </w:tblGrid>
      <w:tr w:rsidR="00243FF2" w:rsidTr="00243FF2">
        <w:trPr>
          <w:trHeight w:val="1713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Большой театр, Московский государственный университет, Московскийцирк,Театркуколимени С.В. Образцова. Путешествие по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Москве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СтроительствоМосковского</w:t>
            </w:r>
            <w:r>
              <w:rPr>
                <w:spacing w:val="-2"/>
                <w:sz w:val="24"/>
              </w:rPr>
              <w:t>Кремля.</w:t>
            </w:r>
          </w:p>
          <w:p w:rsidR="00243FF2" w:rsidRDefault="00243FF2">
            <w:pPr>
              <w:pStyle w:val="TableParagraph"/>
              <w:spacing w:before="3" w:line="330" w:lineRule="atLeast"/>
              <w:ind w:left="239" w:right="177"/>
              <w:rPr>
                <w:sz w:val="24"/>
              </w:rPr>
            </w:pPr>
            <w:r>
              <w:rPr>
                <w:sz w:val="24"/>
              </w:rPr>
              <w:t xml:space="preserve">МосковскийКремльиКрасная </w:t>
            </w:r>
            <w:r>
              <w:rPr>
                <w:spacing w:val="-2"/>
                <w:sz w:val="24"/>
              </w:rPr>
              <w:t>площадь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1" w:lineRule="auto"/>
              <w:ind w:left="239" w:right="177"/>
              <w:rPr>
                <w:sz w:val="24"/>
              </w:rPr>
            </w:pPr>
            <w:r>
              <w:rPr>
                <w:sz w:val="24"/>
              </w:rPr>
              <w:t>Санкт-Петербург ‒ северная столица.Достопримечательности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города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Кустарникинашегокрая:узнавание, название, краткое описание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Травынашегокрая:многообразие. Внешний вид, условия жизни (название, краткое описание)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3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 w:right="141"/>
              <w:rPr>
                <w:sz w:val="24"/>
              </w:rPr>
            </w:pPr>
            <w:r>
              <w:rPr>
                <w:sz w:val="24"/>
              </w:rPr>
              <w:t>Годовой ход изменений в жизни животных. Жизнь животных весной илетом.Явленияприроды.Вгостик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весне.Впереди</w:t>
            </w:r>
            <w:r>
              <w:rPr>
                <w:spacing w:val="-4"/>
                <w:sz w:val="24"/>
              </w:rPr>
              <w:t xml:space="preserve"> лето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1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276" w:lineRule="auto"/>
              <w:ind w:left="239" w:right="177"/>
              <w:rPr>
                <w:sz w:val="24"/>
              </w:rPr>
            </w:pPr>
            <w:r>
              <w:rPr>
                <w:sz w:val="24"/>
              </w:rPr>
              <w:t>Резервный урок. Древние кремлёвские города: Нижний Новгород,Псков,Смоленск.Города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Резервный урок. Тематическая проверочнаяработапоитогам2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5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5"/>
        </w:trPr>
        <w:tc>
          <w:tcPr>
            <w:tcW w:w="5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right="53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spacing w:before="86" w:after="42"/>
        <w:ind w:left="376"/>
        <w:rPr>
          <w:b/>
          <w:sz w:val="24"/>
        </w:rPr>
      </w:pPr>
      <w:r>
        <w:rPr>
          <w:b/>
          <w:sz w:val="24"/>
        </w:rPr>
        <w:lastRenderedPageBreak/>
        <w:t xml:space="preserve">3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08"/>
      </w:tblGrid>
      <w:tr w:rsidR="00243FF2" w:rsidTr="00243FF2">
        <w:trPr>
          <w:trHeight w:val="382"/>
        </w:trPr>
        <w:tc>
          <w:tcPr>
            <w:tcW w:w="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 w:line="276" w:lineRule="auto"/>
              <w:ind w:left="242" w:right="22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9" w:line="276" w:lineRule="auto"/>
              <w:ind w:left="234" w:right="12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 w:line="276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 ресурсы</w:t>
            </w:r>
          </w:p>
        </w:tc>
      </w:tr>
      <w:tr w:rsidR="00243FF2" w:rsidTr="00243FF2">
        <w:trPr>
          <w:trHeight w:val="1385"/>
        </w:trPr>
        <w:tc>
          <w:tcPr>
            <w:tcW w:w="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35" w:right="1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36" w:right="2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 еские работы</w:t>
            </w:r>
          </w:p>
        </w:tc>
        <w:tc>
          <w:tcPr>
            <w:tcW w:w="1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Безопасная информационная </w:t>
            </w:r>
            <w:r>
              <w:rPr>
                <w:spacing w:val="-2"/>
                <w:sz w:val="24"/>
              </w:rPr>
              <w:t>среда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природы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6" w:history="1">
              <w:r>
                <w:rPr>
                  <w:rStyle w:val="a6"/>
                  <w:spacing w:val="-2"/>
                  <w:sz w:val="24"/>
                </w:rPr>
                <w:t>https://m.edsoo.ru/f840c162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7" w:history="1">
              <w:r>
                <w:rPr>
                  <w:rStyle w:val="a6"/>
                  <w:spacing w:val="-2"/>
                  <w:sz w:val="24"/>
                </w:rPr>
                <w:t>https://m.edsoo.ru/f840f9fc</w:t>
              </w:r>
            </w:hyperlink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>Естественные природные сообщества: лес, луг ,водоём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8" w:history="1">
              <w:r>
                <w:rPr>
                  <w:rStyle w:val="a6"/>
                  <w:spacing w:val="-2"/>
                  <w:sz w:val="24"/>
                </w:rPr>
                <w:t>https://m.edsoo.ru/f840ff74</w:t>
              </w:r>
            </w:hyperlink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Искусственные природные сообщества, созданные человеком– пруд, поле, парк, огород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 w:right="191"/>
              <w:rPr>
                <w:sz w:val="24"/>
              </w:rPr>
            </w:pPr>
            <w:r>
              <w:rPr>
                <w:sz w:val="24"/>
              </w:rPr>
              <w:t xml:space="preserve">Природные сообщества родного края–два-три примера на основе </w:t>
            </w:r>
            <w:r>
              <w:rPr>
                <w:spacing w:val="-2"/>
                <w:sz w:val="24"/>
              </w:rPr>
              <w:t>наблюдения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Культура, традиции народов России. Уважение к культуре, традициям, истории разных народов и своего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народа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29" w:history="1">
              <w:r>
                <w:rPr>
                  <w:rStyle w:val="a6"/>
                  <w:spacing w:val="-2"/>
                  <w:sz w:val="24"/>
                </w:rPr>
                <w:t>https://m.edsoo.ru/f841330e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Что такое</w:t>
            </w:r>
            <w:r>
              <w:rPr>
                <w:spacing w:val="-2"/>
                <w:sz w:val="24"/>
              </w:rPr>
              <w:t xml:space="preserve"> общество?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0" w:history="1">
              <w:r>
                <w:rPr>
                  <w:rStyle w:val="a6"/>
                  <w:spacing w:val="-2"/>
                  <w:sz w:val="24"/>
                </w:rPr>
                <w:t>https://m.edsoo.ru/f84123aa</w:t>
              </w:r>
            </w:hyperlink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6390" w:h="11910" w:orient="landscape"/>
          <w:pgMar w:top="78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08"/>
      </w:tblGrid>
      <w:tr w:rsidR="00243FF2" w:rsidTr="00243FF2">
        <w:trPr>
          <w:trHeight w:val="171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 w:line="276" w:lineRule="auto"/>
              <w:ind w:left="239" w:right="116"/>
              <w:rPr>
                <w:sz w:val="24"/>
              </w:rPr>
            </w:pPr>
            <w:r>
              <w:rPr>
                <w:sz w:val="24"/>
              </w:rPr>
              <w:t>Наша Родина – Российская Федерация Государственная символика Российской Федерации. Уважение к государственным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Символам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97"/>
              <w:rPr>
                <w:sz w:val="24"/>
              </w:rPr>
            </w:pPr>
            <w:r>
              <w:rPr>
                <w:sz w:val="24"/>
              </w:rPr>
              <w:t>Родной край–малая родина. Российская Федерация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 w:right="155"/>
              <w:rPr>
                <w:sz w:val="24"/>
              </w:rPr>
            </w:pPr>
            <w:r>
              <w:rPr>
                <w:sz w:val="24"/>
              </w:rPr>
              <w:t>Условия, необходимые для жизни животных: воздух, вода, тепло, пища(среда обитания)–обобщение на основе результатов наблюдений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И работы с </w:t>
            </w:r>
            <w:r>
              <w:rPr>
                <w:spacing w:val="-2"/>
                <w:sz w:val="24"/>
              </w:rPr>
              <w:t>информацией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Труд жителей региона. Профессии, связанные с трудом в</w:t>
            </w:r>
            <w:r>
              <w:rPr>
                <w:spacing w:val="-2"/>
                <w:sz w:val="24"/>
              </w:rPr>
              <w:t xml:space="preserve"> учреждениях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Образования и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 w:line="271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1" w:history="1">
              <w:r>
                <w:rPr>
                  <w:rStyle w:val="a6"/>
                  <w:spacing w:val="-2"/>
                  <w:sz w:val="24"/>
                </w:rPr>
                <w:t>https://m.edsoo.ru/f840c7ca</w:t>
              </w:r>
            </w:hyperlink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 w:right="191"/>
              <w:rPr>
                <w:sz w:val="24"/>
              </w:rPr>
            </w:pPr>
            <w:r>
              <w:rPr>
                <w:sz w:val="24"/>
              </w:rPr>
              <w:t>Разнообразие веществ в природе. Примеры веществ (соль, сахар, вода, природный газ):узнавание,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называние, краткая </w:t>
            </w:r>
            <w:r>
              <w:rPr>
                <w:spacing w:val="-2"/>
                <w:sz w:val="24"/>
              </w:rPr>
              <w:t>характеристика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2" w:history="1">
              <w:r>
                <w:rPr>
                  <w:rStyle w:val="a6"/>
                  <w:spacing w:val="-2"/>
                  <w:sz w:val="24"/>
                </w:rPr>
                <w:t>https://m.edsoo.ru/f840c392</w:t>
              </w:r>
            </w:hyperlink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3" w:history="1">
              <w:r>
                <w:rPr>
                  <w:rStyle w:val="a6"/>
                  <w:spacing w:val="-2"/>
                  <w:sz w:val="24"/>
                </w:rPr>
                <w:t>https://m.edsoo.ru/f840d328</w:t>
              </w:r>
            </w:hyperlink>
          </w:p>
        </w:tc>
      </w:tr>
      <w:tr w:rsidR="00243FF2" w:rsidTr="00243FF2">
        <w:trPr>
          <w:trHeight w:val="10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Вода как вещество. Определение свойств воды в ходе практической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4" w:history="1">
              <w:r>
                <w:rPr>
                  <w:rStyle w:val="a6"/>
                  <w:spacing w:val="-2"/>
                  <w:sz w:val="24"/>
                </w:rPr>
                <w:t>https://m.edsoo.ru/f840cb62</w:t>
              </w:r>
            </w:hyperlink>
          </w:p>
        </w:tc>
      </w:tr>
    </w:tbl>
    <w:p w:rsidR="00243FF2" w:rsidRDefault="00243FF2" w:rsidP="00243FF2">
      <w:pPr>
        <w:widowControl/>
        <w:autoSpaceDE/>
        <w:autoSpaceDN/>
        <w:spacing w:line="276" w:lineRule="auto"/>
        <w:rPr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08"/>
      </w:tblGrid>
      <w:tr w:rsidR="00243FF2" w:rsidTr="00243FF2">
        <w:trPr>
          <w:trHeight w:val="1051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1" w:line="330" w:lineRule="atLeast"/>
              <w:ind w:left="239" w:right="3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Распространение воды в природе: водоёмы, реки. Круговорот воды в </w:t>
            </w:r>
            <w:r>
              <w:rPr>
                <w:spacing w:val="-2"/>
                <w:sz w:val="24"/>
              </w:rPr>
              <w:t>природе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5" w:history="1">
              <w:r>
                <w:rPr>
                  <w:rStyle w:val="a6"/>
                  <w:spacing w:val="-2"/>
                  <w:sz w:val="24"/>
                </w:rPr>
                <w:t>https://m.edsoo.ru/f840ce78</w:t>
              </w:r>
            </w:hyperlink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Значение воды для жизни живых организмов и хозяйственной</w:t>
            </w:r>
          </w:p>
          <w:p w:rsidR="00243FF2" w:rsidRDefault="00243FF2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Деятельности людей. Охрана </w:t>
            </w:r>
            <w:r>
              <w:rPr>
                <w:spacing w:val="-4"/>
                <w:sz w:val="24"/>
              </w:rPr>
              <w:t>воды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 w:line="271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6" w:history="1">
              <w:r>
                <w:rPr>
                  <w:rStyle w:val="a6"/>
                  <w:spacing w:val="-2"/>
                  <w:sz w:val="24"/>
                </w:rPr>
                <w:t>https://m.edsoo.ru/f840d03a</w:t>
              </w:r>
            </w:hyperlink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>Почва, её состав. Значение для живой природы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7" w:history="1">
              <w:r>
                <w:rPr>
                  <w:rStyle w:val="a6"/>
                  <w:spacing w:val="-2"/>
                  <w:sz w:val="24"/>
                </w:rPr>
                <w:t>https://m.edsoo.ru/f840da26</w:t>
              </w:r>
            </w:hyperlink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Разнообразие растений: зависимость внешнего вида от условий и места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обитания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8" w:history="1">
              <w:r>
                <w:rPr>
                  <w:rStyle w:val="a6"/>
                  <w:spacing w:val="-2"/>
                  <w:sz w:val="24"/>
                </w:rPr>
                <w:t>https://m.edsoo.ru/f840df26</w:t>
              </w:r>
            </w:hyperlink>
          </w:p>
        </w:tc>
      </w:tr>
      <w:tr w:rsidR="00243FF2" w:rsidTr="00243FF2">
        <w:trPr>
          <w:trHeight w:val="10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Растения родного края: названия 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Краткая характеристика(на основе </w:t>
            </w:r>
            <w:r>
              <w:rPr>
                <w:spacing w:val="-2"/>
                <w:sz w:val="24"/>
              </w:rPr>
              <w:t>наблюдения)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39" w:history="1">
              <w:r>
                <w:rPr>
                  <w:rStyle w:val="a6"/>
                  <w:spacing w:val="-2"/>
                  <w:sz w:val="24"/>
                </w:rPr>
                <w:t>https://m.edsoo.ru/f840e0de</w:t>
              </w:r>
            </w:hyperlink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Растение как живой </w:t>
            </w:r>
            <w:r>
              <w:rPr>
                <w:spacing w:val="-2"/>
                <w:sz w:val="24"/>
              </w:rPr>
              <w:t>организм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0" w:history="1">
              <w:r>
                <w:rPr>
                  <w:rStyle w:val="a6"/>
                  <w:spacing w:val="-2"/>
                  <w:sz w:val="24"/>
                </w:rPr>
                <w:t>https://m.edsoo.ru/f840e282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Как растения</w:t>
            </w:r>
            <w:r>
              <w:rPr>
                <w:spacing w:val="-2"/>
                <w:sz w:val="24"/>
              </w:rPr>
              <w:t xml:space="preserve"> размножаются?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1" w:history="1">
              <w:r>
                <w:rPr>
                  <w:rStyle w:val="a6"/>
                  <w:spacing w:val="-2"/>
                  <w:sz w:val="24"/>
                </w:rPr>
                <w:t>https://m.edsoo.ru/f840e41c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Развитие растения от семени до семени (по результатам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Практических </w:t>
            </w:r>
            <w:r>
              <w:rPr>
                <w:spacing w:val="-2"/>
                <w:sz w:val="24"/>
              </w:rPr>
              <w:t>работ)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2" w:history="1">
              <w:r>
                <w:rPr>
                  <w:rStyle w:val="a6"/>
                  <w:spacing w:val="-2"/>
                  <w:sz w:val="24"/>
                </w:rPr>
                <w:t>https://m.edsoo.ru/f840e6a6</w:t>
              </w:r>
            </w:hyperlink>
          </w:p>
        </w:tc>
      </w:tr>
      <w:tr w:rsidR="00243FF2" w:rsidTr="00243FF2">
        <w:trPr>
          <w:trHeight w:val="1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 w:right="116"/>
              <w:rPr>
                <w:sz w:val="24"/>
              </w:rPr>
            </w:pPr>
            <w:r>
              <w:rPr>
                <w:sz w:val="24"/>
              </w:rPr>
              <w:t>Условия роста и развития растения (по результатам наблюдений).</w:t>
            </w:r>
          </w:p>
          <w:p w:rsidR="00243FF2" w:rsidRDefault="00243FF2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Бережное отношение человека </w:t>
            </w:r>
            <w:r>
              <w:rPr>
                <w:spacing w:val="-10"/>
                <w:sz w:val="24"/>
              </w:rPr>
              <w:t>к</w:t>
            </w:r>
          </w:p>
          <w:p w:rsidR="00243FF2" w:rsidRDefault="00243FF2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растениям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3" w:history="1">
              <w:r>
                <w:rPr>
                  <w:rStyle w:val="a6"/>
                  <w:spacing w:val="-2"/>
                  <w:sz w:val="24"/>
                </w:rPr>
                <w:t>https://m.edsoo.ru/f840e85e</w:t>
              </w:r>
            </w:hyperlink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4" w:history="1">
              <w:r>
                <w:rPr>
                  <w:rStyle w:val="a6"/>
                  <w:spacing w:val="-2"/>
                  <w:sz w:val="24"/>
                </w:rPr>
                <w:t>https://m.edsoo.ru/f840ea16</w:t>
              </w:r>
            </w:hyperlink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Особенности питания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08"/>
      </w:tblGrid>
      <w:tr w:rsidR="00243FF2" w:rsidTr="00243FF2">
        <w:trPr>
          <w:trHeight w:val="38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Цепи</w:t>
            </w:r>
            <w:r>
              <w:rPr>
                <w:spacing w:val="-2"/>
                <w:sz w:val="24"/>
              </w:rPr>
              <w:t xml:space="preserve"> питания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897B28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45" w:history="1">
              <w:r w:rsidR="00243FF2">
                <w:rPr>
                  <w:rStyle w:val="a6"/>
                  <w:spacing w:val="-2"/>
                  <w:sz w:val="24"/>
                </w:rPr>
                <w:t>https://m.edsoo.ru/f840ea16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Размножение и развитие рыб, птиц, </w:t>
            </w:r>
            <w:r>
              <w:rPr>
                <w:spacing w:val="-2"/>
                <w:sz w:val="24"/>
              </w:rPr>
              <w:t>зверей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6" w:history="1">
              <w:r>
                <w:rPr>
                  <w:rStyle w:val="a6"/>
                  <w:spacing w:val="-2"/>
                  <w:sz w:val="24"/>
                </w:rPr>
                <w:t>https://m.edsoo.ru/f840ebe2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Роль животных в природе и жизни </w:t>
            </w:r>
            <w:r>
              <w:rPr>
                <w:spacing w:val="-2"/>
                <w:sz w:val="24"/>
              </w:rPr>
              <w:t>людей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7" w:history="1">
              <w:r>
                <w:rPr>
                  <w:rStyle w:val="a6"/>
                  <w:spacing w:val="-2"/>
                  <w:sz w:val="24"/>
                </w:rPr>
                <w:t>https://m.edsoo.ru/f840ed90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Бережное отношение к животным– нравственная ценность людей.</w:t>
            </w:r>
          </w:p>
          <w:p w:rsidR="00243FF2" w:rsidRDefault="00243FF2">
            <w:pPr>
              <w:pStyle w:val="TableParagraph"/>
              <w:spacing w:line="288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Охрана животного мира в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8" w:history="1">
              <w:r>
                <w:rPr>
                  <w:rStyle w:val="a6"/>
                  <w:spacing w:val="-2"/>
                  <w:sz w:val="24"/>
                </w:rPr>
                <w:t>https://m.edsoo.ru/f840ef2a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49" w:history="1">
              <w:r>
                <w:rPr>
                  <w:rStyle w:val="a6"/>
                  <w:spacing w:val="-2"/>
                  <w:sz w:val="24"/>
                </w:rPr>
                <w:t>https://m.edsoo.ru/f840fde4</w:t>
              </w:r>
            </w:hyperlink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>Резервный урок. Проверочная работа по теме«Многообразие растений и животных»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0" w:history="1">
              <w:r>
                <w:rPr>
                  <w:rStyle w:val="a6"/>
                  <w:spacing w:val="-2"/>
                  <w:sz w:val="24"/>
                </w:rPr>
                <w:t>https://m.edsoo.ru/f840f240</w:t>
              </w:r>
            </w:hyperlink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Общее представление о строении организма человека. Температура тела ,частота пульса как показатели здоровья человека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1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1" w:history="1">
              <w:r>
                <w:rPr>
                  <w:rStyle w:val="a6"/>
                  <w:spacing w:val="-2"/>
                  <w:sz w:val="24"/>
                </w:rPr>
                <w:t>https://m.edsoo.ru/f84104ba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2" w:history="1">
              <w:r>
                <w:rPr>
                  <w:rStyle w:val="a6"/>
                  <w:spacing w:val="-2"/>
                  <w:sz w:val="24"/>
                </w:rPr>
                <w:t>https://m.edsoo.ru/f8410f78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3" w:history="1">
              <w:r>
                <w:rPr>
                  <w:rStyle w:val="a6"/>
                  <w:spacing w:val="-2"/>
                  <w:sz w:val="24"/>
                </w:rPr>
                <w:t>https://m.edsoo.ru/f84116c6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 w:right="116"/>
              <w:rPr>
                <w:sz w:val="24"/>
              </w:rPr>
            </w:pPr>
            <w:r>
              <w:rPr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4" w:history="1">
              <w:r>
                <w:rPr>
                  <w:rStyle w:val="a6"/>
                  <w:spacing w:val="-2"/>
                  <w:sz w:val="24"/>
                </w:rPr>
                <w:t>https://m.edsoo.ru/f8410dd4</w:t>
              </w:r>
            </w:hyperlink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5" w:history="1">
              <w:r>
                <w:rPr>
                  <w:rStyle w:val="a6"/>
                  <w:spacing w:val="-2"/>
                  <w:sz w:val="24"/>
                </w:rPr>
                <w:t>https://m.edsoo.ru/f8410aa0</w:t>
              </w:r>
            </w:hyperlink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Кровеносная и нервная система и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08"/>
      </w:tblGrid>
      <w:tr w:rsidR="00243FF2" w:rsidTr="00243FF2">
        <w:trPr>
          <w:trHeight w:val="38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Роль в жизни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897B28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56" w:history="1">
              <w:r w:rsidR="00243FF2">
                <w:rPr>
                  <w:rStyle w:val="a6"/>
                  <w:spacing w:val="-2"/>
                  <w:sz w:val="24"/>
                </w:rPr>
                <w:t>https://m.edsoo.ru/f8410654</w:t>
              </w:r>
            </w:hyperlink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Профилактика заболеваний. </w:t>
            </w:r>
            <w:r>
              <w:rPr>
                <w:spacing w:val="-4"/>
                <w:sz w:val="24"/>
              </w:rPr>
              <w:t>Роль</w:t>
            </w:r>
          </w:p>
          <w:p w:rsidR="00243FF2" w:rsidRDefault="00243FF2">
            <w:pPr>
              <w:pStyle w:val="TableParagraph"/>
              <w:spacing w:before="3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>Закаливания для здоровья растущего организма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7" w:history="1">
              <w:r>
                <w:rPr>
                  <w:rStyle w:val="a6"/>
                  <w:spacing w:val="-2"/>
                  <w:sz w:val="24"/>
                </w:rPr>
                <w:t>https://m.edsoo.ru/f8410c3a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Роль двигательной активности: утренней гимнастики, динамических </w:t>
            </w:r>
            <w:r>
              <w:rPr>
                <w:spacing w:val="-4"/>
                <w:sz w:val="24"/>
              </w:rPr>
              <w:t>пауз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8" w:history="1">
              <w:r>
                <w:rPr>
                  <w:rStyle w:val="a6"/>
                  <w:spacing w:val="-2"/>
                  <w:sz w:val="24"/>
                </w:rPr>
                <w:t>https://m.edsoo.ru/f8410910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 w:right="191"/>
              <w:rPr>
                <w:sz w:val="24"/>
              </w:rPr>
            </w:pPr>
            <w:r>
              <w:rPr>
                <w:sz w:val="24"/>
              </w:rPr>
              <w:t>Резервный урок. Проверочная работа по теме «Человек – часть природы. Строение тела человека»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Знаки безопасности во дворе жилого дома. Безопасность в доме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59" w:history="1">
              <w:r>
                <w:rPr>
                  <w:rStyle w:val="a6"/>
                  <w:spacing w:val="-2"/>
                  <w:sz w:val="24"/>
                </w:rPr>
                <w:t>https://m.edsoo.ru/f8411f90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Безопасное поведение пассажира железнодорожного транспорта.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Знаки </w:t>
            </w:r>
            <w:r>
              <w:rPr>
                <w:spacing w:val="-2"/>
                <w:sz w:val="24"/>
              </w:rPr>
              <w:t>безопасности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0" w:history="1">
              <w:r>
                <w:rPr>
                  <w:rStyle w:val="a6"/>
                  <w:spacing w:val="-2"/>
                  <w:sz w:val="24"/>
                </w:rPr>
                <w:t>https://m.edsoo.ru/f8411dd8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116"/>
              <w:rPr>
                <w:sz w:val="24"/>
              </w:rPr>
            </w:pPr>
            <w:r>
              <w:rPr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1" w:history="1">
              <w:r>
                <w:rPr>
                  <w:rStyle w:val="a6"/>
                  <w:spacing w:val="-2"/>
                  <w:sz w:val="24"/>
                </w:rPr>
                <w:t>https://m.edsoo.ru/f8411c0c</w:t>
              </w:r>
            </w:hyperlink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 w:right="116"/>
              <w:rPr>
                <w:sz w:val="24"/>
              </w:rPr>
            </w:pPr>
            <w:r>
              <w:rPr>
                <w:sz w:val="24"/>
              </w:rPr>
              <w:t>Соблюдение правил перемещения внутри двора и пересечения дворовой проезжей части. Знаки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Безопасности во дворе жилого </w:t>
            </w:r>
            <w:r>
              <w:rPr>
                <w:spacing w:val="-4"/>
                <w:sz w:val="24"/>
              </w:rPr>
              <w:t>дома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2" w:history="1">
              <w:r>
                <w:rPr>
                  <w:rStyle w:val="a6"/>
                  <w:spacing w:val="-2"/>
                  <w:sz w:val="24"/>
                </w:rPr>
                <w:t>https://m.edsoo.ru/f84118a6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Нужны ли обществу </w:t>
            </w:r>
            <w:r>
              <w:rPr>
                <w:spacing w:val="-2"/>
                <w:sz w:val="24"/>
              </w:rPr>
              <w:t>правила</w:t>
            </w:r>
          </w:p>
          <w:p w:rsidR="00243FF2" w:rsidRDefault="00243FF2">
            <w:pPr>
              <w:pStyle w:val="TableParagraph"/>
              <w:spacing w:before="4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поведения? Правила поведения в </w:t>
            </w:r>
            <w:r>
              <w:rPr>
                <w:spacing w:val="-2"/>
                <w:sz w:val="24"/>
              </w:rPr>
              <w:t>социуме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3" w:history="1">
              <w:r>
                <w:rPr>
                  <w:rStyle w:val="a6"/>
                  <w:spacing w:val="-2"/>
                  <w:sz w:val="24"/>
                </w:rPr>
                <w:t>https://m.edsoo.ru/f84112c0</w:t>
              </w:r>
            </w:hyperlink>
          </w:p>
        </w:tc>
      </w:tr>
      <w:tr w:rsidR="00243FF2" w:rsidTr="00243FF2">
        <w:trPr>
          <w:trHeight w:val="1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4" w:history="1">
              <w:r>
                <w:rPr>
                  <w:rStyle w:val="a6"/>
                  <w:spacing w:val="-2"/>
                  <w:sz w:val="24"/>
                </w:rPr>
                <w:t>https://m.edsoo.ru/f841254e</w:t>
              </w:r>
            </w:hyperlink>
          </w:p>
        </w:tc>
      </w:tr>
    </w:tbl>
    <w:p w:rsidR="00243FF2" w:rsidRDefault="00243FF2" w:rsidP="00243FF2">
      <w:pPr>
        <w:widowControl/>
        <w:autoSpaceDE/>
        <w:autoSpaceDN/>
        <w:spacing w:line="276" w:lineRule="auto"/>
        <w:rPr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08"/>
      </w:tblGrid>
      <w:tr w:rsidR="00243FF2" w:rsidTr="00243FF2">
        <w:trPr>
          <w:trHeight w:val="1051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1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 xml:space="preserve">Горная порода как соединение разных минералов. Примеры </w:t>
            </w:r>
            <w:r>
              <w:rPr>
                <w:spacing w:val="-2"/>
                <w:sz w:val="24"/>
              </w:rPr>
              <w:t>минералов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5" w:history="1">
              <w:r>
                <w:rPr>
                  <w:rStyle w:val="a6"/>
                  <w:spacing w:val="-2"/>
                  <w:sz w:val="24"/>
                </w:rPr>
                <w:t>https://m.edsoo.ru/f8412706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Полезные ископаемые–богатство земных недр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6" w:history="1">
              <w:r>
                <w:rPr>
                  <w:rStyle w:val="a6"/>
                  <w:spacing w:val="-2"/>
                  <w:sz w:val="24"/>
                </w:rPr>
                <w:t>https://m.edsoo.ru/f8412896</w:t>
              </w:r>
            </w:hyperlink>
          </w:p>
        </w:tc>
      </w:tr>
      <w:tr w:rsidR="00243FF2" w:rsidTr="00243FF2">
        <w:trPr>
          <w:trHeight w:val="1381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Полезные ископаемые родного края: характеристика, использование в хозяйственной деятельности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региона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7" w:history="1">
              <w:r>
                <w:rPr>
                  <w:rStyle w:val="a6"/>
                  <w:spacing w:val="-2"/>
                  <w:sz w:val="24"/>
                </w:rPr>
                <w:t>https://m.edsoo.ru/f8412a1c</w:t>
              </w:r>
            </w:hyperlink>
          </w:p>
        </w:tc>
      </w:tr>
      <w:tr w:rsidR="00243FF2" w:rsidTr="00243FF2">
        <w:trPr>
          <w:trHeight w:val="10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Труд жителей региона.</w:t>
            </w:r>
            <w:r>
              <w:rPr>
                <w:spacing w:val="-2"/>
                <w:sz w:val="24"/>
              </w:rPr>
              <w:t xml:space="preserve"> Профессии,</w:t>
            </w:r>
          </w:p>
          <w:p w:rsidR="00243FF2" w:rsidRDefault="00243FF2">
            <w:pPr>
              <w:pStyle w:val="TableParagraph"/>
              <w:spacing w:before="3" w:line="330" w:lineRule="atLeast"/>
              <w:ind w:left="239" w:right="191"/>
              <w:rPr>
                <w:sz w:val="24"/>
              </w:rPr>
            </w:pPr>
            <w:r>
              <w:rPr>
                <w:sz w:val="24"/>
              </w:rPr>
              <w:t>связанные с трудом на производстве, в сельском хозяйстве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91"/>
              <w:rPr>
                <w:sz w:val="24"/>
              </w:rPr>
            </w:pPr>
            <w:r>
              <w:rPr>
                <w:sz w:val="24"/>
              </w:rPr>
              <w:t xml:space="preserve">Резервный урок. Семья: традиции, праздники. Государственный </w:t>
            </w:r>
            <w:r>
              <w:rPr>
                <w:spacing w:val="-2"/>
                <w:sz w:val="24"/>
              </w:rPr>
              <w:t>бюджет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Семья–первый и </w:t>
            </w:r>
            <w:r>
              <w:rPr>
                <w:spacing w:val="-2"/>
                <w:sz w:val="24"/>
              </w:rPr>
              <w:t>главный</w:t>
            </w:r>
          </w:p>
          <w:p w:rsidR="00243FF2" w:rsidRDefault="00243FF2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Коллектив в жизни человека. Повседневные заботы семьи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91"/>
              <w:rPr>
                <w:sz w:val="24"/>
              </w:rPr>
            </w:pPr>
            <w:r>
              <w:rPr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8" w:history="1">
              <w:r>
                <w:rPr>
                  <w:rStyle w:val="a6"/>
                  <w:spacing w:val="-2"/>
                  <w:sz w:val="24"/>
                </w:rPr>
                <w:t>https://m.edsoo.ru/f8412ef4</w:t>
              </w:r>
            </w:hyperlink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 xml:space="preserve">Города Золотого кольца России: Сергиев Посад, Переславль- </w:t>
            </w:r>
            <w:r>
              <w:rPr>
                <w:spacing w:val="-2"/>
                <w:sz w:val="24"/>
              </w:rPr>
              <w:t>Залесский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69" w:history="1">
              <w:r>
                <w:rPr>
                  <w:rStyle w:val="a6"/>
                  <w:spacing w:val="-2"/>
                  <w:sz w:val="24"/>
                </w:rPr>
                <w:t>https://m.edsoo.ru/f8413c3c</w:t>
              </w:r>
            </w:hyperlink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0" w:history="1">
              <w:r>
                <w:rPr>
                  <w:rStyle w:val="a6"/>
                  <w:spacing w:val="-2"/>
                  <w:sz w:val="24"/>
                </w:rPr>
                <w:t>https://m.edsoo.ru/f8413e30</w:t>
              </w:r>
            </w:hyperlink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Памятники природы и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08"/>
      </w:tblGrid>
      <w:tr w:rsidR="00243FF2" w:rsidTr="00243FF2">
        <w:trPr>
          <w:trHeight w:val="38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Стран Европы (по </w:t>
            </w:r>
            <w:r>
              <w:rPr>
                <w:spacing w:val="-2"/>
                <w:sz w:val="24"/>
              </w:rPr>
              <w:t>выбору)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897B28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71" w:history="1">
              <w:r w:rsidR="00243FF2">
                <w:rPr>
                  <w:rStyle w:val="a6"/>
                  <w:spacing w:val="-2"/>
                  <w:sz w:val="24"/>
                </w:rPr>
                <w:t>https://m.edsoo.ru/f84140ba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Уникальные памятники культуры России: исторический центр Санкт- </w:t>
            </w:r>
            <w:r>
              <w:rPr>
                <w:spacing w:val="-2"/>
                <w:sz w:val="24"/>
              </w:rPr>
              <w:t>Петербурга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Уникальные памятники культуры России: Кижи, памятники Великого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Новгорода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584"/>
              <w:rPr>
                <w:sz w:val="24"/>
              </w:rPr>
            </w:pPr>
            <w:r>
              <w:rPr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2" w:history="1">
              <w:r>
                <w:rPr>
                  <w:rStyle w:val="a6"/>
                  <w:spacing w:val="-2"/>
                  <w:sz w:val="24"/>
                </w:rPr>
                <w:t>https://m.edsoo.ru/f841380e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1" w:lineRule="auto"/>
              <w:ind w:left="239" w:right="638"/>
              <w:rPr>
                <w:sz w:val="24"/>
              </w:rPr>
            </w:pPr>
            <w:r>
              <w:rPr>
                <w:sz w:val="24"/>
              </w:rPr>
              <w:t>Резервный урок. Проверочная работа по теме «Наша Родина–</w:t>
            </w:r>
          </w:p>
          <w:p w:rsidR="00243FF2" w:rsidRDefault="00243FF2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Российская </w:t>
            </w:r>
            <w:r>
              <w:rPr>
                <w:spacing w:val="-2"/>
                <w:sz w:val="24"/>
              </w:rPr>
              <w:t>Федерация»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5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Резервный урок. </w:t>
            </w:r>
            <w:r>
              <w:rPr>
                <w:spacing w:val="-2"/>
                <w:sz w:val="24"/>
              </w:rPr>
              <w:t>Проверочная</w:t>
            </w:r>
          </w:p>
          <w:p w:rsidR="00243FF2" w:rsidRDefault="00243FF2">
            <w:pPr>
              <w:pStyle w:val="TableParagraph"/>
              <w:spacing w:before="4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 xml:space="preserve">Работа по итогам обучения в 3 </w:t>
            </w:r>
            <w:r>
              <w:rPr>
                <w:spacing w:val="-2"/>
                <w:sz w:val="24"/>
              </w:rPr>
              <w:t>классе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5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6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9"/>
              <w:ind w:left="242"/>
              <w:rPr>
                <w:sz w:val="24"/>
              </w:rPr>
            </w:pPr>
            <w:r>
              <w:rPr>
                <w:sz w:val="24"/>
              </w:rPr>
              <w:t xml:space="preserve">ОБЩЕЕ КОЛИЧЕСТВО ЧАСОВ 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9"/>
              <w:ind w:left="20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9"/>
              <w:ind w:right="5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9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spacing w:before="86" w:after="42"/>
        <w:ind w:left="376"/>
        <w:rPr>
          <w:b/>
          <w:sz w:val="24"/>
        </w:rPr>
      </w:pPr>
      <w:r>
        <w:rPr>
          <w:b/>
          <w:sz w:val="24"/>
        </w:rPr>
        <w:lastRenderedPageBreak/>
        <w:t xml:space="preserve">4 </w:t>
      </w:r>
      <w:r>
        <w:rPr>
          <w:b/>
          <w:spacing w:val="-2"/>
          <w:sz w:val="24"/>
        </w:rPr>
        <w:t>КЛАСС</w:t>
      </w: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23"/>
      </w:tblGrid>
      <w:tr w:rsidR="00243FF2" w:rsidTr="00243FF2">
        <w:trPr>
          <w:trHeight w:val="382"/>
        </w:trPr>
        <w:tc>
          <w:tcPr>
            <w:tcW w:w="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 w:line="276" w:lineRule="auto"/>
              <w:ind w:left="242" w:right="22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1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2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49" w:line="276" w:lineRule="auto"/>
              <w:ind w:left="234" w:right="12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 xml:space="preserve">изуче </w:t>
            </w:r>
            <w:r>
              <w:rPr>
                <w:b/>
                <w:spacing w:val="-4"/>
                <w:sz w:val="24"/>
              </w:rPr>
              <w:t>ния</w:t>
            </w:r>
          </w:p>
        </w:tc>
        <w:tc>
          <w:tcPr>
            <w:tcW w:w="39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 w:line="276" w:lineRule="auto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образовательныересурсы</w:t>
            </w:r>
          </w:p>
        </w:tc>
      </w:tr>
      <w:tr w:rsidR="00243FF2" w:rsidTr="00243FF2">
        <w:trPr>
          <w:trHeight w:val="1385"/>
        </w:trPr>
        <w:tc>
          <w:tcPr>
            <w:tcW w:w="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35" w:right="1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Контрол </w:t>
            </w:r>
            <w:r>
              <w:rPr>
                <w:b/>
                <w:spacing w:val="-4"/>
                <w:sz w:val="24"/>
              </w:rPr>
              <w:t xml:space="preserve">ьные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3" w:line="276" w:lineRule="auto"/>
              <w:ind w:left="236" w:right="2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 еские работы</w:t>
            </w:r>
          </w:p>
        </w:tc>
        <w:tc>
          <w:tcPr>
            <w:tcW w:w="1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  <w:tc>
          <w:tcPr>
            <w:tcW w:w="3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Какчеловекизучаетокружающую </w:t>
            </w:r>
            <w:r>
              <w:rPr>
                <w:spacing w:val="-2"/>
                <w:sz w:val="24"/>
              </w:rPr>
              <w:t>природу?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>Солнце–</w:t>
            </w:r>
            <w:r>
              <w:rPr>
                <w:spacing w:val="-2"/>
                <w:sz w:val="24"/>
              </w:rPr>
              <w:t>звезда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3" w:history="1">
              <w:r>
                <w:rPr>
                  <w:rStyle w:val="a6"/>
                  <w:spacing w:val="-2"/>
                  <w:sz w:val="24"/>
                </w:rPr>
                <w:t>https://m.edsoo.ru/f8414d1c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ПланетыСолнечнойсистемы.Луна– спутник Земли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4" w:history="1">
              <w:r>
                <w:rPr>
                  <w:rStyle w:val="a6"/>
                  <w:spacing w:val="-2"/>
                  <w:sz w:val="24"/>
                </w:rPr>
                <w:t>https://m.edsoo.ru/f8414eca</w:t>
              </w:r>
            </w:hyperlink>
          </w:p>
        </w:tc>
      </w:tr>
      <w:tr w:rsidR="00243FF2" w:rsidTr="00243FF2">
        <w:trPr>
          <w:trHeight w:val="1381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Смена дня и ночи на Земле как результатвращенияпланетывокруг своей оси (практические работы с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моделямии</w:t>
            </w:r>
            <w:r>
              <w:rPr>
                <w:spacing w:val="-2"/>
                <w:sz w:val="24"/>
              </w:rPr>
              <w:t>схемами)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 w:right="32"/>
              <w:rPr>
                <w:sz w:val="24"/>
              </w:rPr>
            </w:pPr>
            <w:r>
              <w:rPr>
                <w:sz w:val="24"/>
              </w:rPr>
              <w:t>ОбращениеЗемливокругСолнцакак причина смены сезонов (практические работы с моделями и схемами). Общая характеристика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времён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6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Историческоевремя.Что</w:t>
            </w:r>
            <w:r>
              <w:rPr>
                <w:spacing w:val="-4"/>
                <w:sz w:val="24"/>
              </w:rPr>
              <w:t>такое</w:t>
            </w:r>
          </w:p>
          <w:p w:rsidR="00243FF2" w:rsidRDefault="00243FF2">
            <w:pPr>
              <w:pStyle w:val="TableParagraph"/>
              <w:spacing w:before="44"/>
              <w:ind w:left="239"/>
              <w:rPr>
                <w:sz w:val="24"/>
              </w:rPr>
            </w:pPr>
            <w:r>
              <w:rPr>
                <w:sz w:val="24"/>
              </w:rPr>
              <w:t>«лента</w:t>
            </w:r>
            <w:r>
              <w:rPr>
                <w:spacing w:val="-2"/>
                <w:sz w:val="24"/>
              </w:rPr>
              <w:t>времени»?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5" w:history="1">
              <w:r>
                <w:rPr>
                  <w:rStyle w:val="a6"/>
                  <w:spacing w:val="-2"/>
                  <w:sz w:val="24"/>
                </w:rPr>
                <w:t>https://m.edsoo.ru/f8418dc2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Экологические проблемы взаимодействиячеловекаиприроды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6" w:history="1">
              <w:r>
                <w:rPr>
                  <w:rStyle w:val="a6"/>
                  <w:spacing w:val="-2"/>
                  <w:sz w:val="24"/>
                </w:rPr>
                <w:t>https://m.edsoo.ru/f8415118</w:t>
              </w:r>
            </w:hyperlink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Всемирноекультурноенаследие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7" w:history="1">
              <w:r>
                <w:rPr>
                  <w:rStyle w:val="a6"/>
                  <w:spacing w:val="-2"/>
                  <w:sz w:val="24"/>
                </w:rPr>
                <w:t>https://m.edsoo.ru/f8415b9a</w:t>
              </w:r>
            </w:hyperlink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Природныеикультурные</w:t>
            </w:r>
            <w:r>
              <w:rPr>
                <w:spacing w:val="-2"/>
                <w:sz w:val="24"/>
              </w:rPr>
              <w:t>объекты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6390" w:h="11910" w:orient="landscape"/>
          <w:pgMar w:top="78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23"/>
      </w:tblGrid>
      <w:tr w:rsidR="00243FF2" w:rsidTr="00243FF2">
        <w:trPr>
          <w:trHeight w:val="38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Всемирногонаследияв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897B28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78" w:history="1">
              <w:r w:rsidR="00243FF2">
                <w:rPr>
                  <w:rStyle w:val="a6"/>
                  <w:spacing w:val="-2"/>
                  <w:sz w:val="24"/>
                </w:rPr>
                <w:t>https://m.edsoo.ru/f841580c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Природныеикультурныеобъекты Всемирного наследия за рубежом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>ЗнакомствосМеждународной Красной книгой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79" w:history="1">
              <w:r>
                <w:rPr>
                  <w:rStyle w:val="a6"/>
                  <w:spacing w:val="-2"/>
                  <w:sz w:val="24"/>
                </w:rPr>
                <w:t>https://m.edsoo.ru/f8415636</w:t>
              </w:r>
            </w:hyperlink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Всемирноекультурное</w:t>
            </w:r>
            <w:r>
              <w:rPr>
                <w:spacing w:val="-2"/>
                <w:sz w:val="24"/>
              </w:rPr>
              <w:t>наследие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197"/>
              <w:rPr>
                <w:sz w:val="24"/>
              </w:rPr>
            </w:pPr>
            <w:r>
              <w:rPr>
                <w:sz w:val="24"/>
              </w:rPr>
              <w:t xml:space="preserve">Охранаисторико-культурного </w:t>
            </w:r>
            <w:r>
              <w:rPr>
                <w:spacing w:val="-2"/>
                <w:sz w:val="24"/>
              </w:rPr>
              <w:t>наследия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0" w:history="1">
              <w:r>
                <w:rPr>
                  <w:rStyle w:val="a6"/>
                  <w:spacing w:val="-2"/>
                  <w:sz w:val="24"/>
                </w:rPr>
                <w:t>https://m.edsoo.ru/f8418dc2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Овредных дляздоровья </w:t>
            </w:r>
            <w:r>
              <w:rPr>
                <w:spacing w:val="-2"/>
                <w:sz w:val="24"/>
              </w:rPr>
              <w:t>привычках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1" w:history="1">
              <w:r>
                <w:rPr>
                  <w:rStyle w:val="a6"/>
                  <w:spacing w:val="-2"/>
                  <w:sz w:val="24"/>
                </w:rPr>
                <w:t>https://m.edsoo.ru/f8415da2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Правилацифровойграмотностипри использовании Интернет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2" w:history="1">
              <w:r>
                <w:rPr>
                  <w:rStyle w:val="a6"/>
                  <w:spacing w:val="-2"/>
                  <w:sz w:val="24"/>
                </w:rPr>
                <w:t>https://m.edsoo.ru/f8415f50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Планированиемаршрутовсучётом транспортной инфраструктуры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z w:val="24"/>
              </w:rPr>
              <w:t>населённого</w:t>
            </w:r>
            <w:r>
              <w:rPr>
                <w:spacing w:val="-2"/>
                <w:sz w:val="24"/>
              </w:rPr>
              <w:t>пункта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3" w:history="1">
              <w:r>
                <w:rPr>
                  <w:rStyle w:val="a6"/>
                  <w:spacing w:val="-2"/>
                  <w:sz w:val="24"/>
                </w:rPr>
                <w:t>https://m.edsoo.ru/f8416306</w:t>
              </w:r>
            </w:hyperlink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Правилаповедениявобщественных местах: зонах отдыха, учреждениях культуры и торговых центрах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4" w:history="1">
              <w:r>
                <w:rPr>
                  <w:rStyle w:val="a6"/>
                  <w:spacing w:val="-2"/>
                  <w:sz w:val="24"/>
                </w:rPr>
                <w:t>https://m.edsoo.ru/f84164be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Безопасноеповедениеприездена велосипедеисамокате.</w:t>
            </w:r>
            <w:r>
              <w:rPr>
                <w:spacing w:val="-2"/>
                <w:sz w:val="24"/>
              </w:rPr>
              <w:t xml:space="preserve"> Дорожные</w:t>
            </w:r>
          </w:p>
          <w:p w:rsidR="00243FF2" w:rsidRDefault="00243FF2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pacing w:val="-4"/>
                <w:sz w:val="24"/>
              </w:rPr>
              <w:t>знаки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1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5" w:history="1">
              <w:r>
                <w:rPr>
                  <w:rStyle w:val="a6"/>
                  <w:spacing w:val="-2"/>
                  <w:sz w:val="24"/>
                </w:rPr>
                <w:t>https://m.edsoo.ru/f8416180</w:t>
              </w:r>
            </w:hyperlink>
          </w:p>
        </w:tc>
      </w:tr>
      <w:tr w:rsidR="00243FF2" w:rsidTr="00243FF2">
        <w:trPr>
          <w:trHeight w:val="1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Равнины России: Восточно- Европейская, Западно-Сибирская (название,общаяхарактеристика,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нахождениена</w:t>
            </w:r>
            <w:r>
              <w:rPr>
                <w:spacing w:val="-2"/>
                <w:sz w:val="24"/>
              </w:rPr>
              <w:t>карте)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6" w:history="1">
              <w:r>
                <w:rPr>
                  <w:rStyle w:val="a6"/>
                  <w:spacing w:val="-2"/>
                  <w:sz w:val="24"/>
                </w:rPr>
                <w:t>https://m.edsoo.ru/f8416996</w:t>
              </w:r>
            </w:hyperlink>
          </w:p>
        </w:tc>
      </w:tr>
      <w:tr w:rsidR="00243FF2" w:rsidTr="00243FF2">
        <w:trPr>
          <w:trHeight w:val="10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16"/>
              <w:rPr>
                <w:sz w:val="24"/>
              </w:rPr>
            </w:pPr>
            <w:r>
              <w:rPr>
                <w:sz w:val="24"/>
              </w:rPr>
              <w:t>Горные системы России: Урал, Кавказ, Алтай (краткая характеристика,главныевершины,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https://m.edsoo.ru/f8416b58</w:t>
            </w:r>
          </w:p>
        </w:tc>
      </w:tr>
    </w:tbl>
    <w:p w:rsidR="00243FF2" w:rsidRDefault="00243FF2" w:rsidP="00243FF2">
      <w:pPr>
        <w:widowControl/>
        <w:autoSpaceDE/>
        <w:autoSpaceDN/>
        <w:spacing w:line="276" w:lineRule="auto"/>
        <w:rPr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23"/>
      </w:tblGrid>
      <w:tr w:rsidR="00243FF2" w:rsidTr="00243FF2">
        <w:trPr>
          <w:trHeight w:val="38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239"/>
              <w:rPr>
                <w:sz w:val="24"/>
              </w:rPr>
            </w:pPr>
            <w:r>
              <w:rPr>
                <w:sz w:val="24"/>
              </w:rPr>
              <w:t>местонахожденияна</w:t>
            </w:r>
            <w:r>
              <w:rPr>
                <w:spacing w:val="-2"/>
                <w:sz w:val="24"/>
              </w:rPr>
              <w:t>карте)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Водоёмы Земли, их разнообразие. Естественныеводоёмы:океан,море, озеро, болото. Примеры водоёмов в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7" w:history="1">
              <w:r>
                <w:rPr>
                  <w:rStyle w:val="a6"/>
                  <w:spacing w:val="-2"/>
                  <w:sz w:val="24"/>
                </w:rPr>
                <w:t>https://m.edsoo.ru/f8416cfc</w:t>
              </w:r>
            </w:hyperlink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39"/>
              <w:rPr>
                <w:sz w:val="24"/>
              </w:rPr>
            </w:pPr>
            <w:r>
              <w:rPr>
                <w:sz w:val="24"/>
              </w:rPr>
              <w:t>Рекакакводный</w:t>
            </w:r>
            <w:r>
              <w:rPr>
                <w:spacing w:val="-4"/>
                <w:sz w:val="24"/>
              </w:rPr>
              <w:t>поток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8" w:history="1">
              <w:r>
                <w:rPr>
                  <w:rStyle w:val="a6"/>
                  <w:spacing w:val="-2"/>
                  <w:sz w:val="24"/>
                </w:rPr>
                <w:t>https://m.edsoo.ru/f8416fae</w:t>
              </w:r>
            </w:hyperlink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7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КрупнейшиерекиРоссии:название, нахождение на карте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91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России:арктическаяпустыня.Связи в природной зоне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 w:line="271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89" w:history="1">
              <w:r>
                <w:rPr>
                  <w:rStyle w:val="a6"/>
                  <w:spacing w:val="-2"/>
                  <w:sz w:val="24"/>
                </w:rPr>
                <w:t>https://m.edsoo.ru/f8417b34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России:тундра.Связивприродной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4"/>
                <w:sz w:val="24"/>
              </w:rPr>
              <w:t>зоне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0" w:history="1">
              <w:r>
                <w:rPr>
                  <w:rStyle w:val="a6"/>
                  <w:spacing w:val="-2"/>
                  <w:sz w:val="24"/>
                </w:rPr>
                <w:t>https://m.edsoo.ru/f8417d1e</w:t>
              </w:r>
            </w:hyperlink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116"/>
              <w:rPr>
                <w:sz w:val="24"/>
              </w:rPr>
            </w:pPr>
            <w:r>
              <w:rPr>
                <w:sz w:val="24"/>
              </w:rPr>
              <w:t xml:space="preserve">Характеристика природных зон России:тайга.Связивприродной </w:t>
            </w:r>
            <w:r>
              <w:rPr>
                <w:spacing w:val="-4"/>
                <w:sz w:val="24"/>
              </w:rPr>
              <w:t>зоне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1" w:history="1">
              <w:r>
                <w:rPr>
                  <w:rStyle w:val="a6"/>
                  <w:spacing w:val="-2"/>
                  <w:sz w:val="24"/>
                </w:rPr>
                <w:t>https://m.edsoo.ru/f8417f08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Характеристика природных зон России:смешанныйлес.Связив</w:t>
            </w:r>
          </w:p>
          <w:p w:rsidR="00243FF2" w:rsidRDefault="00243FF2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z w:val="24"/>
              </w:rPr>
              <w:t>природной</w:t>
            </w:r>
            <w:r>
              <w:rPr>
                <w:spacing w:val="-4"/>
                <w:sz w:val="24"/>
              </w:rPr>
              <w:t>зоне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1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2" w:history="1">
              <w:r>
                <w:rPr>
                  <w:rStyle w:val="a6"/>
                  <w:spacing w:val="-2"/>
                  <w:sz w:val="24"/>
                </w:rPr>
                <w:t>https://m.edsoo.ru/f84181ce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Характеристикаприродных</w:t>
            </w:r>
            <w:r>
              <w:rPr>
                <w:spacing w:val="-5"/>
                <w:sz w:val="24"/>
              </w:rPr>
              <w:t>зон</w:t>
            </w:r>
          </w:p>
          <w:p w:rsidR="00243FF2" w:rsidRDefault="00243FF2">
            <w:pPr>
              <w:pStyle w:val="TableParagraph"/>
              <w:spacing w:before="4" w:line="330" w:lineRule="atLeast"/>
              <w:ind w:left="239" w:right="191"/>
              <w:rPr>
                <w:sz w:val="24"/>
              </w:rPr>
            </w:pPr>
            <w:r>
              <w:rPr>
                <w:sz w:val="24"/>
              </w:rPr>
              <w:t>России:степьиполупустыня.Связи в природной зоне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3" w:history="1">
              <w:r>
                <w:rPr>
                  <w:rStyle w:val="a6"/>
                  <w:spacing w:val="-2"/>
                  <w:sz w:val="24"/>
                </w:rPr>
                <w:t>https://m.edsoo.ru/f84185ac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Формыземнойповерхности(на примере родного края)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4" w:history="1">
              <w:r>
                <w:rPr>
                  <w:rStyle w:val="a6"/>
                  <w:spacing w:val="-2"/>
                  <w:sz w:val="24"/>
                </w:rPr>
                <w:t>https://m.edsoo.ru/f8417526</w:t>
              </w:r>
            </w:hyperlink>
          </w:p>
        </w:tc>
      </w:tr>
      <w:tr w:rsidR="00243FF2" w:rsidTr="00243FF2">
        <w:trPr>
          <w:trHeight w:val="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Водоёмыирекиродного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Использованиереки</w:t>
            </w:r>
            <w:r>
              <w:rPr>
                <w:spacing w:val="-2"/>
                <w:sz w:val="24"/>
              </w:rPr>
              <w:t>водоёмов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23"/>
      </w:tblGrid>
      <w:tr w:rsidR="00243FF2" w:rsidTr="00243FF2">
        <w:trPr>
          <w:trHeight w:val="104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человеком (хозяйственная деятельность,отдых).Охранареки </w:t>
            </w:r>
            <w:r>
              <w:rPr>
                <w:spacing w:val="-2"/>
                <w:sz w:val="24"/>
              </w:rPr>
              <w:t>водоёмов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91"/>
              <w:rPr>
                <w:sz w:val="24"/>
              </w:rPr>
            </w:pPr>
            <w:r>
              <w:rPr>
                <w:sz w:val="24"/>
              </w:rPr>
              <w:t>Защита и охрана природных богатств(воздуха,воды,полезных ископаемых, флоры и фауны)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Искусственные водоёмы: водохранилища,пруды(общая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97"/>
              <w:rPr>
                <w:sz w:val="24"/>
              </w:rPr>
            </w:pPr>
            <w:r>
              <w:rPr>
                <w:sz w:val="24"/>
              </w:rPr>
              <w:t>Резервный урок. Проверочная работапотеме«Формыземной поверхности и водоёмы»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5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 w:right="191"/>
              <w:rPr>
                <w:sz w:val="24"/>
              </w:rPr>
            </w:pPr>
            <w:r>
              <w:rPr>
                <w:sz w:val="24"/>
              </w:rPr>
              <w:t>Резервный урок. Проверочная работапотеме«Природныезоны»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5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Человек–творецкультурных </w:t>
            </w:r>
            <w:r>
              <w:rPr>
                <w:spacing w:val="-2"/>
                <w:sz w:val="24"/>
              </w:rPr>
              <w:t>ценностей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Трудибытлюдейвразные исторические времена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5" w:history="1">
              <w:r>
                <w:rPr>
                  <w:rStyle w:val="a6"/>
                  <w:spacing w:val="-2"/>
                  <w:sz w:val="24"/>
                </w:rPr>
                <w:t>https://m.edsoo.ru/f8419c54</w:t>
              </w:r>
            </w:hyperlink>
          </w:p>
        </w:tc>
      </w:tr>
      <w:tr w:rsidR="00243FF2" w:rsidTr="00243FF2">
        <w:trPr>
          <w:trHeight w:val="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Резервныйурок.Новое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Резервныйурок.Новейшеевремя: история продолжается сегодня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3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Государство Русь. Страницы общественнойикультурнойжизни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6" w:history="1">
              <w:r>
                <w:rPr>
                  <w:rStyle w:val="a6"/>
                  <w:spacing w:val="-2"/>
                  <w:sz w:val="24"/>
                </w:rPr>
                <w:t>https://m.edsoo.ru/f8419894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ГородаРоссии.Древниегорода России. Страницы истории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>ГосударствоРусь.Человек– защитник своего Отечества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Московскоегосударство.</w:t>
            </w:r>
            <w:r>
              <w:rPr>
                <w:spacing w:val="-2"/>
                <w:sz w:val="24"/>
              </w:rPr>
              <w:t>Страницы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23"/>
      </w:tblGrid>
      <w:tr w:rsidR="00243FF2" w:rsidTr="00243FF2">
        <w:trPr>
          <w:trHeight w:val="71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общественнойикультурнойжизнив Московском государстве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 w:right="638"/>
              <w:rPr>
                <w:sz w:val="24"/>
              </w:rPr>
            </w:pPr>
            <w:r>
              <w:rPr>
                <w:sz w:val="24"/>
              </w:rPr>
              <w:t>Образованиеикультурав Московском государстве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СтраницыисторииРоссийской империи. Пётр I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7" w:history="1">
              <w:r>
                <w:rPr>
                  <w:rStyle w:val="a6"/>
                  <w:spacing w:val="-2"/>
                  <w:sz w:val="24"/>
                </w:rPr>
                <w:t>https://m.edsoo.ru/f841b284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Страницы Российской империи. Преобразованиявкультуре,науке,</w:t>
            </w:r>
          </w:p>
          <w:p w:rsidR="00243FF2" w:rsidRDefault="00243FF2">
            <w:pPr>
              <w:pStyle w:val="TableParagraph"/>
              <w:spacing w:before="5"/>
              <w:ind w:left="239"/>
              <w:rPr>
                <w:sz w:val="24"/>
              </w:rPr>
            </w:pPr>
            <w:r>
              <w:rPr>
                <w:spacing w:val="-4"/>
                <w:sz w:val="24"/>
              </w:rPr>
              <w:t>быту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239"/>
              <w:rPr>
                <w:sz w:val="24"/>
              </w:rPr>
            </w:pPr>
            <w:r>
              <w:rPr>
                <w:sz w:val="24"/>
              </w:rPr>
              <w:t>ОбразованиевРоссийской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8" w:history="1">
              <w:r>
                <w:rPr>
                  <w:rStyle w:val="a6"/>
                  <w:spacing w:val="-2"/>
                  <w:sz w:val="24"/>
                </w:rPr>
                <w:t>https://m.edsoo.ru/f841b4aa</w:t>
              </w:r>
            </w:hyperlink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276" w:lineRule="auto"/>
              <w:ind w:left="239"/>
              <w:rPr>
                <w:sz w:val="24"/>
              </w:rPr>
            </w:pPr>
            <w:r>
              <w:rPr>
                <w:sz w:val="24"/>
              </w:rPr>
              <w:t>РазвитиекультурывРоссийской империи Российская империя: развитие культуры XVIII века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(архитектура,живопись,</w:t>
            </w:r>
            <w:r>
              <w:rPr>
                <w:spacing w:val="-2"/>
                <w:sz w:val="24"/>
              </w:rPr>
              <w:t>театр)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5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«Золотой век» русской культуры. Великие поэты и писатели, композиторыихудожникиXIXвека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1" w:lineRule="auto"/>
              <w:ind w:left="239"/>
              <w:rPr>
                <w:sz w:val="24"/>
              </w:rPr>
            </w:pPr>
            <w:r>
              <w:rPr>
                <w:sz w:val="24"/>
              </w:rPr>
              <w:t>Первая Отечественная война: 1812 год.ЗащитаРодиныотфранцузских</w:t>
            </w:r>
          </w:p>
          <w:p w:rsidR="00243FF2" w:rsidRDefault="00243FF2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завоевателей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СтраницыисторииРоссииХХ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99" w:history="1">
              <w:r>
                <w:rPr>
                  <w:rStyle w:val="a6"/>
                  <w:spacing w:val="-2"/>
                  <w:sz w:val="24"/>
                </w:rPr>
                <w:t>https://m.edsoo.ru/f841c56c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ВеликаяОтечественнаявойна1941- 1945 гг.: как все начиналось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ВеликаяОтечественнаявойна1941- 1945 гг.: главные сражения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0" w:history="1">
              <w:r>
                <w:rPr>
                  <w:rStyle w:val="a6"/>
                  <w:spacing w:val="-2"/>
                  <w:sz w:val="24"/>
                </w:rPr>
                <w:t>https://m.edsoo.ru/f841c800</w:t>
              </w:r>
            </w:hyperlink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Всёдляфронта–всёдля</w:t>
            </w:r>
            <w:r>
              <w:rPr>
                <w:spacing w:val="-2"/>
                <w:sz w:val="24"/>
              </w:rPr>
              <w:t>победы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23"/>
      </w:tblGrid>
      <w:tr w:rsidR="00243FF2" w:rsidTr="00243FF2">
        <w:trPr>
          <w:trHeight w:val="380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897B28">
            <w:pPr>
              <w:pStyle w:val="TableParagraph"/>
              <w:spacing w:before="47"/>
              <w:ind w:left="233"/>
              <w:rPr>
                <w:sz w:val="24"/>
              </w:rPr>
            </w:pPr>
            <w:hyperlink r:id="rId101" w:history="1">
              <w:r w:rsidR="00243FF2">
                <w:rPr>
                  <w:rStyle w:val="a6"/>
                  <w:spacing w:val="-2"/>
                  <w:sz w:val="24"/>
                </w:rPr>
                <w:t>https://m.edsoo.ru/f841c9f4</w:t>
              </w:r>
            </w:hyperlink>
          </w:p>
        </w:tc>
      </w:tr>
      <w:tr w:rsidR="00243FF2" w:rsidTr="00243FF2">
        <w:trPr>
          <w:trHeight w:val="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ВзятиеБерлина.Парад</w:t>
            </w:r>
            <w:r>
              <w:rPr>
                <w:spacing w:val="-2"/>
                <w:sz w:val="24"/>
              </w:rPr>
              <w:t>Победы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239"/>
              <w:rPr>
                <w:sz w:val="24"/>
              </w:rPr>
            </w:pPr>
            <w:r>
              <w:rPr>
                <w:sz w:val="24"/>
              </w:rPr>
              <w:t>МыживёмвРоссийской</w:t>
            </w:r>
            <w:r>
              <w:rPr>
                <w:spacing w:val="-2"/>
                <w:sz w:val="24"/>
              </w:rPr>
              <w:t>Федерации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2" w:history="1">
              <w:r>
                <w:rPr>
                  <w:rStyle w:val="a6"/>
                  <w:spacing w:val="-2"/>
                  <w:sz w:val="24"/>
                </w:rPr>
                <w:t>https://m.edsoo.ru/f841dac0</w:t>
              </w:r>
            </w:hyperlink>
          </w:p>
        </w:tc>
      </w:tr>
      <w:tr w:rsidR="00243FF2" w:rsidTr="00243FF2">
        <w:trPr>
          <w:trHeight w:val="1714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276" w:lineRule="auto"/>
              <w:ind w:left="239" w:right="197"/>
              <w:rPr>
                <w:sz w:val="24"/>
              </w:rPr>
            </w:pPr>
            <w:r>
              <w:rPr>
                <w:sz w:val="24"/>
              </w:rPr>
              <w:t>ГосударственноеустройствоРФ (общее представление).</w:t>
            </w:r>
          </w:p>
          <w:p w:rsidR="00243FF2" w:rsidRDefault="00243FF2">
            <w:pPr>
              <w:pStyle w:val="TableParagraph"/>
              <w:spacing w:before="1" w:line="271" w:lineRule="auto"/>
              <w:ind w:left="239" w:right="354"/>
              <w:rPr>
                <w:sz w:val="24"/>
              </w:rPr>
            </w:pPr>
            <w:r>
              <w:rPr>
                <w:sz w:val="24"/>
              </w:rPr>
              <w:t>Конституция РФ. Президент РФ. Политико-административнаякарта</w:t>
            </w:r>
          </w:p>
          <w:p w:rsidR="00243FF2" w:rsidRDefault="00243FF2">
            <w:pPr>
              <w:pStyle w:val="TableParagraph"/>
              <w:spacing w:before="4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3" w:history="1">
              <w:r>
                <w:rPr>
                  <w:rStyle w:val="a6"/>
                  <w:spacing w:val="-2"/>
                  <w:sz w:val="24"/>
                </w:rPr>
                <w:t>https://m.edsoo.ru/f841d188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Роднойкрай.Знаменитыелюди родного края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7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1049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Взаимоотношениялюдей</w:t>
            </w:r>
            <w:r>
              <w:rPr>
                <w:spacing w:val="-10"/>
                <w:sz w:val="24"/>
              </w:rPr>
              <w:t>в</w:t>
            </w:r>
          </w:p>
          <w:p w:rsidR="00243FF2" w:rsidRDefault="00243FF2">
            <w:pPr>
              <w:pStyle w:val="TableParagraph"/>
              <w:spacing w:before="3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обществе:добротаигуманизм, справедливость и уважение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4" w:history="1">
              <w:r>
                <w:rPr>
                  <w:rStyle w:val="a6"/>
                  <w:spacing w:val="-2"/>
                  <w:sz w:val="24"/>
                </w:rPr>
                <w:t>https://m.edsoo.ru/f841d8ea</w:t>
              </w:r>
            </w:hyperlink>
          </w:p>
        </w:tc>
      </w:tr>
      <w:tr w:rsidR="00243FF2" w:rsidTr="00243FF2">
        <w:trPr>
          <w:trHeight w:val="1048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16"/>
              <w:rPr>
                <w:sz w:val="24"/>
              </w:rPr>
            </w:pPr>
            <w:r>
              <w:rPr>
                <w:sz w:val="24"/>
              </w:rPr>
              <w:t xml:space="preserve">Праваиобязанностигражданина Российской Федерации. Права </w:t>
            </w:r>
            <w:r>
              <w:rPr>
                <w:spacing w:val="-2"/>
                <w:sz w:val="24"/>
              </w:rPr>
              <w:t>ребёнка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5" w:history="1">
              <w:r>
                <w:rPr>
                  <w:rStyle w:val="a6"/>
                  <w:spacing w:val="-2"/>
                  <w:sz w:val="24"/>
                </w:rPr>
                <w:t>https://m.edsoo.ru/f841d336</w:t>
              </w:r>
            </w:hyperlink>
          </w:p>
        </w:tc>
      </w:tr>
      <w:tr w:rsidR="00243FF2" w:rsidTr="00243FF2">
        <w:trPr>
          <w:trHeight w:val="1382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239" w:right="638"/>
              <w:rPr>
                <w:sz w:val="24"/>
              </w:rPr>
            </w:pPr>
            <w:r>
              <w:rPr>
                <w:sz w:val="24"/>
              </w:rPr>
              <w:t>Резервныйурок.Проверочная работа по теме «История Отечества» / Всероссийская</w:t>
            </w:r>
          </w:p>
          <w:p w:rsidR="00243FF2" w:rsidRDefault="00243FF2">
            <w:pPr>
              <w:pStyle w:val="TableParagraph"/>
              <w:spacing w:line="289" w:lineRule="exact"/>
              <w:ind w:left="239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left="20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left="239"/>
              <w:rPr>
                <w:sz w:val="24"/>
              </w:rPr>
            </w:pPr>
            <w:r>
              <w:rPr>
                <w:sz w:val="24"/>
              </w:rPr>
              <w:t>Государственныепраздники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5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9" w:line="330" w:lineRule="atLeast"/>
              <w:ind w:left="233"/>
              <w:rPr>
                <w:sz w:val="24"/>
              </w:rPr>
            </w:pPr>
            <w:r>
              <w:rPr>
                <w:sz w:val="24"/>
              </w:rPr>
              <w:t xml:space="preserve">Библиотека ЦОК </w:t>
            </w:r>
            <w:hyperlink r:id="rId106" w:history="1">
              <w:r>
                <w:rPr>
                  <w:rStyle w:val="a6"/>
                  <w:spacing w:val="-2"/>
                  <w:sz w:val="24"/>
                </w:rPr>
                <w:t>https://m.edsoo.ru/f841dc50</w:t>
              </w:r>
            </w:hyperlink>
          </w:p>
        </w:tc>
      </w:tr>
      <w:tr w:rsidR="00243FF2" w:rsidTr="00243FF2">
        <w:trPr>
          <w:trHeight w:val="717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0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Праздниквжизниобществаи </w:t>
            </w:r>
            <w:r>
              <w:rPr>
                <w:spacing w:val="-2"/>
                <w:sz w:val="24"/>
              </w:rPr>
              <w:t>человека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5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 xml:space="preserve">Праздникиипамятныедатысвоего </w:t>
            </w:r>
            <w:r>
              <w:rPr>
                <w:spacing w:val="-2"/>
                <w:sz w:val="24"/>
              </w:rPr>
              <w:t>региона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МалаяРодинагражданина</w:t>
            </w:r>
            <w:r>
              <w:rPr>
                <w:spacing w:val="-2"/>
                <w:sz w:val="24"/>
              </w:rPr>
              <w:t>России.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pStyle w:val="a3"/>
        <w:ind w:left="0" w:firstLine="0"/>
        <w:rPr>
          <w:b/>
          <w:sz w:val="2"/>
        </w:rPr>
      </w:pPr>
    </w:p>
    <w:tbl>
      <w:tblPr>
        <w:tblW w:w="0" w:type="auto"/>
        <w:tblInd w:w="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4503"/>
        <w:gridCol w:w="1189"/>
        <w:gridCol w:w="1442"/>
        <w:gridCol w:w="1547"/>
        <w:gridCol w:w="1086"/>
        <w:gridCol w:w="3923"/>
      </w:tblGrid>
      <w:tr w:rsidR="00243FF2" w:rsidTr="00243FF2">
        <w:trPr>
          <w:trHeight w:val="71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" w:line="330" w:lineRule="atLeast"/>
              <w:ind w:left="239" w:right="584"/>
              <w:rPr>
                <w:sz w:val="24"/>
              </w:rPr>
            </w:pPr>
            <w:r>
              <w:rPr>
                <w:sz w:val="24"/>
              </w:rPr>
              <w:t xml:space="preserve">Достопримечательностиродного </w:t>
            </w:r>
            <w:r>
              <w:rPr>
                <w:spacing w:val="-4"/>
                <w:sz w:val="24"/>
              </w:rPr>
              <w:t>края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383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НашамалаяРодина:главный</w:t>
            </w:r>
            <w:r>
              <w:rPr>
                <w:spacing w:val="-4"/>
                <w:sz w:val="24"/>
              </w:rPr>
              <w:t>город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/>
              <w:rPr>
                <w:sz w:val="24"/>
              </w:rPr>
            </w:pPr>
            <w:r>
              <w:rPr>
                <w:sz w:val="24"/>
              </w:rPr>
              <w:t>ГородаРоссии.Города-герои. Страницы истории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6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716"/>
        </w:trPr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8" w:line="330" w:lineRule="atLeast"/>
              <w:ind w:left="239" w:right="191"/>
              <w:rPr>
                <w:sz w:val="24"/>
              </w:rPr>
            </w:pPr>
            <w:r>
              <w:rPr>
                <w:sz w:val="24"/>
              </w:rPr>
              <w:t>Резервный урок. Проверочная работа"Оценимсвоидостижения"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left="20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14"/>
              <w:ind w:right="5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585"/>
        </w:trPr>
        <w:tc>
          <w:tcPr>
            <w:tcW w:w="5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42"/>
              <w:rPr>
                <w:sz w:val="24"/>
              </w:rPr>
            </w:pPr>
            <w:r>
              <w:rPr>
                <w:sz w:val="24"/>
              </w:rPr>
              <w:t>ОБЩЕЕКОЛИЧЕСТВОЧАСОВПО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20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right="5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48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0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243FF2" w:rsidRDefault="00243FF2" w:rsidP="00243FF2">
      <w:pPr>
        <w:widowControl/>
        <w:autoSpaceDE/>
        <w:autoSpaceDN/>
        <w:rPr>
          <w:rFonts w:ascii="Times New Roman"/>
          <w:sz w:val="24"/>
        </w:rPr>
        <w:sectPr w:rsidR="00243FF2">
          <w:pgSz w:w="16390" w:h="11910" w:orient="landscape"/>
          <w:pgMar w:top="840" w:right="850" w:bottom="280" w:left="708" w:header="720" w:footer="720" w:gutter="0"/>
          <w:cols w:space="720"/>
        </w:sectPr>
      </w:pPr>
    </w:p>
    <w:p w:rsidR="00243FF2" w:rsidRDefault="00243FF2" w:rsidP="00243FF2">
      <w:pPr>
        <w:spacing w:before="89"/>
        <w:ind w:left="827"/>
        <w:rPr>
          <w:b/>
          <w:sz w:val="24"/>
        </w:rPr>
      </w:pPr>
      <w:r>
        <w:rPr>
          <w:b/>
          <w:sz w:val="24"/>
        </w:rPr>
        <w:lastRenderedPageBreak/>
        <w:t>ПРОВЕРЯЕМЫЕТРЕБОВАНИЯКРЕЗУЛЬТАТАМОСВОЕНИЯ</w:t>
      </w:r>
      <w:r>
        <w:rPr>
          <w:b/>
          <w:spacing w:val="-2"/>
          <w:sz w:val="24"/>
        </w:rPr>
        <w:t>ОСНОВНОЙ</w:t>
      </w:r>
    </w:p>
    <w:p w:rsidR="00243FF2" w:rsidRDefault="00243FF2" w:rsidP="00243FF2">
      <w:pPr>
        <w:pStyle w:val="a3"/>
        <w:spacing w:before="25"/>
        <w:ind w:left="0" w:firstLine="0"/>
        <w:rPr>
          <w:b/>
        </w:rPr>
      </w:pPr>
    </w:p>
    <w:p w:rsidR="00243FF2" w:rsidRDefault="00243FF2" w:rsidP="00243FF2">
      <w:pPr>
        <w:spacing w:line="439" w:lineRule="auto"/>
        <w:ind w:left="4717" w:right="3009" w:hanging="1596"/>
        <w:rPr>
          <w:b/>
          <w:sz w:val="24"/>
        </w:rPr>
      </w:pPr>
      <w:r>
        <w:rPr>
          <w:b/>
          <w:sz w:val="24"/>
        </w:rPr>
        <w:t>ОБРАЗОВАТЕЛЬНОЙПРОГРАММЫ 1 КЛАСС</w:t>
      </w: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8779"/>
      </w:tblGrid>
      <w:tr w:rsidR="00243FF2" w:rsidTr="00243FF2">
        <w:trPr>
          <w:trHeight w:val="171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276" w:lineRule="auto"/>
              <w:ind w:left="378" w:right="99" w:firstLine="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проверя емого результ</w:t>
            </w:r>
          </w:p>
          <w:p w:rsidR="00243FF2" w:rsidRDefault="00243FF2">
            <w:pPr>
              <w:pStyle w:val="TableParagraph"/>
              <w:spacing w:line="289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ата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6" w:lineRule="auto"/>
              <w:ind w:left="376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образовательнойпрограммыначальногообщегообразования</w:t>
            </w:r>
          </w:p>
        </w:tc>
      </w:tr>
      <w:tr w:rsidR="00243FF2" w:rsidTr="00243FF2">
        <w:trPr>
          <w:trHeight w:val="45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469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общество</w:t>
            </w:r>
          </w:p>
        </w:tc>
      </w:tr>
      <w:tr w:rsidR="00243FF2" w:rsidTr="00243FF2">
        <w:trPr>
          <w:trHeight w:val="86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2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называтьсебяичленовсвоейсемьипофамилии,имени,</w:t>
            </w:r>
            <w:r>
              <w:rPr>
                <w:spacing w:val="-2"/>
                <w:sz w:val="24"/>
              </w:rPr>
              <w:t>отчеству,</w:t>
            </w:r>
          </w:p>
          <w:p w:rsidR="00243FF2" w:rsidRDefault="00243FF2">
            <w:pPr>
              <w:pStyle w:val="TableParagraph"/>
              <w:spacing w:before="114"/>
              <w:ind w:left="469"/>
              <w:rPr>
                <w:sz w:val="24"/>
              </w:rPr>
            </w:pPr>
            <w:r>
              <w:rPr>
                <w:sz w:val="24"/>
              </w:rPr>
              <w:t>профессиичленовсвоейсемьи,домашний адресиадрессвоей</w:t>
            </w:r>
            <w:r>
              <w:rPr>
                <w:spacing w:val="-2"/>
                <w:sz w:val="24"/>
              </w:rPr>
              <w:t xml:space="preserve"> школы</w:t>
            </w:r>
          </w:p>
        </w:tc>
      </w:tr>
      <w:tr w:rsidR="00243FF2" w:rsidTr="00243FF2">
        <w:trPr>
          <w:trHeight w:val="860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2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/>
              <w:ind w:left="469"/>
              <w:rPr>
                <w:sz w:val="24"/>
              </w:rPr>
            </w:pPr>
            <w:r>
              <w:rPr>
                <w:sz w:val="24"/>
              </w:rPr>
              <w:t>проявлятьуважениексемейнымценностямитрадициям,</w:t>
            </w:r>
            <w:r>
              <w:rPr>
                <w:spacing w:val="-2"/>
                <w:sz w:val="24"/>
              </w:rPr>
              <w:t>соблюдать</w:t>
            </w:r>
          </w:p>
          <w:p w:rsidR="00243FF2" w:rsidRDefault="00243FF2">
            <w:pPr>
              <w:pStyle w:val="TableParagraph"/>
              <w:spacing w:before="113"/>
              <w:ind w:left="469"/>
              <w:rPr>
                <w:sz w:val="24"/>
              </w:rPr>
            </w:pPr>
            <w:r>
              <w:rPr>
                <w:sz w:val="24"/>
              </w:rPr>
              <w:t>правиланравственногоповедениявсоциумеина</w:t>
            </w:r>
            <w:r>
              <w:rPr>
                <w:spacing w:val="-2"/>
                <w:sz w:val="24"/>
              </w:rPr>
              <w:t xml:space="preserve"> природе</w:t>
            </w:r>
          </w:p>
        </w:tc>
      </w:tr>
      <w:tr w:rsidR="00243FF2" w:rsidTr="00243FF2">
        <w:trPr>
          <w:trHeight w:val="456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воспроизводитьназваниесвоегонаселённогопункта,региона,</w:t>
            </w:r>
            <w:r>
              <w:rPr>
                <w:spacing w:val="-2"/>
                <w:sz w:val="24"/>
              </w:rPr>
              <w:t xml:space="preserve"> страны</w:t>
            </w:r>
          </w:p>
        </w:tc>
      </w:tr>
      <w:tr w:rsidR="00243FF2" w:rsidTr="00243FF2">
        <w:trPr>
          <w:trHeight w:val="86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3006"/>
                <w:tab w:val="left" w:pos="6781"/>
              </w:tabs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приводить</w:t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  <w:t>культурныхобъектов</w:t>
            </w:r>
            <w:r>
              <w:rPr>
                <w:spacing w:val="-2"/>
                <w:sz w:val="24"/>
              </w:rPr>
              <w:t>родного</w:t>
            </w:r>
            <w:r>
              <w:rPr>
                <w:sz w:val="24"/>
              </w:rPr>
              <w:tab/>
              <w:t>края,</w:t>
            </w:r>
            <w:r>
              <w:rPr>
                <w:spacing w:val="-2"/>
                <w:sz w:val="24"/>
              </w:rPr>
              <w:t>школьных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традицийипраздников,традицийиценностейсвоейсемьи,</w:t>
            </w:r>
            <w:r>
              <w:rPr>
                <w:spacing w:val="-2"/>
                <w:sz w:val="24"/>
              </w:rPr>
              <w:t xml:space="preserve"> профессий</w:t>
            </w:r>
          </w:p>
        </w:tc>
      </w:tr>
      <w:tr w:rsidR="00243FF2" w:rsidTr="00243FF2">
        <w:trPr>
          <w:trHeight w:val="45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/>
              <w:ind w:left="469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природа</w:t>
            </w:r>
          </w:p>
        </w:tc>
      </w:tr>
      <w:tr w:rsidR="00243FF2" w:rsidTr="00243FF2">
        <w:trPr>
          <w:trHeight w:val="1672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336" w:lineRule="auto"/>
              <w:ind w:left="469" w:right="100"/>
              <w:jc w:val="both"/>
              <w:rPr>
                <w:sz w:val="24"/>
              </w:rPr>
            </w:pPr>
            <w:r>
              <w:rPr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лист,цветок,плод,семя),группыживотных(насекомые,рыбы,</w:t>
            </w:r>
            <w:r>
              <w:rPr>
                <w:spacing w:val="-2"/>
                <w:sz w:val="24"/>
              </w:rPr>
              <w:t>птицы,</w:t>
            </w:r>
          </w:p>
          <w:p w:rsidR="00243FF2" w:rsidRDefault="00243FF2">
            <w:pPr>
              <w:pStyle w:val="TableParagraph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звери)</w:t>
            </w:r>
          </w:p>
        </w:tc>
      </w:tr>
      <w:tr w:rsidR="00243FF2" w:rsidTr="00243FF2">
        <w:trPr>
          <w:trHeight w:val="2077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8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336" w:lineRule="auto"/>
              <w:ind w:left="469" w:right="100"/>
              <w:jc w:val="both"/>
              <w:rPr>
                <w:sz w:val="24"/>
              </w:rPr>
            </w:pPr>
            <w:r>
              <w:rPr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кустарники,травы;основныегруппыживотных(насекомые,</w:t>
            </w:r>
            <w:r>
              <w:rPr>
                <w:spacing w:val="-2"/>
                <w:sz w:val="24"/>
              </w:rPr>
              <w:t>рыбы,</w:t>
            </w:r>
          </w:p>
          <w:p w:rsidR="00243FF2" w:rsidRDefault="00243FF2">
            <w:pPr>
              <w:pStyle w:val="TableParagraph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птицы,звери);выделятьихнаиболеесущественные</w:t>
            </w:r>
            <w:r>
              <w:rPr>
                <w:spacing w:val="-2"/>
                <w:sz w:val="24"/>
              </w:rPr>
              <w:t>признаки</w:t>
            </w:r>
          </w:p>
        </w:tc>
      </w:tr>
      <w:tr w:rsidR="00243FF2" w:rsidTr="00243FF2">
        <w:trPr>
          <w:trHeight w:val="86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применятьправилауходазакомнатнымирастениямии</w:t>
            </w:r>
            <w:r>
              <w:rPr>
                <w:spacing w:val="-2"/>
                <w:sz w:val="24"/>
              </w:rPr>
              <w:t>домашними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животными</w:t>
            </w:r>
          </w:p>
        </w:tc>
      </w:tr>
      <w:tr w:rsidR="00243FF2" w:rsidTr="00243FF2">
        <w:trPr>
          <w:trHeight w:val="2077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8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336" w:lineRule="auto"/>
              <w:ind w:left="469" w:right="100"/>
              <w:jc w:val="both"/>
              <w:rPr>
                <w:sz w:val="24"/>
              </w:rPr>
            </w:pPr>
            <w:r>
              <w:rPr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времени,измерятьтемпературувоздуха)иопытыпод</w:t>
            </w:r>
            <w:r>
              <w:rPr>
                <w:spacing w:val="-2"/>
                <w:sz w:val="24"/>
              </w:rPr>
              <w:t>руководством</w:t>
            </w:r>
          </w:p>
          <w:p w:rsidR="00243FF2" w:rsidRDefault="00243FF2">
            <w:pPr>
              <w:pStyle w:val="TableParagraph"/>
              <w:spacing w:before="1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учителя</w:t>
            </w:r>
          </w:p>
        </w:tc>
      </w:tr>
      <w:tr w:rsidR="00243FF2" w:rsidTr="00243FF2">
        <w:trPr>
          <w:trHeight w:val="452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right="51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использоватьдляответовнавопросынебольшиетекстыоприроде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4"/>
        <w:gridCol w:w="8779"/>
      </w:tblGrid>
      <w:tr w:rsidR="00243FF2" w:rsidTr="00243FF2">
        <w:trPr>
          <w:trHeight w:val="45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4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обществе</w:t>
            </w:r>
          </w:p>
        </w:tc>
      </w:tr>
      <w:tr w:rsidR="00243FF2" w:rsidTr="00243FF2">
        <w:trPr>
          <w:trHeight w:val="126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851"/>
                <w:tab w:val="left" w:pos="3171"/>
                <w:tab w:val="left" w:pos="5082"/>
                <w:tab w:val="left" w:pos="7043"/>
                <w:tab w:val="left" w:pos="7415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ситуации,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раскрывающие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положительное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негативное</w:t>
            </w:r>
          </w:p>
          <w:p w:rsidR="00243FF2" w:rsidRDefault="00243FF2">
            <w:pPr>
              <w:pStyle w:val="TableParagraph"/>
              <w:spacing w:before="5" w:line="400" w:lineRule="atLeast"/>
              <w:ind w:left="469"/>
              <w:rPr>
                <w:sz w:val="24"/>
              </w:rPr>
            </w:pPr>
            <w:r>
              <w:rPr>
                <w:sz w:val="24"/>
              </w:rPr>
              <w:t xml:space="preserve">отношениекприроде;правилаповедениявбыту,вобщественных </w:t>
            </w:r>
            <w:r>
              <w:rPr>
                <w:spacing w:val="-2"/>
                <w:sz w:val="24"/>
              </w:rPr>
              <w:t>местах</w:t>
            </w:r>
          </w:p>
        </w:tc>
      </w:tr>
      <w:tr w:rsidR="00243FF2" w:rsidTr="00243FF2">
        <w:trPr>
          <w:trHeight w:val="45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Правилабезопасной</w:t>
            </w:r>
            <w:r>
              <w:rPr>
                <w:spacing w:val="-2"/>
                <w:sz w:val="24"/>
              </w:rPr>
              <w:t>жизнедеятельности</w:t>
            </w:r>
          </w:p>
        </w:tc>
      </w:tr>
      <w:tr w:rsidR="00243FF2" w:rsidTr="00243FF2">
        <w:trPr>
          <w:trHeight w:val="86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4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соблюдатьправилабезопасностинаучебномместеобучающегося;</w:t>
            </w:r>
            <w:r>
              <w:rPr>
                <w:spacing w:val="-5"/>
                <w:sz w:val="24"/>
              </w:rPr>
              <w:t>во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времянаблюденийи</w:t>
            </w:r>
            <w:r>
              <w:rPr>
                <w:spacing w:val="-2"/>
                <w:sz w:val="24"/>
              </w:rPr>
              <w:t xml:space="preserve"> опытов;</w:t>
            </w:r>
          </w:p>
        </w:tc>
      </w:tr>
      <w:tr w:rsidR="00243FF2" w:rsidTr="00243FF2">
        <w:trPr>
          <w:trHeight w:val="455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соблюдатьправилаздоровогопитанияиличной</w:t>
            </w:r>
            <w:r>
              <w:rPr>
                <w:spacing w:val="-2"/>
                <w:sz w:val="24"/>
              </w:rPr>
              <w:t>гигиены;</w:t>
            </w:r>
          </w:p>
        </w:tc>
      </w:tr>
      <w:tr w:rsidR="00243FF2" w:rsidTr="00243FF2">
        <w:trPr>
          <w:trHeight w:val="861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4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892"/>
                <w:tab w:val="left" w:pos="3049"/>
                <w:tab w:val="left" w:pos="4657"/>
                <w:tab w:val="left" w:pos="6073"/>
                <w:tab w:val="left" w:pos="7484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пешехода;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соблюдать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правилабезопасногоповеденияв</w:t>
            </w:r>
            <w:r>
              <w:rPr>
                <w:spacing w:val="-2"/>
                <w:sz w:val="24"/>
              </w:rPr>
              <w:t>природе</w:t>
            </w:r>
          </w:p>
        </w:tc>
      </w:tr>
      <w:tr w:rsidR="00243FF2" w:rsidTr="00243FF2">
        <w:trPr>
          <w:trHeight w:val="2076"/>
        </w:trPr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7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36" w:lineRule="auto"/>
              <w:ind w:left="469" w:right="100"/>
              <w:jc w:val="both"/>
              <w:rPr>
                <w:sz w:val="24"/>
              </w:rPr>
            </w:pPr>
            <w:r>
              <w:rPr>
                <w:sz w:val="24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дневникомиэлектроннымиобразовательнымии</w:t>
            </w:r>
            <w:r>
              <w:rPr>
                <w:spacing w:val="-2"/>
                <w:sz w:val="24"/>
              </w:rPr>
              <w:t>информационными</w:t>
            </w:r>
          </w:p>
          <w:p w:rsidR="00243FF2" w:rsidRDefault="00243FF2">
            <w:pPr>
              <w:pStyle w:val="TableParagraph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ресурсами.</w:t>
            </w:r>
          </w:p>
        </w:tc>
      </w:tr>
    </w:tbl>
    <w:p w:rsidR="00243FF2" w:rsidRDefault="00243FF2" w:rsidP="00243FF2">
      <w:pPr>
        <w:spacing w:before="204"/>
        <w:ind w:left="5" w:right="116"/>
        <w:jc w:val="center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pacing w:val="-2"/>
          <w:sz w:val="24"/>
        </w:rPr>
        <w:t>КЛАСС</w:t>
      </w:r>
    </w:p>
    <w:p w:rsidR="00243FF2" w:rsidRDefault="00243FF2" w:rsidP="00243FF2">
      <w:pPr>
        <w:pStyle w:val="a3"/>
        <w:spacing w:before="1"/>
        <w:ind w:left="0" w:firstLine="0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8803"/>
      </w:tblGrid>
      <w:tr w:rsidR="00243FF2" w:rsidTr="00243FF2">
        <w:trPr>
          <w:trHeight w:val="1715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378" w:right="138" w:firstLine="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 яемого результ</w:t>
            </w:r>
          </w:p>
          <w:p w:rsidR="00243FF2" w:rsidRDefault="00243FF2">
            <w:pPr>
              <w:pStyle w:val="TableParagraph"/>
              <w:spacing w:line="289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ата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6" w:lineRule="auto"/>
              <w:ind w:left="376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образовательнойпрограммыначальногообщегообразования</w:t>
            </w:r>
          </w:p>
        </w:tc>
      </w:tr>
      <w:tr w:rsidR="00243FF2" w:rsidTr="00243FF2">
        <w:trPr>
          <w:trHeight w:val="470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общество</w:t>
            </w:r>
          </w:p>
        </w:tc>
      </w:tr>
      <w:tr w:rsidR="00243FF2" w:rsidTr="00243FF2">
        <w:trPr>
          <w:trHeight w:val="890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66"/>
              <w:ind w:right="4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находитьРоссиюнакартемира,накартеРоссии–Москву,свой</w:t>
            </w:r>
            <w:r>
              <w:rPr>
                <w:spacing w:val="-2"/>
                <w:sz w:val="24"/>
              </w:rPr>
              <w:t>регион</w:t>
            </w:r>
          </w:p>
          <w:p w:rsidR="00243FF2" w:rsidRDefault="00243FF2">
            <w:pPr>
              <w:pStyle w:val="TableParagraph"/>
              <w:spacing w:before="131"/>
              <w:ind w:left="469"/>
              <w:rPr>
                <w:sz w:val="24"/>
              </w:rPr>
            </w:pPr>
            <w:r>
              <w:rPr>
                <w:sz w:val="24"/>
              </w:rPr>
              <w:t>иегоглавный</w:t>
            </w:r>
            <w:r>
              <w:rPr>
                <w:spacing w:val="-4"/>
                <w:sz w:val="24"/>
              </w:rPr>
              <w:t>город</w:t>
            </w:r>
          </w:p>
        </w:tc>
      </w:tr>
      <w:tr w:rsidR="00243FF2" w:rsidTr="00243FF2">
        <w:trPr>
          <w:trHeight w:val="891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66"/>
              <w:ind w:right="4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узнаватьгосударственнуюсимволикуРоссийскойФедерации(гимн,</w:t>
            </w:r>
            <w:r>
              <w:rPr>
                <w:spacing w:val="-2"/>
                <w:sz w:val="24"/>
              </w:rPr>
              <w:t>герб,</w:t>
            </w:r>
          </w:p>
          <w:p w:rsidR="00243FF2" w:rsidRDefault="00243FF2">
            <w:pPr>
              <w:pStyle w:val="TableParagraph"/>
              <w:spacing w:before="131"/>
              <w:ind w:left="469"/>
              <w:rPr>
                <w:sz w:val="24"/>
              </w:rPr>
            </w:pPr>
            <w:r>
              <w:rPr>
                <w:sz w:val="24"/>
              </w:rPr>
              <w:t>флаг)исвоего</w:t>
            </w:r>
            <w:r>
              <w:rPr>
                <w:spacing w:val="-2"/>
                <w:sz w:val="24"/>
              </w:rPr>
              <w:t>региона</w:t>
            </w:r>
          </w:p>
        </w:tc>
      </w:tr>
      <w:tr w:rsidR="00243FF2" w:rsidTr="00243FF2">
        <w:trPr>
          <w:trHeight w:val="1310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8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48" w:lineRule="auto"/>
              <w:ind w:left="469"/>
              <w:rPr>
                <w:sz w:val="24"/>
              </w:rPr>
            </w:pPr>
            <w:r>
              <w:rPr>
                <w:sz w:val="24"/>
              </w:rPr>
              <w:t>проявлятьуважениексемейнымценностямитрадициям,традициям своегонародаидругихнародов,государственнымсимволам</w:t>
            </w:r>
            <w:r>
              <w:rPr>
                <w:spacing w:val="-2"/>
                <w:sz w:val="24"/>
              </w:rPr>
              <w:t>России;</w:t>
            </w:r>
          </w:p>
          <w:p w:rsidR="00243FF2" w:rsidRDefault="00243FF2"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соблюдатьправиланравственногоповедениявсоциумеина</w:t>
            </w:r>
            <w:r>
              <w:rPr>
                <w:spacing w:val="-2"/>
                <w:sz w:val="24"/>
              </w:rPr>
              <w:t xml:space="preserve"> природе</w:t>
            </w:r>
          </w:p>
        </w:tc>
      </w:tr>
      <w:tr w:rsidR="00243FF2" w:rsidTr="00243FF2">
        <w:trPr>
          <w:trHeight w:val="1178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866"/>
                <w:tab w:val="left" w:pos="3085"/>
                <w:tab w:val="left" w:pos="4501"/>
                <w:tab w:val="left" w:pos="5857"/>
                <w:tab w:val="left" w:pos="7033"/>
                <w:tab w:val="left" w:pos="7405"/>
              </w:tabs>
              <w:spacing w:before="49" w:line="307" w:lineRule="auto"/>
              <w:ind w:left="469" w:right="102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традиций,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обычаев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праздников </w:t>
            </w:r>
            <w:r>
              <w:rPr>
                <w:sz w:val="24"/>
              </w:rPr>
              <w:t>народовродногокрая;важныхсобытийпрошлогоинастоящего</w:t>
            </w:r>
            <w:r>
              <w:rPr>
                <w:spacing w:val="-2"/>
                <w:sz w:val="24"/>
              </w:rPr>
              <w:t>родного</w:t>
            </w:r>
          </w:p>
          <w:p w:rsidR="00243FF2" w:rsidRDefault="00243FF2">
            <w:pPr>
              <w:pStyle w:val="TableParagraph"/>
              <w:spacing w:before="4"/>
              <w:ind w:left="469"/>
              <w:rPr>
                <w:sz w:val="24"/>
              </w:rPr>
            </w:pPr>
            <w:r>
              <w:rPr>
                <w:sz w:val="24"/>
              </w:rPr>
              <w:t>края;трудовойдеятельностиипрофессийжителейродного</w:t>
            </w:r>
            <w:r>
              <w:rPr>
                <w:spacing w:val="-4"/>
                <w:sz w:val="24"/>
              </w:rPr>
              <w:t>края</w:t>
            </w:r>
          </w:p>
        </w:tc>
      </w:tr>
      <w:tr w:rsidR="00243FF2" w:rsidTr="00243FF2">
        <w:trPr>
          <w:trHeight w:val="802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3"/>
              <w:ind w:right="4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/>
              <w:ind w:left="469"/>
              <w:rPr>
                <w:sz w:val="24"/>
              </w:rPr>
            </w:pPr>
            <w:r>
              <w:rPr>
                <w:sz w:val="24"/>
              </w:rPr>
              <w:t>описыватьна основепредложенногоплана или опорныхслов</w:t>
            </w:r>
            <w:r>
              <w:rPr>
                <w:spacing w:val="-2"/>
                <w:sz w:val="24"/>
              </w:rPr>
              <w:t>изученные</w:t>
            </w:r>
          </w:p>
          <w:p w:rsidR="00243FF2" w:rsidRDefault="00243FF2">
            <w:pPr>
              <w:pStyle w:val="TableParagraph"/>
              <w:spacing w:before="84"/>
              <w:ind w:left="469"/>
              <w:rPr>
                <w:sz w:val="24"/>
              </w:rPr>
            </w:pPr>
            <w:r>
              <w:rPr>
                <w:sz w:val="24"/>
              </w:rPr>
              <w:t>культурныеобъекты(достопримечательностиродногокрая,</w:t>
            </w:r>
            <w:r>
              <w:rPr>
                <w:spacing w:val="-2"/>
                <w:sz w:val="24"/>
              </w:rPr>
              <w:t>музейные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0"/>
        <w:gridCol w:w="8803"/>
      </w:tblGrid>
      <w:tr w:rsidR="00243FF2" w:rsidTr="00243FF2">
        <w:trPr>
          <w:trHeight w:val="797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4"/>
              <w:ind w:left="469"/>
              <w:rPr>
                <w:sz w:val="24"/>
              </w:rPr>
            </w:pPr>
            <w:r>
              <w:rPr>
                <w:sz w:val="24"/>
              </w:rPr>
              <w:t>экспонаты);создаватьпозаданномуплануразвёрнутые</w:t>
            </w:r>
            <w:r>
              <w:rPr>
                <w:spacing w:val="-2"/>
                <w:sz w:val="24"/>
              </w:rPr>
              <w:t>высказывания</w:t>
            </w:r>
          </w:p>
          <w:p w:rsidR="00243FF2" w:rsidRDefault="00243FF2">
            <w:pPr>
              <w:pStyle w:val="TableParagraph"/>
              <w:spacing w:before="87"/>
              <w:ind w:left="469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обществе</w:t>
            </w:r>
          </w:p>
        </w:tc>
      </w:tr>
      <w:tr w:rsidR="00243FF2" w:rsidTr="00243FF2">
        <w:trPr>
          <w:trHeight w:val="803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right="4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использоватьдляответовнавопросынебольшиетекстыоприроде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before="87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обществе</w:t>
            </w:r>
          </w:p>
        </w:tc>
      </w:tr>
      <w:tr w:rsidR="00243FF2" w:rsidTr="00243FF2">
        <w:trPr>
          <w:trHeight w:val="803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3"/>
              <w:ind w:right="4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соблюдатьправиланравственногоповедениявсоциуме,</w:t>
            </w:r>
            <w:r>
              <w:rPr>
                <w:spacing w:val="-2"/>
                <w:sz w:val="24"/>
              </w:rPr>
              <w:t>оценивать</w:t>
            </w:r>
          </w:p>
          <w:p w:rsidR="00243FF2" w:rsidRDefault="00243FF2">
            <w:pPr>
              <w:pStyle w:val="TableParagraph"/>
              <w:spacing w:before="85"/>
              <w:ind w:left="469"/>
              <w:rPr>
                <w:sz w:val="24"/>
              </w:rPr>
            </w:pPr>
            <w:r>
              <w:rPr>
                <w:sz w:val="24"/>
              </w:rPr>
              <w:t>примерыпроявлениявнимания,помощилюдям,нуждающимсяв</w:t>
            </w:r>
            <w:r>
              <w:rPr>
                <w:spacing w:val="-5"/>
                <w:sz w:val="24"/>
              </w:rPr>
              <w:t>ней</w:t>
            </w:r>
          </w:p>
        </w:tc>
      </w:tr>
      <w:tr w:rsidR="00243FF2" w:rsidTr="00243FF2">
        <w:trPr>
          <w:trHeight w:val="426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469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природа</w:t>
            </w:r>
          </w:p>
        </w:tc>
      </w:tr>
      <w:tr w:rsidR="00243FF2" w:rsidTr="00243FF2">
        <w:trPr>
          <w:trHeight w:val="802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3"/>
              <w:ind w:right="4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/>
              <w:ind w:left="469"/>
              <w:rPr>
                <w:sz w:val="24"/>
              </w:rPr>
            </w:pPr>
            <w:r>
              <w:rPr>
                <w:sz w:val="24"/>
              </w:rPr>
              <w:t>распознаватьизученныеобъектыокружающегомирапоих</w:t>
            </w:r>
            <w:r>
              <w:rPr>
                <w:spacing w:val="-2"/>
                <w:sz w:val="24"/>
              </w:rPr>
              <w:t>описанию,</w:t>
            </w:r>
          </w:p>
          <w:p w:rsidR="00243FF2" w:rsidRDefault="00243FF2">
            <w:pPr>
              <w:pStyle w:val="TableParagraph"/>
              <w:spacing w:before="84"/>
              <w:ind w:left="469"/>
              <w:rPr>
                <w:sz w:val="24"/>
              </w:rPr>
            </w:pPr>
            <w:r>
              <w:rPr>
                <w:sz w:val="24"/>
              </w:rPr>
              <w:t xml:space="preserve">рисункамифотографиям,различатьихвокружающем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243FF2" w:rsidTr="00243FF2">
        <w:trPr>
          <w:trHeight w:val="803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right="4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197"/>
                <w:tab w:val="left" w:pos="3608"/>
                <w:tab w:val="left" w:pos="4755"/>
                <w:tab w:val="left" w:pos="5684"/>
                <w:tab w:val="left" w:pos="6044"/>
                <w:tab w:val="left" w:pos="7232"/>
                <w:tab w:val="left" w:pos="8425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группировать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живой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неживой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</w:p>
          <w:p w:rsidR="00243FF2" w:rsidRDefault="00243FF2">
            <w:pPr>
              <w:pStyle w:val="TableParagraph"/>
              <w:spacing w:before="87"/>
              <w:ind w:left="469"/>
              <w:rPr>
                <w:sz w:val="24"/>
              </w:rPr>
            </w:pPr>
            <w:r>
              <w:rPr>
                <w:sz w:val="24"/>
              </w:rPr>
              <w:t>предложенным</w:t>
            </w:r>
            <w:r>
              <w:rPr>
                <w:spacing w:val="-2"/>
                <w:sz w:val="24"/>
              </w:rPr>
              <w:t>признакам</w:t>
            </w:r>
          </w:p>
        </w:tc>
      </w:tr>
      <w:tr w:rsidR="00243FF2" w:rsidTr="00243FF2">
        <w:trPr>
          <w:trHeight w:val="803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1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сравниватьобъектыживойинеживойприродынаоснове</w:t>
            </w:r>
            <w:r>
              <w:rPr>
                <w:spacing w:val="-2"/>
                <w:sz w:val="24"/>
              </w:rPr>
              <w:t>внешних</w:t>
            </w:r>
          </w:p>
          <w:p w:rsidR="00243FF2" w:rsidRDefault="00243FF2">
            <w:pPr>
              <w:pStyle w:val="TableParagraph"/>
              <w:spacing w:before="88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признаков</w:t>
            </w:r>
          </w:p>
        </w:tc>
      </w:tr>
      <w:tr w:rsidR="00243FF2" w:rsidTr="00243FF2">
        <w:trPr>
          <w:trHeight w:val="803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описыватьна основепредложенногоплана или опорныхслов</w:t>
            </w:r>
            <w:r>
              <w:rPr>
                <w:spacing w:val="-2"/>
                <w:sz w:val="24"/>
              </w:rPr>
              <w:t>изученные</w:t>
            </w:r>
          </w:p>
          <w:p w:rsidR="00243FF2" w:rsidRDefault="00243FF2">
            <w:pPr>
              <w:pStyle w:val="TableParagraph"/>
              <w:spacing w:before="85"/>
              <w:ind w:left="469"/>
              <w:rPr>
                <w:sz w:val="24"/>
              </w:rPr>
            </w:pPr>
            <w:r>
              <w:rPr>
                <w:sz w:val="24"/>
              </w:rPr>
              <w:t>природныеобъектыиявления,втомчислезвёзды,созвездия,</w:t>
            </w:r>
            <w:r>
              <w:rPr>
                <w:spacing w:val="-2"/>
                <w:sz w:val="24"/>
              </w:rPr>
              <w:t>планеты</w:t>
            </w:r>
          </w:p>
        </w:tc>
      </w:tr>
      <w:tr w:rsidR="00243FF2" w:rsidTr="00243FF2">
        <w:trPr>
          <w:trHeight w:val="802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562"/>
                <w:tab w:val="left" w:pos="3027"/>
                <w:tab w:val="left" w:pos="4357"/>
                <w:tab w:val="left" w:pos="4825"/>
                <w:tab w:val="left" w:pos="5987"/>
                <w:tab w:val="left" w:pos="7443"/>
              </w:tabs>
              <w:spacing w:before="50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ориентироваться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местности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признакам,</w:t>
            </w:r>
          </w:p>
          <w:p w:rsidR="00243FF2" w:rsidRDefault="00243FF2">
            <w:pPr>
              <w:pStyle w:val="TableParagraph"/>
              <w:spacing w:before="84"/>
              <w:ind w:left="469"/>
              <w:rPr>
                <w:sz w:val="24"/>
              </w:rPr>
            </w:pPr>
            <w:r>
              <w:rPr>
                <w:sz w:val="24"/>
              </w:rPr>
              <w:t>Солнцу,</w:t>
            </w:r>
            <w:r>
              <w:rPr>
                <w:spacing w:val="-2"/>
                <w:sz w:val="24"/>
              </w:rPr>
              <w:t>компасу</w:t>
            </w:r>
          </w:p>
        </w:tc>
      </w:tr>
      <w:tr w:rsidR="00243FF2" w:rsidTr="00243FF2">
        <w:trPr>
          <w:trHeight w:val="802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3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036"/>
                <w:tab w:val="left" w:pos="3452"/>
                <w:tab w:val="left" w:pos="4707"/>
                <w:tab w:val="left" w:pos="6414"/>
                <w:tab w:val="left" w:pos="7451"/>
              </w:tabs>
              <w:spacing w:before="50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проводить,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несложные</w:t>
            </w:r>
          </w:p>
          <w:p w:rsidR="00243FF2" w:rsidRDefault="00243FF2">
            <w:pPr>
              <w:pStyle w:val="TableParagraph"/>
              <w:spacing w:before="85"/>
              <w:ind w:left="469"/>
              <w:rPr>
                <w:sz w:val="24"/>
              </w:rPr>
            </w:pPr>
            <w:r>
              <w:rPr>
                <w:sz w:val="24"/>
              </w:rPr>
              <w:t>наблюденияиопытысприродными объектами,</w:t>
            </w:r>
            <w:r>
              <w:rPr>
                <w:spacing w:val="-2"/>
                <w:sz w:val="24"/>
              </w:rPr>
              <w:t xml:space="preserve"> измерения</w:t>
            </w:r>
          </w:p>
        </w:tc>
      </w:tr>
      <w:tr w:rsidR="00243FF2" w:rsidTr="00243FF2">
        <w:trPr>
          <w:trHeight w:val="803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4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830"/>
                <w:tab w:val="left" w:pos="3013"/>
                <w:tab w:val="left" w:pos="4391"/>
                <w:tab w:val="left" w:pos="6107"/>
                <w:tab w:val="left" w:pos="6435"/>
                <w:tab w:val="left" w:pos="7635"/>
              </w:tabs>
              <w:spacing w:before="48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приводить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взаимосвязей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примеры,</w:t>
            </w:r>
          </w:p>
          <w:p w:rsidR="00243FF2" w:rsidRDefault="00243FF2">
            <w:pPr>
              <w:pStyle w:val="TableParagraph"/>
              <w:spacing w:before="88"/>
              <w:ind w:left="469"/>
              <w:rPr>
                <w:sz w:val="24"/>
              </w:rPr>
            </w:pPr>
            <w:r>
              <w:rPr>
                <w:sz w:val="24"/>
              </w:rPr>
              <w:t xml:space="preserve">иллюстрирующиезначениеприродывжизни 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243FF2" w:rsidTr="00243FF2">
        <w:trPr>
          <w:trHeight w:val="456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3"/>
              <w:ind w:left="469"/>
              <w:rPr>
                <w:sz w:val="24"/>
              </w:rPr>
            </w:pPr>
            <w:r>
              <w:rPr>
                <w:sz w:val="24"/>
              </w:rPr>
              <w:t>создаватьпозаданномуплануразвёрнутыевысказыванияо</w:t>
            </w:r>
            <w:r>
              <w:rPr>
                <w:spacing w:val="-2"/>
                <w:sz w:val="24"/>
              </w:rPr>
              <w:t>природе</w:t>
            </w:r>
          </w:p>
        </w:tc>
      </w:tr>
      <w:tr w:rsidR="00243FF2" w:rsidTr="00243FF2">
        <w:trPr>
          <w:trHeight w:val="455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3"/>
              <w:ind w:left="469"/>
              <w:rPr>
                <w:sz w:val="24"/>
              </w:rPr>
            </w:pPr>
            <w:r>
              <w:rPr>
                <w:sz w:val="24"/>
              </w:rPr>
              <w:t>использоватьдляответовнавопросы небольшиетекстыо</w:t>
            </w:r>
            <w:r>
              <w:rPr>
                <w:spacing w:val="-2"/>
                <w:sz w:val="24"/>
              </w:rPr>
              <w:t>природе</w:t>
            </w:r>
          </w:p>
        </w:tc>
      </w:tr>
      <w:tr w:rsidR="00243FF2" w:rsidTr="00243FF2">
        <w:trPr>
          <w:trHeight w:val="802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1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соблюдатьправиланравственногоповедениявприроде,</w:t>
            </w:r>
            <w:r>
              <w:rPr>
                <w:spacing w:val="-2"/>
                <w:sz w:val="24"/>
              </w:rPr>
              <w:t>оценивать</w:t>
            </w:r>
          </w:p>
          <w:p w:rsidR="00243FF2" w:rsidRDefault="00243FF2">
            <w:pPr>
              <w:pStyle w:val="TableParagraph"/>
              <w:spacing w:before="87"/>
              <w:ind w:left="469"/>
              <w:rPr>
                <w:sz w:val="24"/>
              </w:rPr>
            </w:pPr>
            <w:r>
              <w:rPr>
                <w:sz w:val="24"/>
              </w:rPr>
              <w:t>примерыположительногоинегативногоотношениякобъектам</w:t>
            </w:r>
            <w:r>
              <w:rPr>
                <w:spacing w:val="-2"/>
                <w:sz w:val="24"/>
              </w:rPr>
              <w:t>природы</w:t>
            </w:r>
          </w:p>
        </w:tc>
      </w:tr>
      <w:tr w:rsidR="00243FF2" w:rsidTr="00243FF2">
        <w:trPr>
          <w:trHeight w:val="426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Правилабезопасной</w:t>
            </w:r>
            <w:r>
              <w:rPr>
                <w:spacing w:val="-2"/>
                <w:sz w:val="24"/>
              </w:rPr>
              <w:t>жизнедеятельности</w:t>
            </w:r>
          </w:p>
        </w:tc>
      </w:tr>
      <w:tr w:rsidR="00243FF2" w:rsidTr="00243FF2">
        <w:trPr>
          <w:trHeight w:val="803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соблюдатьправилабезопасногоповедениявшколе,режимдня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before="87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питания</w:t>
            </w:r>
          </w:p>
        </w:tc>
      </w:tr>
      <w:tr w:rsidR="00243FF2" w:rsidTr="00243FF2">
        <w:trPr>
          <w:trHeight w:val="803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902"/>
                <w:tab w:val="left" w:pos="3068"/>
                <w:tab w:val="left" w:pos="4686"/>
                <w:tab w:val="left" w:pos="6114"/>
                <w:tab w:val="left" w:pos="7544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пассажира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наземного</w:t>
            </w:r>
          </w:p>
          <w:p w:rsidR="00243FF2" w:rsidRDefault="00243FF2">
            <w:pPr>
              <w:pStyle w:val="TableParagraph"/>
              <w:spacing w:before="85"/>
              <w:ind w:left="469"/>
              <w:rPr>
                <w:sz w:val="24"/>
              </w:rPr>
            </w:pPr>
            <w:r>
              <w:rPr>
                <w:sz w:val="24"/>
              </w:rPr>
              <w:t>транспортаи</w:t>
            </w:r>
            <w:r>
              <w:rPr>
                <w:spacing w:val="-2"/>
                <w:sz w:val="24"/>
              </w:rPr>
              <w:t>метро;</w:t>
            </w:r>
          </w:p>
        </w:tc>
      </w:tr>
      <w:tr w:rsidR="00243FF2" w:rsidTr="00243FF2">
        <w:trPr>
          <w:trHeight w:val="1555"/>
        </w:trPr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 w:line="312" w:lineRule="auto"/>
              <w:ind w:left="469" w:right="100"/>
              <w:jc w:val="both"/>
              <w:rPr>
                <w:sz w:val="24"/>
              </w:rPr>
            </w:pPr>
            <w:r>
              <w:rPr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осуществлятькоммуникациювшкольныхсообществахс</w:t>
            </w:r>
            <w:r>
              <w:rPr>
                <w:spacing w:val="-2"/>
                <w:sz w:val="24"/>
              </w:rPr>
              <w:t>помощью</w:t>
            </w:r>
          </w:p>
          <w:p w:rsidR="00243FF2" w:rsidRDefault="00243FF2">
            <w:pPr>
              <w:pStyle w:val="TableParagraph"/>
              <w:spacing w:before="1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учителя(при</w:t>
            </w:r>
            <w:r>
              <w:rPr>
                <w:spacing w:val="-2"/>
                <w:sz w:val="24"/>
              </w:rPr>
              <w:t>необходимости).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spacing w:before="89"/>
        <w:ind w:left="6"/>
        <w:jc w:val="center"/>
        <w:rPr>
          <w:b/>
          <w:sz w:val="24"/>
        </w:rPr>
      </w:pPr>
      <w:r>
        <w:rPr>
          <w:b/>
          <w:sz w:val="24"/>
        </w:rPr>
        <w:lastRenderedPageBreak/>
        <w:t>3</w:t>
      </w:r>
      <w:r>
        <w:rPr>
          <w:b/>
          <w:spacing w:val="-2"/>
          <w:sz w:val="24"/>
        </w:rPr>
        <w:t>КЛАСС</w:t>
      </w:r>
    </w:p>
    <w:p w:rsidR="00243FF2" w:rsidRDefault="00243FF2" w:rsidP="00243FF2">
      <w:pPr>
        <w:pStyle w:val="a3"/>
        <w:spacing w:before="1" w:after="1"/>
        <w:ind w:left="0" w:firstLine="0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8781"/>
      </w:tblGrid>
      <w:tr w:rsidR="00243FF2" w:rsidTr="00243FF2">
        <w:trPr>
          <w:trHeight w:val="171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76" w:lineRule="auto"/>
              <w:ind w:left="378" w:right="159" w:firstLine="6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провер яемого результ</w:t>
            </w:r>
          </w:p>
          <w:p w:rsidR="00243FF2" w:rsidRDefault="00243FF2">
            <w:pPr>
              <w:pStyle w:val="TableParagraph"/>
              <w:spacing w:line="289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ата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5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6" w:lineRule="auto"/>
              <w:ind w:left="376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образовательнойпрограммыначальногообщегообразования</w:t>
            </w:r>
          </w:p>
        </w:tc>
      </w:tr>
      <w:tr w:rsidR="00243FF2" w:rsidTr="00243FF2">
        <w:trPr>
          <w:trHeight w:val="45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 xml:space="preserve"> общество</w:t>
            </w:r>
          </w:p>
        </w:tc>
      </w:tr>
      <w:tr w:rsidR="00243FF2" w:rsidTr="00243FF2">
        <w:trPr>
          <w:trHeight w:val="1267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5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различатьгосударственнуюсимволикуРоссийскойФедерации</w:t>
            </w:r>
            <w:r>
              <w:rPr>
                <w:spacing w:val="-2"/>
                <w:sz w:val="24"/>
              </w:rPr>
              <w:t>(гимн,</w:t>
            </w:r>
          </w:p>
          <w:p w:rsidR="00243FF2" w:rsidRDefault="00243FF2">
            <w:pPr>
              <w:pStyle w:val="TableParagraph"/>
              <w:spacing w:before="5" w:line="400" w:lineRule="atLeast"/>
              <w:ind w:left="467"/>
              <w:rPr>
                <w:sz w:val="24"/>
              </w:rPr>
            </w:pPr>
            <w:r>
              <w:rPr>
                <w:sz w:val="24"/>
              </w:rPr>
              <w:t>герб, флаг); проявлять уважение к государственным символам России и своего региона</w:t>
            </w:r>
          </w:p>
        </w:tc>
      </w:tr>
      <w:tr w:rsidR="00243FF2" w:rsidTr="00243FF2">
        <w:trPr>
          <w:trHeight w:val="1267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5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проявлятьуважениексемейнымценностямитрадициям,</w:t>
            </w:r>
            <w:r>
              <w:rPr>
                <w:spacing w:val="-2"/>
                <w:sz w:val="24"/>
              </w:rPr>
              <w:t>традициям</w:t>
            </w:r>
          </w:p>
          <w:p w:rsidR="00243FF2" w:rsidRDefault="00243FF2">
            <w:pPr>
              <w:pStyle w:val="TableParagraph"/>
              <w:spacing w:before="5" w:line="400" w:lineRule="atLeast"/>
              <w:ind w:left="467"/>
              <w:rPr>
                <w:sz w:val="24"/>
              </w:rPr>
            </w:pPr>
            <w:r>
              <w:rPr>
                <w:sz w:val="24"/>
              </w:rPr>
              <w:t>своегонародаидругихнародов;соблюдатьправиланравственногоповедения в социуме</w:t>
            </w:r>
          </w:p>
        </w:tc>
      </w:tr>
      <w:tr w:rsidR="00243FF2" w:rsidTr="00243FF2">
        <w:trPr>
          <w:trHeight w:val="2077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7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5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36" w:lineRule="auto"/>
              <w:ind w:left="467" w:right="99"/>
              <w:jc w:val="both"/>
              <w:rPr>
                <w:sz w:val="24"/>
              </w:rPr>
            </w:pPr>
            <w:r>
              <w:rPr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центровдекоративно-прикладногоискусства;проявлятьинтерес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line="287" w:lineRule="exact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уважениекисторииикультуренародов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243FF2" w:rsidTr="00243FF2">
        <w:trPr>
          <w:trHeight w:val="45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5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различатьрасходыидоходысемейного</w:t>
            </w:r>
            <w:r>
              <w:rPr>
                <w:spacing w:val="-2"/>
                <w:sz w:val="24"/>
              </w:rPr>
              <w:t>бюджета</w:t>
            </w:r>
          </w:p>
        </w:tc>
      </w:tr>
      <w:tr w:rsidR="00243FF2" w:rsidTr="00243FF2">
        <w:trPr>
          <w:trHeight w:val="1267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5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создаватьпозаданномупланусобственныеразвёрнутые</w:t>
            </w:r>
            <w:r>
              <w:rPr>
                <w:spacing w:val="-2"/>
                <w:sz w:val="24"/>
              </w:rPr>
              <w:t>высказывания</w:t>
            </w:r>
          </w:p>
          <w:p w:rsidR="00243FF2" w:rsidRDefault="00243FF2">
            <w:pPr>
              <w:pStyle w:val="TableParagraph"/>
              <w:spacing w:before="6" w:line="400" w:lineRule="atLeast"/>
              <w:ind w:left="467"/>
              <w:rPr>
                <w:sz w:val="24"/>
              </w:rPr>
            </w:pPr>
            <w:r>
              <w:rPr>
                <w:sz w:val="24"/>
              </w:rPr>
              <w:t xml:space="preserve">очеловекеиобществе,сопровождаявыступлениеиллюстрациями </w:t>
            </w:r>
            <w:r>
              <w:rPr>
                <w:spacing w:val="-2"/>
                <w:sz w:val="24"/>
              </w:rPr>
              <w:t>(презентацией)</w:t>
            </w:r>
          </w:p>
        </w:tc>
      </w:tr>
      <w:tr w:rsidR="00243FF2" w:rsidTr="00243FF2">
        <w:trPr>
          <w:trHeight w:val="45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467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 xml:space="preserve"> природа</w:t>
            </w:r>
          </w:p>
        </w:tc>
      </w:tr>
      <w:tr w:rsidR="00243FF2" w:rsidTr="00243FF2">
        <w:trPr>
          <w:trHeight w:val="862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2"/>
              <w:ind w:right="5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распознаватьизученныеобъектыприродыпоихописанию,рисункам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 xml:space="preserve">фотографиям,различатьихвокружающем </w:t>
            </w:r>
            <w:r>
              <w:rPr>
                <w:spacing w:val="-4"/>
                <w:sz w:val="24"/>
              </w:rPr>
              <w:t>мире</w:t>
            </w:r>
          </w:p>
        </w:tc>
      </w:tr>
      <w:tr w:rsidR="00243FF2" w:rsidTr="00243FF2">
        <w:trPr>
          <w:trHeight w:val="8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5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группироватьизученныеобъектыживойинеживойприроды,</w:t>
            </w:r>
            <w:r>
              <w:rPr>
                <w:spacing w:val="-2"/>
                <w:sz w:val="24"/>
              </w:rPr>
              <w:t>проводить</w:t>
            </w:r>
          </w:p>
          <w:p w:rsidR="00243FF2" w:rsidRDefault="00243FF2">
            <w:pPr>
              <w:pStyle w:val="TableParagraph"/>
              <w:spacing w:before="113"/>
              <w:ind w:left="467"/>
              <w:rPr>
                <w:sz w:val="24"/>
              </w:rPr>
            </w:pPr>
            <w:r>
              <w:rPr>
                <w:sz w:val="24"/>
              </w:rPr>
              <w:t>простейшую</w:t>
            </w:r>
            <w:r>
              <w:rPr>
                <w:spacing w:val="-2"/>
                <w:sz w:val="24"/>
              </w:rPr>
              <w:t>классификацию</w:t>
            </w:r>
          </w:p>
        </w:tc>
      </w:tr>
      <w:tr w:rsidR="00243FF2" w:rsidTr="00243FF2">
        <w:trPr>
          <w:trHeight w:val="86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5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467"/>
              <w:rPr>
                <w:sz w:val="24"/>
              </w:rPr>
            </w:pPr>
            <w:r>
              <w:rPr>
                <w:sz w:val="24"/>
              </w:rPr>
              <w:t>сравниватьпозаданномуколичествупризнаковобъектыживой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неживой</w:t>
            </w:r>
            <w:r>
              <w:rPr>
                <w:spacing w:val="-2"/>
                <w:sz w:val="24"/>
              </w:rPr>
              <w:t>природы</w:t>
            </w:r>
          </w:p>
        </w:tc>
      </w:tr>
      <w:tr w:rsidR="00243FF2" w:rsidTr="00243FF2">
        <w:trPr>
          <w:trHeight w:val="12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50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291"/>
                <w:tab w:val="left" w:pos="3249"/>
                <w:tab w:val="left" w:pos="6028"/>
                <w:tab w:val="left" w:pos="7410"/>
              </w:tabs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  <w:t>предложенного</w:t>
            </w:r>
            <w:r>
              <w:rPr>
                <w:spacing w:val="-2"/>
                <w:sz w:val="24"/>
              </w:rPr>
              <w:t>плана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изученные</w:t>
            </w:r>
            <w:r>
              <w:rPr>
                <w:sz w:val="24"/>
              </w:rPr>
              <w:tab/>
              <w:t>объекты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before="5" w:line="400" w:lineRule="atLeast"/>
              <w:ind w:left="467"/>
              <w:rPr>
                <w:sz w:val="24"/>
              </w:rPr>
            </w:pPr>
            <w:r>
              <w:rPr>
                <w:sz w:val="24"/>
              </w:rPr>
              <w:t xml:space="preserve">явленияприроды,выделяяихсущественныепризнакиихарактерные </w:t>
            </w:r>
            <w:r>
              <w:rPr>
                <w:spacing w:val="-2"/>
                <w:sz w:val="24"/>
              </w:rPr>
              <w:t>свойства</w:t>
            </w:r>
          </w:p>
        </w:tc>
      </w:tr>
      <w:tr w:rsidR="00243FF2" w:rsidTr="00243FF2">
        <w:trPr>
          <w:trHeight w:val="86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2"/>
              <w:ind w:right="4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проводить попредложенномуплануилиинструкциинебольшиеопыты</w:t>
            </w:r>
            <w:r>
              <w:rPr>
                <w:spacing w:val="-10"/>
                <w:sz w:val="24"/>
              </w:rPr>
              <w:t>с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природнымиобъектамисиспользованиемпростейшего</w:t>
            </w:r>
            <w:r>
              <w:rPr>
                <w:spacing w:val="-2"/>
                <w:sz w:val="24"/>
              </w:rPr>
              <w:t>лабораторного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8781"/>
      </w:tblGrid>
      <w:tr w:rsidR="00243FF2" w:rsidTr="00243FF2">
        <w:trPr>
          <w:trHeight w:val="85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226"/>
                <w:tab w:val="left" w:pos="2562"/>
                <w:tab w:val="left" w:pos="4468"/>
                <w:tab w:val="left" w:pos="5807"/>
                <w:tab w:val="left" w:pos="7190"/>
              </w:tabs>
              <w:spacing w:before="44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измерительных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приборов;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безопасность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2"/>
                <w:sz w:val="24"/>
              </w:rPr>
              <w:t>опытов</w:t>
            </w:r>
          </w:p>
        </w:tc>
      </w:tr>
      <w:tr w:rsidR="00243FF2" w:rsidTr="00243FF2">
        <w:trPr>
          <w:trHeight w:val="45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показыватьнакартемираматерики,изученныестраны</w:t>
            </w:r>
            <w:r>
              <w:rPr>
                <w:spacing w:val="-4"/>
                <w:sz w:val="24"/>
              </w:rPr>
              <w:t>мира</w:t>
            </w:r>
          </w:p>
        </w:tc>
      </w:tr>
      <w:tr w:rsidR="00243FF2" w:rsidTr="00243FF2">
        <w:trPr>
          <w:trHeight w:val="12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фиксироватьрезультатынаблюдений,опытнойработы,в</w:t>
            </w:r>
            <w:r>
              <w:rPr>
                <w:spacing w:val="-2"/>
                <w:sz w:val="24"/>
              </w:rPr>
              <w:t>процессе</w:t>
            </w:r>
          </w:p>
          <w:p w:rsidR="00243FF2" w:rsidRDefault="00243FF2">
            <w:pPr>
              <w:pStyle w:val="TableParagraph"/>
              <w:spacing w:before="5" w:line="400" w:lineRule="atLeast"/>
              <w:ind w:left="467"/>
              <w:rPr>
                <w:sz w:val="24"/>
              </w:rPr>
            </w:pPr>
            <w:r>
              <w:rPr>
                <w:sz w:val="24"/>
              </w:rPr>
              <w:t xml:space="preserve">коллективной деятельности обобщать полученные результаты и делать </w:t>
            </w:r>
            <w:r>
              <w:rPr>
                <w:spacing w:val="-2"/>
                <w:sz w:val="24"/>
              </w:rPr>
              <w:t>выводы</w:t>
            </w:r>
          </w:p>
        </w:tc>
      </w:tr>
      <w:tr w:rsidR="00243FF2" w:rsidTr="00243FF2">
        <w:trPr>
          <w:trHeight w:val="804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right="4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использоватьразличныеисточникиинформацииоприродеи</w:t>
            </w:r>
            <w:r>
              <w:rPr>
                <w:spacing w:val="-2"/>
                <w:sz w:val="24"/>
              </w:rPr>
              <w:t>обществе</w:t>
            </w:r>
          </w:p>
          <w:p w:rsidR="00243FF2" w:rsidRDefault="00243FF2">
            <w:pPr>
              <w:pStyle w:val="TableParagraph"/>
              <w:spacing w:before="87"/>
              <w:ind w:left="467"/>
              <w:rPr>
                <w:sz w:val="24"/>
              </w:rPr>
            </w:pPr>
            <w:r>
              <w:rPr>
                <w:sz w:val="24"/>
              </w:rPr>
              <w:t>дляпоискаиизвлеченияинформации,ответовна</w:t>
            </w:r>
            <w:r>
              <w:rPr>
                <w:spacing w:val="-2"/>
                <w:sz w:val="24"/>
              </w:rPr>
              <w:t xml:space="preserve"> вопросы</w:t>
            </w:r>
          </w:p>
        </w:tc>
      </w:tr>
      <w:tr w:rsidR="00243FF2" w:rsidTr="00243FF2">
        <w:trPr>
          <w:trHeight w:val="1179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07" w:lineRule="auto"/>
              <w:ind w:left="467"/>
              <w:rPr>
                <w:sz w:val="24"/>
              </w:rPr>
            </w:pPr>
            <w:r>
              <w:rPr>
                <w:sz w:val="24"/>
              </w:rPr>
              <w:t>использоватьзнанияовзаимосвязяхвприроде,связичеловекаи природыдляобъясненияпростейшихявленийипроцессовв</w:t>
            </w:r>
            <w:r>
              <w:rPr>
                <w:spacing w:val="-2"/>
                <w:sz w:val="24"/>
              </w:rPr>
              <w:t>природе,</w:t>
            </w:r>
          </w:p>
          <w:p w:rsidR="00243FF2" w:rsidRDefault="00243FF2">
            <w:pPr>
              <w:pStyle w:val="TableParagraph"/>
              <w:spacing w:before="4"/>
              <w:ind w:left="467"/>
              <w:rPr>
                <w:sz w:val="24"/>
              </w:rPr>
            </w:pPr>
            <w:r>
              <w:rPr>
                <w:sz w:val="24"/>
              </w:rPr>
              <w:t>организме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243FF2" w:rsidTr="00243FF2">
        <w:trPr>
          <w:trHeight w:val="803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3"/>
              <w:ind w:right="4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/>
              <w:ind w:left="467"/>
              <w:rPr>
                <w:sz w:val="24"/>
              </w:rPr>
            </w:pPr>
            <w:r>
              <w:rPr>
                <w:sz w:val="24"/>
              </w:rPr>
              <w:t>создаватьпозаданномупланусобственныеразвёрнутые</w:t>
            </w:r>
            <w:r>
              <w:rPr>
                <w:spacing w:val="-2"/>
                <w:sz w:val="24"/>
              </w:rPr>
              <w:t>высказывания</w:t>
            </w:r>
          </w:p>
          <w:p w:rsidR="00243FF2" w:rsidRDefault="00243FF2">
            <w:pPr>
              <w:pStyle w:val="TableParagraph"/>
              <w:spacing w:before="84"/>
              <w:ind w:left="467"/>
              <w:rPr>
                <w:sz w:val="24"/>
              </w:rPr>
            </w:pPr>
            <w:r>
              <w:rPr>
                <w:sz w:val="24"/>
              </w:rPr>
              <w:t>оприроде,сопровождаявыступлениеиллюстрациями</w:t>
            </w:r>
            <w:r>
              <w:rPr>
                <w:spacing w:val="-2"/>
                <w:sz w:val="24"/>
              </w:rPr>
              <w:t>(презентацией)</w:t>
            </w:r>
          </w:p>
        </w:tc>
      </w:tr>
      <w:tr w:rsidR="00243FF2" w:rsidTr="00243FF2">
        <w:trPr>
          <w:trHeight w:val="42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Правилабезопасной</w:t>
            </w:r>
            <w:r>
              <w:rPr>
                <w:spacing w:val="-2"/>
                <w:sz w:val="24"/>
              </w:rPr>
              <w:t>жизнедеятельности</w:t>
            </w:r>
          </w:p>
        </w:tc>
      </w:tr>
      <w:tr w:rsidR="00243FF2" w:rsidTr="00243FF2">
        <w:trPr>
          <w:trHeight w:val="118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12" w:lineRule="auto"/>
              <w:ind w:left="467"/>
              <w:rPr>
                <w:sz w:val="24"/>
              </w:rPr>
            </w:pPr>
            <w:r>
              <w:rPr>
                <w:sz w:val="24"/>
              </w:rPr>
              <w:t>соблюдатьосновыздоровогообразажизни, втом числе требования к двигательнойактивностиипринципыздоровогопитания;</w:t>
            </w:r>
            <w:r>
              <w:rPr>
                <w:spacing w:val="-2"/>
                <w:sz w:val="24"/>
              </w:rPr>
              <w:t>соблюдать</w:t>
            </w:r>
          </w:p>
          <w:p w:rsidR="00243FF2" w:rsidRDefault="00243FF2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>основыпрофилактики</w:t>
            </w:r>
            <w:r>
              <w:rPr>
                <w:spacing w:val="-2"/>
                <w:sz w:val="24"/>
              </w:rPr>
              <w:t>заболеваний</w:t>
            </w:r>
          </w:p>
        </w:tc>
      </w:tr>
      <w:tr w:rsidR="00243FF2" w:rsidTr="00243FF2">
        <w:trPr>
          <w:trHeight w:val="118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1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246"/>
                <w:tab w:val="left" w:pos="2879"/>
                <w:tab w:val="left" w:pos="3755"/>
                <w:tab w:val="left" w:pos="3971"/>
                <w:tab w:val="left" w:pos="4312"/>
                <w:tab w:val="left" w:pos="5718"/>
                <w:tab w:val="left" w:pos="6366"/>
                <w:tab w:val="left" w:pos="7492"/>
                <w:tab w:val="left" w:pos="7754"/>
              </w:tabs>
              <w:spacing w:before="49" w:line="307" w:lineRule="auto"/>
              <w:ind w:left="467" w:right="101"/>
              <w:rPr>
                <w:sz w:val="24"/>
              </w:rPr>
            </w:pP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безопасного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пассажира железнодорожного,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водного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авиатранспорта;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соблюдать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</w:p>
          <w:p w:rsidR="00243FF2" w:rsidRDefault="00243FF2">
            <w:pPr>
              <w:pStyle w:val="TableParagraph"/>
              <w:spacing w:before="6"/>
              <w:ind w:left="467"/>
              <w:rPr>
                <w:sz w:val="24"/>
              </w:rPr>
            </w:pPr>
            <w:r>
              <w:rPr>
                <w:sz w:val="24"/>
              </w:rPr>
              <w:t>безопасногоповеденияводворежилого</w:t>
            </w:r>
            <w:r>
              <w:rPr>
                <w:spacing w:val="-4"/>
                <w:sz w:val="24"/>
              </w:rPr>
              <w:t xml:space="preserve"> дома</w:t>
            </w:r>
          </w:p>
        </w:tc>
      </w:tr>
      <w:tr w:rsidR="00243FF2" w:rsidTr="00243FF2">
        <w:trPr>
          <w:trHeight w:val="45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соблюдатьправиланравственногоповеденияна</w:t>
            </w:r>
            <w:r>
              <w:rPr>
                <w:spacing w:val="-2"/>
                <w:sz w:val="24"/>
              </w:rPr>
              <w:t>природе</w:t>
            </w:r>
          </w:p>
        </w:tc>
      </w:tr>
      <w:tr w:rsidR="00243FF2" w:rsidTr="00243FF2">
        <w:trPr>
          <w:trHeight w:val="126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8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013"/>
                <w:tab w:val="left" w:pos="3911"/>
                <w:tab w:val="left" w:pos="5901"/>
                <w:tab w:val="left" w:pos="7132"/>
                <w:tab w:val="left" w:pos="7667"/>
              </w:tabs>
              <w:spacing w:before="50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персональные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условиях</w:t>
            </w:r>
          </w:p>
          <w:p w:rsidR="00243FF2" w:rsidRDefault="00243FF2">
            <w:pPr>
              <w:pStyle w:val="TableParagraph"/>
              <w:tabs>
                <w:tab w:val="left" w:pos="2668"/>
                <w:tab w:val="left" w:pos="3815"/>
                <w:tab w:val="left" w:pos="4218"/>
                <w:tab w:val="left" w:pos="4967"/>
                <w:tab w:val="left" w:pos="6371"/>
                <w:tab w:val="left" w:pos="8543"/>
              </w:tabs>
              <w:spacing w:before="6" w:line="400" w:lineRule="atLeast"/>
              <w:ind w:left="467" w:right="99"/>
              <w:rPr>
                <w:sz w:val="24"/>
              </w:rPr>
            </w:pPr>
            <w:r>
              <w:rPr>
                <w:spacing w:val="-2"/>
                <w:sz w:val="24"/>
              </w:rPr>
              <w:t>контролируемого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доступа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сеть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Интернет;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ориентироваться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возможных мошеннических действиях при общении в мессенджерах</w:t>
            </w:r>
          </w:p>
        </w:tc>
      </w:tr>
    </w:tbl>
    <w:p w:rsidR="00243FF2" w:rsidRDefault="00243FF2" w:rsidP="00243FF2">
      <w:pPr>
        <w:spacing w:before="203"/>
        <w:ind w:left="5" w:right="116"/>
        <w:jc w:val="center"/>
        <w:rPr>
          <w:b/>
          <w:sz w:val="24"/>
        </w:rPr>
      </w:pPr>
      <w:r>
        <w:rPr>
          <w:b/>
          <w:sz w:val="24"/>
        </w:rPr>
        <w:t>4</w:t>
      </w:r>
      <w:r>
        <w:rPr>
          <w:b/>
          <w:spacing w:val="-2"/>
          <w:sz w:val="24"/>
        </w:rPr>
        <w:t>КЛАСС</w:t>
      </w:r>
    </w:p>
    <w:p w:rsidR="00243FF2" w:rsidRDefault="00243FF2" w:rsidP="00243FF2">
      <w:pPr>
        <w:pStyle w:val="a3"/>
        <w:spacing w:before="1"/>
        <w:ind w:left="0" w:firstLine="0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5"/>
        <w:gridCol w:w="8448"/>
      </w:tblGrid>
      <w:tr w:rsidR="00243FF2" w:rsidTr="00243FF2">
        <w:trPr>
          <w:trHeight w:val="356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285" w:lineRule="exact"/>
              <w:ind w:left="44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26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line="271" w:lineRule="auto"/>
              <w:ind w:left="376" w:firstLine="6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предметные результаты освоения основной образовательнойпрограммыначальногообщегообразования</w:t>
            </w:r>
          </w:p>
        </w:tc>
      </w:tr>
      <w:tr w:rsidR="00243FF2" w:rsidTr="00243FF2">
        <w:trPr>
          <w:trHeight w:val="322"/>
        </w:trPr>
        <w:tc>
          <w:tcPr>
            <w:tcW w:w="18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5" w:line="287" w:lineRule="exact"/>
              <w:ind w:right="109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проверяем</w:t>
            </w:r>
          </w:p>
        </w:tc>
        <w:tc>
          <w:tcPr>
            <w:tcW w:w="8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323"/>
        </w:trPr>
        <w:tc>
          <w:tcPr>
            <w:tcW w:w="18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7" w:line="287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ого</w:t>
            </w:r>
          </w:p>
        </w:tc>
        <w:tc>
          <w:tcPr>
            <w:tcW w:w="8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323"/>
        </w:trPr>
        <w:tc>
          <w:tcPr>
            <w:tcW w:w="18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7" w:line="287" w:lineRule="exact"/>
              <w:ind w:left="37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</w:t>
            </w:r>
          </w:p>
        </w:tc>
        <w:tc>
          <w:tcPr>
            <w:tcW w:w="8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350"/>
        </w:trPr>
        <w:tc>
          <w:tcPr>
            <w:tcW w:w="1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17"/>
              <w:ind w:left="37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а</w:t>
            </w:r>
          </w:p>
        </w:tc>
        <w:tc>
          <w:tcPr>
            <w:tcW w:w="8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3FF2" w:rsidRDefault="00243FF2">
            <w:pPr>
              <w:widowControl/>
              <w:autoSpaceDE/>
              <w:autoSpaceDN/>
              <w:rPr>
                <w:b/>
                <w:sz w:val="24"/>
              </w:rPr>
            </w:pPr>
          </w:p>
        </w:tc>
      </w:tr>
      <w:tr w:rsidR="00243FF2" w:rsidTr="00243FF2">
        <w:trPr>
          <w:trHeight w:val="395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906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405"/>
        </w:trPr>
        <w:tc>
          <w:tcPr>
            <w:tcW w:w="18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8"/>
              <w:ind w:right="14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проверяем</w:t>
            </w:r>
          </w:p>
        </w:tc>
        <w:tc>
          <w:tcPr>
            <w:tcW w:w="8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8"/>
              <w:ind w:left="364"/>
              <w:jc w:val="center"/>
              <w:rPr>
                <w:sz w:val="24"/>
              </w:rPr>
            </w:pPr>
            <w:r>
              <w:rPr>
                <w:sz w:val="24"/>
              </w:rPr>
              <w:t>Проверяемыепредметныерезультатыосвоения</w:t>
            </w:r>
            <w:r>
              <w:rPr>
                <w:spacing w:val="-2"/>
                <w:sz w:val="24"/>
              </w:rPr>
              <w:t>основной</w:t>
            </w:r>
          </w:p>
        </w:tc>
      </w:tr>
      <w:tr w:rsidR="00243FF2" w:rsidTr="00243FF2">
        <w:trPr>
          <w:trHeight w:val="405"/>
        </w:trPr>
        <w:tc>
          <w:tcPr>
            <w:tcW w:w="18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8"/>
              <w:ind w:left="930"/>
              <w:rPr>
                <w:sz w:val="24"/>
              </w:rPr>
            </w:pPr>
            <w:r>
              <w:rPr>
                <w:spacing w:val="-5"/>
                <w:sz w:val="24"/>
              </w:rPr>
              <w:t>ого</w:t>
            </w:r>
          </w:p>
        </w:tc>
        <w:tc>
          <w:tcPr>
            <w:tcW w:w="84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8"/>
              <w:ind w:left="942"/>
              <w:rPr>
                <w:sz w:val="24"/>
              </w:rPr>
            </w:pPr>
            <w:r>
              <w:rPr>
                <w:sz w:val="24"/>
              </w:rPr>
              <w:t>образовательнойпрограммыначальногообщего</w:t>
            </w:r>
            <w:r>
              <w:rPr>
                <w:spacing w:val="-2"/>
                <w:sz w:val="24"/>
              </w:rPr>
              <w:t>образования</w:t>
            </w:r>
          </w:p>
        </w:tc>
      </w:tr>
      <w:tr w:rsidR="00243FF2" w:rsidTr="00243FF2">
        <w:trPr>
          <w:trHeight w:val="465"/>
        </w:trPr>
        <w:tc>
          <w:tcPr>
            <w:tcW w:w="1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8"/>
              <w:ind w:right="131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результата</w:t>
            </w:r>
          </w:p>
        </w:tc>
        <w:tc>
          <w:tcPr>
            <w:tcW w:w="84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43FF2" w:rsidTr="00243FF2">
        <w:trPr>
          <w:trHeight w:val="454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общество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5"/>
        <w:gridCol w:w="8448"/>
      </w:tblGrid>
      <w:tr w:rsidR="00243FF2" w:rsidTr="00243FF2">
        <w:trPr>
          <w:trHeight w:val="861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6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314"/>
                <w:tab w:val="left" w:pos="2620"/>
                <w:tab w:val="left" w:pos="3508"/>
                <w:tab w:val="left" w:pos="3889"/>
                <w:tab w:val="left" w:pos="5514"/>
                <w:tab w:val="left" w:pos="7084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знать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обязанности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гражданина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Федерации</w:t>
            </w:r>
          </w:p>
        </w:tc>
      </w:tr>
      <w:tr w:rsidR="00243FF2" w:rsidTr="00243FF2">
        <w:trPr>
          <w:trHeight w:val="860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6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976"/>
                <w:tab w:val="left" w:pos="3440"/>
                <w:tab w:val="left" w:pos="5226"/>
                <w:tab w:val="left" w:pos="6421"/>
                <w:tab w:val="left" w:pos="6839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соотносить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события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исторических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 xml:space="preserve">деятелейвекамиипериодамиистории 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243FF2" w:rsidTr="00243FF2">
        <w:trPr>
          <w:trHeight w:val="1672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6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36" w:lineRule="auto"/>
              <w:ind w:left="469" w:right="99"/>
              <w:jc w:val="both"/>
              <w:rPr>
                <w:sz w:val="24"/>
              </w:rPr>
            </w:pPr>
            <w:r>
              <w:rPr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историческихдеятеляхразныхпериодов,</w:t>
            </w:r>
            <w:r>
              <w:rPr>
                <w:spacing w:val="-2"/>
                <w:sz w:val="24"/>
              </w:rPr>
              <w:t>достопримечательностях</w:t>
            </w:r>
          </w:p>
          <w:p w:rsidR="00243FF2" w:rsidRDefault="00243FF2">
            <w:pPr>
              <w:pStyle w:val="TableParagraph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столицыРоссиииродного</w:t>
            </w:r>
            <w:r>
              <w:rPr>
                <w:spacing w:val="-4"/>
                <w:sz w:val="24"/>
              </w:rPr>
              <w:t>края</w:t>
            </w:r>
          </w:p>
        </w:tc>
      </w:tr>
      <w:tr w:rsidR="00243FF2" w:rsidTr="00243FF2">
        <w:trPr>
          <w:trHeight w:val="861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6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показыватьнаисторическойкартеместаизученных</w:t>
            </w:r>
            <w:r>
              <w:rPr>
                <w:spacing w:val="-2"/>
                <w:sz w:val="24"/>
              </w:rPr>
              <w:t>исторических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событий</w:t>
            </w:r>
          </w:p>
        </w:tc>
      </w:tr>
      <w:tr w:rsidR="00243FF2" w:rsidTr="00243FF2">
        <w:trPr>
          <w:trHeight w:val="455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6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находитьместоизученныхсобытий на«ленте</w:t>
            </w:r>
            <w:r>
              <w:rPr>
                <w:spacing w:val="-2"/>
                <w:sz w:val="24"/>
              </w:rPr>
              <w:t>времени»</w:t>
            </w:r>
          </w:p>
        </w:tc>
      </w:tr>
      <w:tr w:rsidR="00243FF2" w:rsidTr="00243FF2">
        <w:trPr>
          <w:trHeight w:val="860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6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проявлятьуважениексемейнымценностямитрадициям,</w:t>
            </w:r>
            <w:r>
              <w:rPr>
                <w:spacing w:val="-2"/>
                <w:sz w:val="24"/>
              </w:rPr>
              <w:t>традициям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своегонародаидругихнародов,государственнымсимволам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243FF2" w:rsidTr="00243FF2">
        <w:trPr>
          <w:trHeight w:val="456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6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соблюдатьправиланравственногоповеденияв</w:t>
            </w:r>
            <w:r>
              <w:rPr>
                <w:spacing w:val="-2"/>
                <w:sz w:val="24"/>
              </w:rPr>
              <w:t>социуме</w:t>
            </w:r>
          </w:p>
        </w:tc>
      </w:tr>
      <w:tr w:rsidR="00243FF2" w:rsidTr="00243FF2">
        <w:trPr>
          <w:trHeight w:val="861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6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909"/>
                <w:tab w:val="left" w:pos="2454"/>
                <w:tab w:val="left" w:pos="3493"/>
                <w:tab w:val="left" w:pos="5497"/>
                <w:tab w:val="left" w:pos="6433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описывать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государственную</w:t>
            </w:r>
          </w:p>
          <w:p w:rsidR="00243FF2" w:rsidRDefault="00243FF2">
            <w:pPr>
              <w:pStyle w:val="TableParagraph"/>
              <w:spacing w:before="114"/>
              <w:ind w:left="469"/>
              <w:rPr>
                <w:sz w:val="24"/>
              </w:rPr>
            </w:pPr>
            <w:r>
              <w:rPr>
                <w:sz w:val="24"/>
              </w:rPr>
              <w:t>символикуРоссииисвоего</w:t>
            </w:r>
            <w:r>
              <w:rPr>
                <w:spacing w:val="-2"/>
                <w:sz w:val="24"/>
              </w:rPr>
              <w:t>региона</w:t>
            </w:r>
          </w:p>
        </w:tc>
      </w:tr>
      <w:tr w:rsidR="00243FF2" w:rsidTr="00243FF2">
        <w:trPr>
          <w:trHeight w:val="1266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67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36" w:lineRule="auto"/>
              <w:ind w:left="469"/>
              <w:rPr>
                <w:sz w:val="24"/>
              </w:rPr>
            </w:pPr>
            <w:r>
              <w:rPr>
                <w:sz w:val="24"/>
              </w:rPr>
              <w:t>использоватьразличныеисточникиинформацииобобществедля поискаиизвлеченияинформации,ответовнавопросы;создавать</w:t>
            </w:r>
            <w:r>
              <w:rPr>
                <w:spacing w:val="-5"/>
                <w:sz w:val="24"/>
              </w:rPr>
              <w:t>по</w:t>
            </w:r>
          </w:p>
          <w:p w:rsidR="00243FF2" w:rsidRDefault="00243FF2">
            <w:pPr>
              <w:pStyle w:val="TableParagraph"/>
              <w:spacing w:before="1"/>
              <w:ind w:left="469"/>
              <w:rPr>
                <w:sz w:val="24"/>
              </w:rPr>
            </w:pPr>
            <w:r>
              <w:rPr>
                <w:sz w:val="24"/>
              </w:rPr>
              <w:t>заданномупланусобственныеразвёрнутые</w:t>
            </w:r>
            <w:r>
              <w:rPr>
                <w:spacing w:val="-2"/>
                <w:sz w:val="24"/>
              </w:rPr>
              <w:t>высказывания</w:t>
            </w:r>
          </w:p>
        </w:tc>
      </w:tr>
      <w:tr w:rsidR="00243FF2" w:rsidTr="00243FF2">
        <w:trPr>
          <w:trHeight w:val="455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природа</w:t>
            </w:r>
          </w:p>
        </w:tc>
      </w:tr>
      <w:tr w:rsidR="00243FF2" w:rsidTr="00243FF2">
        <w:trPr>
          <w:trHeight w:val="1266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161"/>
                <w:tab w:val="left" w:pos="3548"/>
                <w:tab w:val="left" w:pos="4674"/>
                <w:tab w:val="left" w:pos="5015"/>
                <w:tab w:val="left" w:pos="6126"/>
                <w:tab w:val="left" w:pos="7033"/>
                <w:tab w:val="left" w:pos="7372"/>
              </w:tabs>
              <w:spacing w:before="50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распознавать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явления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живой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неживой</w:t>
            </w:r>
          </w:p>
          <w:p w:rsidR="00243FF2" w:rsidRDefault="00243FF2">
            <w:pPr>
              <w:pStyle w:val="TableParagraph"/>
              <w:spacing w:before="5" w:line="400" w:lineRule="atLeast"/>
              <w:ind w:left="469"/>
              <w:rPr>
                <w:sz w:val="24"/>
              </w:rPr>
            </w:pPr>
            <w:r>
              <w:rPr>
                <w:sz w:val="24"/>
              </w:rPr>
              <w:t>природы по их описанию, рисункам и фотографиям, различать их вокружающем мире</w:t>
            </w:r>
          </w:p>
        </w:tc>
      </w:tr>
      <w:tr w:rsidR="00243FF2" w:rsidTr="00243FF2">
        <w:trPr>
          <w:trHeight w:val="861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744"/>
                <w:tab w:val="left" w:pos="3042"/>
                <w:tab w:val="left" w:pos="4379"/>
                <w:tab w:val="left" w:pos="5862"/>
                <w:tab w:val="left" w:pos="7038"/>
              </w:tabs>
              <w:spacing w:before="50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называть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наиболее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значимые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Всемирного</w:t>
            </w:r>
          </w:p>
          <w:p w:rsidR="00243FF2" w:rsidRDefault="00243FF2">
            <w:pPr>
              <w:pStyle w:val="TableParagraph"/>
              <w:spacing w:before="113"/>
              <w:ind w:left="469"/>
              <w:rPr>
                <w:sz w:val="24"/>
              </w:rPr>
            </w:pPr>
            <w:r>
              <w:rPr>
                <w:sz w:val="24"/>
              </w:rPr>
              <w:t>наследиявРоссииизарубежом(впределах</w:t>
            </w:r>
            <w:r>
              <w:rPr>
                <w:spacing w:val="-2"/>
                <w:sz w:val="24"/>
              </w:rPr>
              <w:t>изученного)</w:t>
            </w:r>
          </w:p>
        </w:tc>
      </w:tr>
      <w:tr w:rsidR="00243FF2" w:rsidTr="00243FF2">
        <w:trPr>
          <w:trHeight w:val="860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описыватьнаосновепредложенногопланаизученные</w:t>
            </w:r>
            <w:r>
              <w:rPr>
                <w:spacing w:val="-2"/>
                <w:sz w:val="24"/>
              </w:rPr>
              <w:t>объекты,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выделяяихсущественные</w:t>
            </w:r>
            <w:r>
              <w:rPr>
                <w:spacing w:val="-2"/>
                <w:sz w:val="24"/>
              </w:rPr>
              <w:t>признаки</w:t>
            </w:r>
          </w:p>
        </w:tc>
      </w:tr>
      <w:tr w:rsidR="00243FF2" w:rsidTr="00243FF2">
        <w:trPr>
          <w:trHeight w:val="1267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6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209"/>
                <w:tab w:val="left" w:pos="3628"/>
                <w:tab w:val="left" w:pos="4787"/>
                <w:tab w:val="left" w:pos="5725"/>
                <w:tab w:val="left" w:pos="6097"/>
                <w:tab w:val="left" w:pos="7295"/>
              </w:tabs>
              <w:spacing w:before="50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группировать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изученные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объекты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живой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неживой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природы,</w:t>
            </w:r>
          </w:p>
          <w:p w:rsidR="00243FF2" w:rsidRDefault="00243FF2">
            <w:pPr>
              <w:pStyle w:val="TableParagraph"/>
              <w:tabs>
                <w:tab w:val="left" w:pos="2473"/>
                <w:tab w:val="left" w:pos="3664"/>
                <w:tab w:val="left" w:pos="4806"/>
                <w:tab w:val="left" w:pos="5447"/>
                <w:tab w:val="left" w:pos="7180"/>
              </w:tabs>
              <w:spacing w:before="6" w:line="400" w:lineRule="atLeast"/>
              <w:ind w:left="469" w:right="101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выбирая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признак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группировки;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проводить </w:t>
            </w:r>
            <w:r>
              <w:rPr>
                <w:sz w:val="24"/>
              </w:rPr>
              <w:t>простейшие классификации</w:t>
            </w:r>
          </w:p>
        </w:tc>
      </w:tr>
      <w:tr w:rsidR="00243FF2" w:rsidTr="00243FF2">
        <w:trPr>
          <w:trHeight w:val="860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469"/>
              <w:rPr>
                <w:sz w:val="24"/>
              </w:rPr>
            </w:pPr>
            <w:r>
              <w:rPr>
                <w:sz w:val="24"/>
              </w:rPr>
              <w:t>сравниватьобъектыживойинеживой природынаосновеих</w:t>
            </w:r>
            <w:r>
              <w:rPr>
                <w:spacing w:val="-2"/>
                <w:sz w:val="24"/>
              </w:rPr>
              <w:t>внешних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признаковиизвестныххарактерных</w:t>
            </w:r>
            <w:r>
              <w:rPr>
                <w:spacing w:val="-2"/>
                <w:sz w:val="24"/>
              </w:rPr>
              <w:t>свойств</w:t>
            </w:r>
          </w:p>
        </w:tc>
      </w:tr>
      <w:tr w:rsidR="00243FF2" w:rsidTr="00243FF2">
        <w:trPr>
          <w:trHeight w:val="454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показыватьнафизическойкартеизученныекрупные</w:t>
            </w:r>
            <w:r>
              <w:rPr>
                <w:spacing w:val="-2"/>
                <w:sz w:val="24"/>
              </w:rPr>
              <w:t>географические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5"/>
        <w:gridCol w:w="8448"/>
      </w:tblGrid>
      <w:tr w:rsidR="00243FF2" w:rsidTr="00243FF2">
        <w:trPr>
          <w:trHeight w:val="856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4"/>
              <w:ind w:left="469"/>
              <w:rPr>
                <w:sz w:val="24"/>
              </w:rPr>
            </w:pPr>
            <w:r>
              <w:rPr>
                <w:sz w:val="24"/>
              </w:rPr>
              <w:t>объектыРоссии(горы,равнины,реки,озёра,моря,</w:t>
            </w:r>
            <w:r>
              <w:rPr>
                <w:spacing w:val="-2"/>
                <w:sz w:val="24"/>
              </w:rPr>
              <w:t>омывающие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территорию</w:t>
            </w:r>
            <w:r>
              <w:rPr>
                <w:spacing w:val="-2"/>
                <w:sz w:val="24"/>
              </w:rPr>
              <w:t>России)</w:t>
            </w:r>
          </w:p>
        </w:tc>
      </w:tr>
      <w:tr w:rsidR="00243FF2" w:rsidTr="00243FF2">
        <w:trPr>
          <w:trHeight w:val="1932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0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12" w:lineRule="auto"/>
              <w:ind w:left="469" w:right="100"/>
              <w:jc w:val="both"/>
              <w:rPr>
                <w:sz w:val="24"/>
              </w:rPr>
            </w:pPr>
            <w:r>
              <w:rPr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оборудованияиизмерительныхприборов,следуя</w:t>
            </w:r>
            <w:r>
              <w:rPr>
                <w:spacing w:val="-2"/>
                <w:sz w:val="24"/>
              </w:rPr>
              <w:t>правилам</w:t>
            </w:r>
          </w:p>
          <w:p w:rsidR="00243FF2" w:rsidRDefault="00243FF2">
            <w:pPr>
              <w:pStyle w:val="TableParagraph"/>
              <w:spacing w:before="1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труда</w:t>
            </w:r>
          </w:p>
        </w:tc>
      </w:tr>
      <w:tr w:rsidR="00243FF2" w:rsidTr="00243FF2">
        <w:trPr>
          <w:trHeight w:val="1555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312" w:lineRule="auto"/>
              <w:ind w:left="469" w:right="10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 знания о взаимосвязях в природе для объяснения простейшихявленийипроцессоввприроде(втомчислесменыдняи ночи,сменывремёнгода,сезонныхизмененийвприроде</w:t>
            </w:r>
            <w:r>
              <w:rPr>
                <w:spacing w:val="-2"/>
                <w:sz w:val="24"/>
              </w:rPr>
              <w:t>своей</w:t>
            </w:r>
          </w:p>
          <w:p w:rsidR="00243FF2" w:rsidRDefault="00243FF2">
            <w:pPr>
              <w:pStyle w:val="TableParagraph"/>
              <w:spacing w:line="288" w:lineRule="exact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местности,причинысменыприродных</w:t>
            </w:r>
            <w:r>
              <w:rPr>
                <w:spacing w:val="-4"/>
                <w:sz w:val="24"/>
              </w:rPr>
              <w:t>зон)</w:t>
            </w:r>
          </w:p>
        </w:tc>
      </w:tr>
      <w:tr w:rsidR="00243FF2" w:rsidTr="00243FF2">
        <w:trPr>
          <w:trHeight w:val="456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3"/>
              <w:ind w:left="469"/>
              <w:rPr>
                <w:sz w:val="24"/>
              </w:rPr>
            </w:pPr>
            <w:r>
              <w:rPr>
                <w:sz w:val="24"/>
              </w:rPr>
              <w:t>называтьэкологическиепроблемыиопределятьпутиих</w:t>
            </w:r>
            <w:r>
              <w:rPr>
                <w:spacing w:val="-2"/>
                <w:sz w:val="24"/>
              </w:rPr>
              <w:t xml:space="preserve"> решения</w:t>
            </w:r>
          </w:p>
        </w:tc>
      </w:tr>
      <w:tr w:rsidR="00243FF2" w:rsidTr="00243FF2">
        <w:trPr>
          <w:trHeight w:val="802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1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936"/>
                <w:tab w:val="left" w:pos="2574"/>
                <w:tab w:val="left" w:pos="4117"/>
                <w:tab w:val="left" w:pos="5137"/>
                <w:tab w:val="left" w:pos="6923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заданному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плану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развёрнутые</w:t>
            </w:r>
          </w:p>
          <w:p w:rsidR="00243FF2" w:rsidRDefault="00243FF2">
            <w:pPr>
              <w:pStyle w:val="TableParagraph"/>
              <w:spacing w:before="87"/>
              <w:ind w:left="469"/>
              <w:rPr>
                <w:sz w:val="24"/>
              </w:rPr>
            </w:pPr>
            <w:r>
              <w:rPr>
                <w:sz w:val="24"/>
              </w:rPr>
              <w:t>высказыванияо</w:t>
            </w:r>
            <w:r>
              <w:rPr>
                <w:spacing w:val="-2"/>
                <w:sz w:val="24"/>
              </w:rPr>
              <w:t>природе</w:t>
            </w:r>
          </w:p>
        </w:tc>
      </w:tr>
      <w:tr w:rsidR="00243FF2" w:rsidTr="00243FF2">
        <w:trPr>
          <w:trHeight w:val="802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использоватьразличныеисточникиинформацииоприроде</w:t>
            </w:r>
            <w:r>
              <w:rPr>
                <w:spacing w:val="-5"/>
                <w:sz w:val="24"/>
              </w:rPr>
              <w:t>для</w:t>
            </w:r>
          </w:p>
          <w:p w:rsidR="00243FF2" w:rsidRDefault="00243FF2">
            <w:pPr>
              <w:pStyle w:val="TableParagraph"/>
              <w:spacing w:before="87"/>
              <w:ind w:left="469"/>
              <w:rPr>
                <w:sz w:val="24"/>
              </w:rPr>
            </w:pPr>
            <w:r>
              <w:rPr>
                <w:sz w:val="24"/>
              </w:rPr>
              <w:t>поискаиизвлеченияинформации,ответовна</w:t>
            </w:r>
            <w:r>
              <w:rPr>
                <w:spacing w:val="-2"/>
                <w:sz w:val="24"/>
              </w:rPr>
              <w:t xml:space="preserve"> вопросы</w:t>
            </w:r>
          </w:p>
        </w:tc>
      </w:tr>
      <w:tr w:rsidR="00243FF2" w:rsidTr="00243FF2">
        <w:trPr>
          <w:trHeight w:val="427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Правилабезопасной</w:t>
            </w:r>
            <w:r>
              <w:rPr>
                <w:spacing w:val="-2"/>
                <w:sz w:val="24"/>
              </w:rPr>
              <w:t>жизнедеятельности</w:t>
            </w:r>
          </w:p>
        </w:tc>
      </w:tr>
      <w:tr w:rsidR="00243FF2" w:rsidTr="00243FF2">
        <w:trPr>
          <w:trHeight w:val="455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4"/>
              <w:ind w:left="469"/>
              <w:rPr>
                <w:sz w:val="24"/>
              </w:rPr>
            </w:pPr>
            <w:r>
              <w:rPr>
                <w:sz w:val="24"/>
              </w:rPr>
              <w:t>соблюдатьправиланравственногоповеденияна</w:t>
            </w:r>
            <w:r>
              <w:rPr>
                <w:spacing w:val="-2"/>
                <w:sz w:val="24"/>
              </w:rPr>
              <w:t>природе</w:t>
            </w:r>
          </w:p>
        </w:tc>
      </w:tr>
      <w:tr w:rsidR="00243FF2" w:rsidTr="00243FF2">
        <w:trPr>
          <w:trHeight w:val="803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осознаватьвозможныепоследствиявредныхпривычекдля</w:t>
            </w:r>
            <w:r>
              <w:rPr>
                <w:spacing w:val="-2"/>
                <w:sz w:val="24"/>
              </w:rPr>
              <w:t>здоровья</w:t>
            </w:r>
          </w:p>
          <w:p w:rsidR="00243FF2" w:rsidRDefault="00243FF2">
            <w:pPr>
              <w:pStyle w:val="TableParagraph"/>
              <w:spacing w:before="85"/>
              <w:ind w:left="469"/>
              <w:rPr>
                <w:sz w:val="24"/>
              </w:rPr>
            </w:pPr>
            <w:r>
              <w:rPr>
                <w:sz w:val="24"/>
              </w:rPr>
              <w:t xml:space="preserve">ижизни 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243FF2" w:rsidTr="00243FF2">
        <w:trPr>
          <w:trHeight w:val="2483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9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6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 w:line="336" w:lineRule="auto"/>
              <w:ind w:left="469" w:right="100"/>
              <w:jc w:val="both"/>
              <w:rPr>
                <w:sz w:val="24"/>
              </w:rPr>
            </w:pPr>
            <w:r>
              <w:rPr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правилабезопасногоповеденияприезденавелосипеде,самокате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before="1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другихсредствахиндивидуальной</w:t>
            </w:r>
            <w:r>
              <w:rPr>
                <w:spacing w:val="-2"/>
                <w:sz w:val="24"/>
              </w:rPr>
              <w:t>мобильности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spacing w:before="89" w:line="439" w:lineRule="auto"/>
        <w:ind w:left="4657" w:right="2520" w:hanging="2038"/>
        <w:rPr>
          <w:b/>
          <w:sz w:val="24"/>
        </w:rPr>
      </w:pPr>
      <w:r>
        <w:rPr>
          <w:b/>
          <w:sz w:val="24"/>
        </w:rPr>
        <w:lastRenderedPageBreak/>
        <w:t>ПРОВЕРЯЕМЫЕЭЛЕМЕНТЫСОДЕРЖАНИЯ 1 КЛАСС</w:t>
      </w: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9172"/>
      </w:tblGrid>
      <w:tr w:rsidR="00243FF2" w:rsidTr="00243FF2">
        <w:trPr>
          <w:trHeight w:val="382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20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46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243FF2" w:rsidTr="00243FF2">
        <w:trPr>
          <w:trHeight w:val="455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68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общество</w:t>
            </w:r>
          </w:p>
        </w:tc>
      </w:tr>
      <w:tr w:rsidR="00243FF2" w:rsidTr="00243FF2">
        <w:trPr>
          <w:trHeight w:val="861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506"/>
                <w:tab w:val="left" w:pos="2896"/>
                <w:tab w:val="left" w:pos="4175"/>
                <w:tab w:val="left" w:pos="4540"/>
                <w:tab w:val="left" w:pos="6006"/>
                <w:tab w:val="left" w:pos="6885"/>
                <w:tab w:val="left" w:pos="7926"/>
              </w:tabs>
              <w:spacing w:before="48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Школа.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традиции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праздники.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Адрес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школы.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Классный,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>коллектив</w:t>
            </w:r>
          </w:p>
        </w:tc>
      </w:tr>
      <w:tr w:rsidR="00243FF2" w:rsidTr="00243FF2">
        <w:trPr>
          <w:trHeight w:val="86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2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547"/>
                <w:tab w:val="left" w:pos="3781"/>
                <w:tab w:val="left" w:pos="4725"/>
                <w:tab w:val="left" w:pos="5603"/>
                <w:tab w:val="left" w:pos="6846"/>
                <w:tab w:val="left" w:pos="8015"/>
              </w:tabs>
              <w:spacing w:before="48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Друзья,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взаимоотношения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между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ними;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ценность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дружбы,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согласия,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взаимной</w:t>
            </w:r>
            <w:r>
              <w:rPr>
                <w:spacing w:val="-2"/>
                <w:sz w:val="24"/>
              </w:rPr>
              <w:t>помощи</w:t>
            </w:r>
          </w:p>
        </w:tc>
      </w:tr>
      <w:tr w:rsidR="00243FF2" w:rsidTr="00243FF2">
        <w:trPr>
          <w:trHeight w:val="456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Совместнаядеятельностьсодноклассниками‒учёба,игры,</w:t>
            </w:r>
            <w:r>
              <w:rPr>
                <w:spacing w:val="-2"/>
                <w:sz w:val="24"/>
              </w:rPr>
              <w:t>отдых</w:t>
            </w:r>
          </w:p>
        </w:tc>
      </w:tr>
      <w:tr w:rsidR="00243FF2" w:rsidTr="00243FF2">
        <w:trPr>
          <w:trHeight w:val="1265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722"/>
                <w:tab w:val="left" w:pos="3616"/>
                <w:tab w:val="left" w:pos="4451"/>
                <w:tab w:val="left" w:pos="5908"/>
                <w:tab w:val="left" w:pos="7168"/>
                <w:tab w:val="left" w:pos="8118"/>
              </w:tabs>
              <w:spacing w:before="48" w:line="336" w:lineRule="auto"/>
              <w:ind w:left="467" w:right="99"/>
              <w:rPr>
                <w:sz w:val="24"/>
              </w:rPr>
            </w:pPr>
            <w:r>
              <w:rPr>
                <w:sz w:val="24"/>
              </w:rPr>
              <w:t>Рабочееместошкольника:удобноеразмещениеучебныхматериалови</w:t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оборудования;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поза;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освещение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рабочего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места.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Правила</w:t>
            </w:r>
          </w:p>
          <w:p w:rsidR="00243FF2" w:rsidRDefault="00243FF2">
            <w:pPr>
              <w:pStyle w:val="TableParagraph"/>
              <w:ind w:left="467"/>
              <w:rPr>
                <w:sz w:val="24"/>
              </w:rPr>
            </w:pPr>
            <w:r>
              <w:rPr>
                <w:sz w:val="24"/>
              </w:rPr>
              <w:t xml:space="preserve">безопаснойработынаучебном </w:t>
            </w:r>
            <w:r>
              <w:rPr>
                <w:spacing w:val="-4"/>
                <w:sz w:val="24"/>
              </w:rPr>
              <w:t>месте</w:t>
            </w:r>
          </w:p>
        </w:tc>
      </w:tr>
      <w:tr w:rsidR="00243FF2" w:rsidTr="00243FF2">
        <w:trPr>
          <w:trHeight w:val="456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Режим трудаи</w:t>
            </w:r>
            <w:r>
              <w:rPr>
                <w:spacing w:val="-2"/>
                <w:sz w:val="24"/>
              </w:rPr>
              <w:t>отдыха</w:t>
            </w:r>
          </w:p>
        </w:tc>
      </w:tr>
      <w:tr w:rsidR="00243FF2" w:rsidTr="00243FF2">
        <w:trPr>
          <w:trHeight w:val="861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3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Семья.Моясемьявпрошломинастоящем.Именаифамилиичленов</w:t>
            </w:r>
            <w:r>
              <w:rPr>
                <w:spacing w:val="-2"/>
                <w:sz w:val="24"/>
              </w:rPr>
              <w:t>семьи,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ихпрофессии.Домашний</w:t>
            </w:r>
            <w:r>
              <w:rPr>
                <w:spacing w:val="-4"/>
                <w:sz w:val="24"/>
              </w:rPr>
              <w:t>адрес</w:t>
            </w:r>
          </w:p>
        </w:tc>
      </w:tr>
      <w:tr w:rsidR="00243FF2" w:rsidTr="00243FF2">
        <w:trPr>
          <w:trHeight w:val="455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Взаимоотношенияивзаимопомощьвсемье.Совместный труди</w:t>
            </w:r>
            <w:r>
              <w:rPr>
                <w:spacing w:val="-2"/>
                <w:sz w:val="24"/>
              </w:rPr>
              <w:t xml:space="preserve"> отдых</w:t>
            </w:r>
          </w:p>
        </w:tc>
      </w:tr>
      <w:tr w:rsidR="00243FF2" w:rsidTr="00243FF2">
        <w:trPr>
          <w:trHeight w:val="861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Россия‒нашаРодина.Москва‒столицаРоссии.СимволыРоссии</w:t>
            </w:r>
            <w:r>
              <w:rPr>
                <w:spacing w:val="-2"/>
                <w:sz w:val="24"/>
              </w:rPr>
              <w:t>(герб,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 xml:space="preserve">флаг,гимн).Народы 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243FF2" w:rsidTr="00243FF2">
        <w:trPr>
          <w:trHeight w:val="861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Первоначальныесведенияородномкрае.Названиесвоего</w:t>
            </w:r>
            <w:r>
              <w:rPr>
                <w:spacing w:val="-2"/>
                <w:sz w:val="24"/>
              </w:rPr>
              <w:t>населённого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пункта(города,села),региона.Культурныеобъектыродного</w:t>
            </w:r>
            <w:r>
              <w:rPr>
                <w:spacing w:val="-4"/>
                <w:sz w:val="24"/>
              </w:rPr>
              <w:t>края</w:t>
            </w:r>
          </w:p>
        </w:tc>
      </w:tr>
      <w:tr w:rsidR="00243FF2" w:rsidTr="00243FF2">
        <w:trPr>
          <w:trHeight w:val="455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145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Ценностьикрасотарукотворногомира.Правилаповеденияв</w:t>
            </w:r>
            <w:r>
              <w:rPr>
                <w:spacing w:val="-2"/>
                <w:sz w:val="24"/>
              </w:rPr>
              <w:t>социуме</w:t>
            </w:r>
          </w:p>
        </w:tc>
      </w:tr>
      <w:tr w:rsidR="00243FF2" w:rsidTr="00243FF2">
        <w:trPr>
          <w:trHeight w:val="455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68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7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природа</w:t>
            </w:r>
          </w:p>
        </w:tc>
      </w:tr>
      <w:tr w:rsidR="00243FF2" w:rsidTr="00243FF2">
        <w:trPr>
          <w:trHeight w:val="456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Природа‒средаобитаниячеловека.Неживаяиживая</w:t>
            </w:r>
            <w:r>
              <w:rPr>
                <w:spacing w:val="-2"/>
                <w:sz w:val="24"/>
              </w:rPr>
              <w:t>природа</w:t>
            </w:r>
          </w:p>
        </w:tc>
      </w:tr>
      <w:tr w:rsidR="00243FF2" w:rsidTr="00243FF2">
        <w:trPr>
          <w:trHeight w:val="86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650"/>
                <w:tab w:val="left" w:pos="2017"/>
                <w:tab w:val="left" w:pos="3407"/>
                <w:tab w:val="left" w:pos="4811"/>
                <w:tab w:val="left" w:pos="6289"/>
                <w:tab w:val="left" w:pos="7775"/>
              </w:tabs>
              <w:spacing w:before="49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Природа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предметы,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созданные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человеком.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материалы.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Бережноеотношениекпредметам,вещам,уходза</w:t>
            </w:r>
            <w:r>
              <w:rPr>
                <w:spacing w:val="-4"/>
                <w:sz w:val="24"/>
              </w:rPr>
              <w:t>ними</w:t>
            </w:r>
          </w:p>
        </w:tc>
      </w:tr>
      <w:tr w:rsidR="00243FF2" w:rsidTr="00243FF2">
        <w:trPr>
          <w:trHeight w:val="861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Наблюдениезапогодойсвоегокрая.Погодаитермометр.</w:t>
            </w:r>
            <w:r>
              <w:rPr>
                <w:spacing w:val="-2"/>
                <w:sz w:val="24"/>
              </w:rPr>
              <w:t>Определение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температурывоздуха(воды)по</w:t>
            </w:r>
            <w:r>
              <w:rPr>
                <w:spacing w:val="-2"/>
                <w:sz w:val="24"/>
              </w:rPr>
              <w:t>термометру</w:t>
            </w:r>
          </w:p>
        </w:tc>
      </w:tr>
      <w:tr w:rsidR="00243FF2" w:rsidTr="00243FF2">
        <w:trPr>
          <w:trHeight w:val="455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Сезонныеизмененияв</w:t>
            </w:r>
            <w:r>
              <w:rPr>
                <w:spacing w:val="-2"/>
                <w:sz w:val="24"/>
              </w:rPr>
              <w:t xml:space="preserve"> природе</w:t>
            </w:r>
          </w:p>
        </w:tc>
      </w:tr>
      <w:tr w:rsidR="00243FF2" w:rsidTr="00243FF2">
        <w:trPr>
          <w:trHeight w:val="861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7"/>
              <w:rPr>
                <w:sz w:val="24"/>
              </w:rPr>
            </w:pPr>
            <w:r>
              <w:rPr>
                <w:sz w:val="24"/>
              </w:rPr>
              <w:t>Взаимосвязимеждучеловекомиприродой.Правиланравственного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безопасногоповеденияв</w:t>
            </w:r>
            <w:r>
              <w:rPr>
                <w:spacing w:val="-2"/>
                <w:sz w:val="24"/>
              </w:rPr>
              <w:t xml:space="preserve"> природе</w:t>
            </w:r>
          </w:p>
        </w:tc>
      </w:tr>
      <w:tr w:rsidR="00243FF2" w:rsidTr="00243FF2">
        <w:trPr>
          <w:trHeight w:val="859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21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346"/>
                <w:tab w:val="left" w:pos="3172"/>
                <w:tab w:val="left" w:pos="4509"/>
                <w:tab w:val="left" w:pos="6222"/>
                <w:tab w:val="left" w:pos="7756"/>
              </w:tabs>
              <w:spacing w:before="49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Растительный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мир.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Растения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ближайшего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(узнавание,</w:t>
            </w:r>
          </w:p>
          <w:p w:rsidR="00243FF2" w:rsidRDefault="00243FF2">
            <w:pPr>
              <w:pStyle w:val="TableParagraph"/>
              <w:tabs>
                <w:tab w:val="left" w:pos="2022"/>
                <w:tab w:val="left" w:pos="3186"/>
                <w:tab w:val="left" w:pos="4681"/>
                <w:tab w:val="left" w:pos="6316"/>
                <w:tab w:val="left" w:pos="6748"/>
                <w:tab w:val="left" w:pos="7981"/>
              </w:tabs>
              <w:spacing w:before="116"/>
              <w:ind w:left="467"/>
              <w:rPr>
                <w:sz w:val="24"/>
              </w:rPr>
            </w:pPr>
            <w:r>
              <w:rPr>
                <w:spacing w:val="-2"/>
                <w:sz w:val="24"/>
              </w:rPr>
              <w:t>называние,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краткое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описание).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Лиственные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хвойные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растения.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78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9172"/>
      </w:tblGrid>
      <w:tr w:rsidR="00243FF2" w:rsidTr="00243FF2">
        <w:trPr>
          <w:trHeight w:val="451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4"/>
              <w:ind w:left="467"/>
              <w:rPr>
                <w:sz w:val="24"/>
              </w:rPr>
            </w:pPr>
            <w:r>
              <w:rPr>
                <w:sz w:val="24"/>
              </w:rPr>
              <w:t>Дикорастущиеикультурные</w:t>
            </w:r>
            <w:r>
              <w:rPr>
                <w:spacing w:val="-2"/>
                <w:sz w:val="24"/>
              </w:rPr>
              <w:t xml:space="preserve"> растения</w:t>
            </w:r>
          </w:p>
        </w:tc>
      </w:tr>
      <w:tr w:rsidR="00243FF2" w:rsidTr="00243FF2">
        <w:trPr>
          <w:trHeight w:val="86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Частирастения(название,краткаяхарактеристиказначениядля</w:t>
            </w:r>
            <w:r>
              <w:rPr>
                <w:spacing w:val="-2"/>
                <w:sz w:val="24"/>
              </w:rPr>
              <w:t>жизни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растения):корень,стебель,лист,цветок,плод,</w:t>
            </w:r>
            <w:r>
              <w:rPr>
                <w:spacing w:val="-4"/>
                <w:sz w:val="24"/>
              </w:rPr>
              <w:t>семя</w:t>
            </w:r>
          </w:p>
        </w:tc>
      </w:tr>
      <w:tr w:rsidR="00243FF2" w:rsidTr="00243FF2">
        <w:trPr>
          <w:trHeight w:val="455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Комнатныерастения,правиласодержанияи</w:t>
            </w:r>
            <w:r>
              <w:rPr>
                <w:spacing w:val="-2"/>
                <w:sz w:val="24"/>
              </w:rPr>
              <w:t>ухода</w:t>
            </w:r>
          </w:p>
        </w:tc>
      </w:tr>
      <w:tr w:rsidR="00243FF2" w:rsidTr="00243FF2">
        <w:trPr>
          <w:trHeight w:val="1267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36" w:lineRule="auto"/>
              <w:ind w:left="467"/>
              <w:rPr>
                <w:sz w:val="24"/>
              </w:rPr>
            </w:pPr>
            <w:r>
              <w:rPr>
                <w:sz w:val="24"/>
              </w:rPr>
              <w:t>Мир животных. Разные группы животных (звери, насекомые, птицы, рыбы и другие).Домашниеидикиеживотные(различиявусловияхжизни).</w:t>
            </w:r>
            <w:r>
              <w:rPr>
                <w:spacing w:val="-2"/>
                <w:sz w:val="24"/>
              </w:rPr>
              <w:t>Забота</w:t>
            </w:r>
          </w:p>
          <w:p w:rsidR="00243FF2" w:rsidRDefault="00243FF2">
            <w:pPr>
              <w:pStyle w:val="TableParagraph"/>
              <w:spacing w:before="1"/>
              <w:ind w:left="467"/>
              <w:rPr>
                <w:sz w:val="24"/>
              </w:rPr>
            </w:pPr>
            <w:r>
              <w:rPr>
                <w:sz w:val="24"/>
              </w:rPr>
              <w:t>одомашних</w:t>
            </w:r>
            <w:r>
              <w:rPr>
                <w:spacing w:val="-2"/>
                <w:sz w:val="24"/>
              </w:rPr>
              <w:t xml:space="preserve"> питомцах</w:t>
            </w:r>
          </w:p>
        </w:tc>
      </w:tr>
      <w:tr w:rsidR="00243FF2" w:rsidTr="00243FF2">
        <w:trPr>
          <w:trHeight w:val="455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37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Правилабезопасной</w:t>
            </w:r>
            <w:r>
              <w:rPr>
                <w:spacing w:val="-2"/>
                <w:sz w:val="24"/>
              </w:rPr>
              <w:t xml:space="preserve"> жизнедеятельности</w:t>
            </w:r>
          </w:p>
        </w:tc>
      </w:tr>
      <w:tr w:rsidR="00243FF2" w:rsidTr="00243FF2">
        <w:trPr>
          <w:trHeight w:val="861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Пониманиенеобходимостисоблюдениярежимадня,правил</w:t>
            </w:r>
            <w:r>
              <w:rPr>
                <w:spacing w:val="-2"/>
                <w:sz w:val="24"/>
              </w:rPr>
              <w:t>здорового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питанияиличной</w:t>
            </w:r>
            <w:r>
              <w:rPr>
                <w:spacing w:val="-2"/>
                <w:sz w:val="24"/>
              </w:rPr>
              <w:t>гигиены</w:t>
            </w:r>
          </w:p>
        </w:tc>
      </w:tr>
      <w:tr w:rsidR="00243FF2" w:rsidTr="00243FF2">
        <w:trPr>
          <w:trHeight w:val="86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Правилабезопасностивбыту:пользованиебытовыми</w:t>
            </w:r>
            <w:r>
              <w:rPr>
                <w:spacing w:val="-2"/>
                <w:sz w:val="24"/>
              </w:rPr>
              <w:t>электроприборами,</w:t>
            </w:r>
          </w:p>
          <w:p w:rsidR="00243FF2" w:rsidRDefault="00243FF2">
            <w:pPr>
              <w:pStyle w:val="TableParagraph"/>
              <w:spacing w:before="116"/>
              <w:ind w:left="467"/>
              <w:rPr>
                <w:sz w:val="24"/>
              </w:rPr>
            </w:pPr>
            <w:r>
              <w:rPr>
                <w:sz w:val="24"/>
              </w:rPr>
              <w:t>газовыми</w:t>
            </w:r>
            <w:r>
              <w:rPr>
                <w:spacing w:val="-2"/>
                <w:sz w:val="24"/>
              </w:rPr>
              <w:t xml:space="preserve"> плитами</w:t>
            </w:r>
          </w:p>
        </w:tc>
      </w:tr>
      <w:tr w:rsidR="00243FF2" w:rsidTr="00243FF2">
        <w:trPr>
          <w:trHeight w:val="861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7"/>
              <w:rPr>
                <w:sz w:val="24"/>
              </w:rPr>
            </w:pPr>
            <w:r>
              <w:rPr>
                <w:sz w:val="24"/>
              </w:rPr>
              <w:t>Дорогаотдомадошколы.Правилабезопасногоповедения</w:t>
            </w:r>
            <w:r>
              <w:rPr>
                <w:spacing w:val="-2"/>
                <w:sz w:val="24"/>
              </w:rPr>
              <w:t>пешехода</w:t>
            </w:r>
          </w:p>
          <w:p w:rsidR="00243FF2" w:rsidRDefault="00243FF2">
            <w:pPr>
              <w:pStyle w:val="TableParagraph"/>
              <w:spacing w:before="114"/>
              <w:ind w:left="467"/>
              <w:rPr>
                <w:sz w:val="24"/>
              </w:rPr>
            </w:pPr>
            <w:r>
              <w:rPr>
                <w:sz w:val="24"/>
              </w:rPr>
              <w:t>(дорожныезнаки,дорожнаяразметка,дорожные</w:t>
            </w:r>
            <w:r>
              <w:rPr>
                <w:spacing w:val="-2"/>
                <w:sz w:val="24"/>
              </w:rPr>
              <w:t>сигналы)</w:t>
            </w:r>
          </w:p>
        </w:tc>
      </w:tr>
      <w:tr w:rsidR="00243FF2" w:rsidTr="00243FF2">
        <w:trPr>
          <w:trHeight w:val="1266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9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161"/>
                <w:tab w:val="left" w:pos="2495"/>
                <w:tab w:val="left" w:pos="3186"/>
                <w:tab w:val="left" w:pos="4434"/>
                <w:tab w:val="left" w:pos="6169"/>
                <w:tab w:val="left" w:pos="7288"/>
                <w:tab w:val="left" w:pos="7629"/>
              </w:tabs>
              <w:spacing w:before="49" w:line="331" w:lineRule="auto"/>
              <w:ind w:left="467" w:right="99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сети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Интернет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(электронный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дневник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электронные </w:t>
            </w:r>
            <w:r>
              <w:rPr>
                <w:sz w:val="24"/>
              </w:rPr>
              <w:t>ресурсышколы)вусловияхконтролируемогодоступав</w:t>
            </w:r>
            <w:r>
              <w:rPr>
                <w:spacing w:val="-2"/>
                <w:sz w:val="24"/>
              </w:rPr>
              <w:t>информационно-</w:t>
            </w:r>
          </w:p>
          <w:p w:rsidR="00243FF2" w:rsidRDefault="00243FF2">
            <w:pPr>
              <w:pStyle w:val="TableParagraph"/>
              <w:spacing w:before="6"/>
              <w:ind w:left="467"/>
              <w:rPr>
                <w:sz w:val="24"/>
              </w:rPr>
            </w:pPr>
            <w:r>
              <w:rPr>
                <w:sz w:val="24"/>
              </w:rPr>
              <w:t>телекоммуникационнуюсеть</w:t>
            </w:r>
            <w:r>
              <w:rPr>
                <w:spacing w:val="-2"/>
                <w:sz w:val="24"/>
              </w:rPr>
              <w:t>Интернет</w:t>
            </w:r>
          </w:p>
        </w:tc>
      </w:tr>
    </w:tbl>
    <w:p w:rsidR="00243FF2" w:rsidRDefault="00243FF2" w:rsidP="00243FF2">
      <w:pPr>
        <w:pStyle w:val="a5"/>
        <w:numPr>
          <w:ilvl w:val="0"/>
          <w:numId w:val="10"/>
        </w:numPr>
        <w:tabs>
          <w:tab w:val="left" w:pos="220"/>
        </w:tabs>
        <w:spacing w:before="203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43FF2" w:rsidRDefault="00243FF2" w:rsidP="00243FF2">
      <w:pPr>
        <w:pStyle w:val="a3"/>
        <w:spacing w:before="1"/>
        <w:ind w:left="0" w:firstLine="0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9251"/>
      </w:tblGrid>
      <w:tr w:rsidR="00243FF2" w:rsidTr="00243FF2">
        <w:trPr>
          <w:trHeight w:val="38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right="128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243FF2" w:rsidTr="00243FF2">
        <w:trPr>
          <w:trHeight w:val="45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right="27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2"/>
              <w:ind w:left="469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общество</w:t>
            </w:r>
          </w:p>
        </w:tc>
      </w:tr>
      <w:tr w:rsidR="00243FF2" w:rsidTr="00243FF2">
        <w:trPr>
          <w:trHeight w:val="80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1"/>
              <w:ind w:right="1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НашаРодина‒Россия,РоссийскаяФедерация.Россияиеёстолица</w:t>
            </w:r>
            <w:r>
              <w:rPr>
                <w:spacing w:val="-5"/>
                <w:sz w:val="24"/>
              </w:rPr>
              <w:t>на</w:t>
            </w:r>
          </w:p>
          <w:p w:rsidR="00243FF2" w:rsidRDefault="00243FF2">
            <w:pPr>
              <w:pStyle w:val="TableParagraph"/>
              <w:spacing w:before="87"/>
              <w:ind w:left="469"/>
              <w:rPr>
                <w:sz w:val="24"/>
              </w:rPr>
            </w:pPr>
            <w:r>
              <w:rPr>
                <w:sz w:val="24"/>
              </w:rPr>
              <w:t>карте.Государственныесимволы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243FF2" w:rsidTr="00243FF2">
        <w:trPr>
          <w:trHeight w:val="193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0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1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312" w:lineRule="auto"/>
              <w:ind w:left="469" w:right="99"/>
              <w:jc w:val="both"/>
              <w:rPr>
                <w:sz w:val="24"/>
              </w:rPr>
            </w:pPr>
            <w:r>
              <w:rPr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строительствоКремляидругие).ГербМосквы.РасположениеМосквы</w:t>
            </w:r>
            <w:r>
              <w:rPr>
                <w:spacing w:val="-5"/>
                <w:sz w:val="24"/>
              </w:rPr>
              <w:t>на</w:t>
            </w:r>
          </w:p>
          <w:p w:rsidR="00243FF2" w:rsidRDefault="00243FF2">
            <w:pPr>
              <w:pStyle w:val="TableParagraph"/>
              <w:spacing w:before="1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карте</w:t>
            </w:r>
          </w:p>
        </w:tc>
      </w:tr>
      <w:tr w:rsidR="00243FF2" w:rsidTr="00243FF2">
        <w:trPr>
          <w:trHeight w:val="45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1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4"/>
              <w:ind w:left="469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243FF2" w:rsidTr="00243FF2">
        <w:trPr>
          <w:trHeight w:val="80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3"/>
              <w:ind w:right="1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Россия–многонациональноегосударство.НародыРоссии,их</w:t>
            </w:r>
            <w:r>
              <w:rPr>
                <w:spacing w:val="-2"/>
                <w:sz w:val="24"/>
              </w:rPr>
              <w:t>традиции,</w:t>
            </w:r>
          </w:p>
          <w:p w:rsidR="00243FF2" w:rsidRDefault="00243FF2">
            <w:pPr>
              <w:pStyle w:val="TableParagraph"/>
              <w:spacing w:before="87"/>
              <w:ind w:left="469"/>
              <w:rPr>
                <w:sz w:val="24"/>
              </w:rPr>
            </w:pPr>
            <w:r>
              <w:rPr>
                <w:sz w:val="24"/>
              </w:rPr>
              <w:t>обычаи,</w:t>
            </w:r>
            <w:r>
              <w:rPr>
                <w:spacing w:val="-2"/>
                <w:sz w:val="24"/>
              </w:rPr>
              <w:t>праздники</w:t>
            </w:r>
          </w:p>
        </w:tc>
      </w:tr>
      <w:tr w:rsidR="00243FF2" w:rsidTr="00243FF2">
        <w:trPr>
          <w:trHeight w:val="80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3"/>
              <w:ind w:right="1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520"/>
                <w:tab w:val="left" w:pos="2365"/>
                <w:tab w:val="left" w:pos="2977"/>
                <w:tab w:val="left" w:pos="4460"/>
                <w:tab w:val="left" w:pos="4854"/>
                <w:tab w:val="left" w:pos="6395"/>
              </w:tabs>
              <w:spacing w:before="50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Родной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край,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его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достопримечательности.</w:t>
            </w:r>
          </w:p>
          <w:p w:rsidR="00243FF2" w:rsidRDefault="00243FF2">
            <w:pPr>
              <w:pStyle w:val="TableParagraph"/>
              <w:spacing w:before="85"/>
              <w:ind w:left="469"/>
              <w:rPr>
                <w:sz w:val="24"/>
              </w:rPr>
            </w:pPr>
            <w:r>
              <w:rPr>
                <w:sz w:val="24"/>
              </w:rPr>
              <w:t>Значимыесобытияисторииродного</w:t>
            </w:r>
            <w:r>
              <w:rPr>
                <w:spacing w:val="-4"/>
                <w:sz w:val="24"/>
              </w:rPr>
              <w:t>края</w:t>
            </w:r>
          </w:p>
        </w:tc>
      </w:tr>
      <w:tr w:rsidR="00243FF2" w:rsidTr="00243FF2">
        <w:trPr>
          <w:trHeight w:val="45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right="1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2"/>
              <w:ind w:left="469"/>
              <w:rPr>
                <w:sz w:val="24"/>
              </w:rPr>
            </w:pPr>
            <w:r>
              <w:rPr>
                <w:sz w:val="24"/>
              </w:rPr>
              <w:t>Свойрегиониегоглавныйгороднакарте;символикасвоего</w:t>
            </w:r>
            <w:r>
              <w:rPr>
                <w:spacing w:val="-2"/>
                <w:sz w:val="24"/>
              </w:rPr>
              <w:t>региона.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9251"/>
      </w:tblGrid>
      <w:tr w:rsidR="00243FF2" w:rsidTr="00243FF2">
        <w:trPr>
          <w:trHeight w:val="42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4"/>
              <w:ind w:left="469"/>
              <w:rPr>
                <w:sz w:val="24"/>
              </w:rPr>
            </w:pPr>
            <w:r>
              <w:rPr>
                <w:sz w:val="24"/>
              </w:rPr>
              <w:t>Хозяйственныезанятия,профессиижителейродного</w:t>
            </w:r>
            <w:r>
              <w:rPr>
                <w:spacing w:val="-4"/>
                <w:sz w:val="24"/>
              </w:rPr>
              <w:t>края</w:t>
            </w:r>
          </w:p>
        </w:tc>
      </w:tr>
      <w:tr w:rsidR="00243FF2" w:rsidTr="00243FF2">
        <w:trPr>
          <w:trHeight w:val="45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3"/>
              <w:ind w:left="469"/>
              <w:rPr>
                <w:sz w:val="24"/>
              </w:rPr>
            </w:pPr>
            <w:r>
              <w:rPr>
                <w:sz w:val="24"/>
              </w:rPr>
              <w:t>Значениетрудавжизничеловекаи</w:t>
            </w:r>
            <w:r>
              <w:rPr>
                <w:spacing w:val="-2"/>
                <w:sz w:val="24"/>
              </w:rPr>
              <w:t xml:space="preserve"> общества</w:t>
            </w:r>
          </w:p>
        </w:tc>
      </w:tr>
      <w:tr w:rsidR="00243FF2" w:rsidTr="00243FF2">
        <w:trPr>
          <w:trHeight w:val="80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Семья.Семейныеценностиитрадиции.Родословная.Составление</w:t>
            </w:r>
            <w:r>
              <w:rPr>
                <w:spacing w:val="-2"/>
                <w:sz w:val="24"/>
              </w:rPr>
              <w:t>схемы</w:t>
            </w:r>
          </w:p>
          <w:p w:rsidR="00243FF2" w:rsidRDefault="00243FF2">
            <w:pPr>
              <w:pStyle w:val="TableParagraph"/>
              <w:spacing w:before="88"/>
              <w:ind w:left="469"/>
              <w:rPr>
                <w:sz w:val="24"/>
              </w:rPr>
            </w:pPr>
            <w:r>
              <w:rPr>
                <w:sz w:val="24"/>
              </w:rPr>
              <w:t>родословногодрева,истории</w:t>
            </w:r>
            <w:r>
              <w:rPr>
                <w:spacing w:val="-4"/>
                <w:sz w:val="24"/>
              </w:rPr>
              <w:t>семьи</w:t>
            </w:r>
          </w:p>
        </w:tc>
      </w:tr>
      <w:tr w:rsidR="00243FF2" w:rsidTr="00243FF2">
        <w:trPr>
          <w:trHeight w:val="45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4"/>
              <w:ind w:left="469"/>
              <w:rPr>
                <w:sz w:val="24"/>
              </w:rPr>
            </w:pPr>
            <w:r>
              <w:rPr>
                <w:sz w:val="24"/>
              </w:rPr>
              <w:t>Правилакультурногоповедениявобщественных</w:t>
            </w:r>
            <w:r>
              <w:rPr>
                <w:spacing w:val="-2"/>
                <w:sz w:val="24"/>
              </w:rPr>
              <w:t>местах</w:t>
            </w:r>
          </w:p>
        </w:tc>
      </w:tr>
      <w:tr w:rsidR="00243FF2" w:rsidTr="00243FF2">
        <w:trPr>
          <w:trHeight w:val="118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705"/>
                <w:tab w:val="left" w:pos="3772"/>
                <w:tab w:val="left" w:pos="5171"/>
                <w:tab w:val="left" w:pos="6476"/>
                <w:tab w:val="left" w:pos="6834"/>
                <w:tab w:val="left" w:pos="7897"/>
                <w:tab w:val="left" w:pos="9004"/>
              </w:tabs>
              <w:spacing w:before="50" w:line="307" w:lineRule="auto"/>
              <w:ind w:left="469" w:right="99"/>
              <w:rPr>
                <w:sz w:val="24"/>
              </w:rPr>
            </w:pPr>
            <w:r>
              <w:rPr>
                <w:spacing w:val="-2"/>
                <w:sz w:val="24"/>
              </w:rPr>
              <w:t>Доброта,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справедливость,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честность,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уважение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чужому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мнению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особенностямдругихлюдей–главныеправилавзаимоотношений</w:t>
            </w:r>
            <w:r>
              <w:rPr>
                <w:spacing w:val="-2"/>
                <w:sz w:val="24"/>
              </w:rPr>
              <w:t>членов</w:t>
            </w:r>
          </w:p>
          <w:p w:rsidR="00243FF2" w:rsidRDefault="00243FF2">
            <w:pPr>
              <w:pStyle w:val="TableParagraph"/>
              <w:spacing w:before="3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общества</w:t>
            </w:r>
          </w:p>
        </w:tc>
      </w:tr>
      <w:tr w:rsidR="00243FF2" w:rsidTr="00243FF2">
        <w:trPr>
          <w:trHeight w:val="45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3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2"/>
              <w:ind w:left="469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природа</w:t>
            </w:r>
          </w:p>
        </w:tc>
      </w:tr>
      <w:tr w:rsidR="00243FF2" w:rsidTr="00243FF2">
        <w:trPr>
          <w:trHeight w:val="45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3"/>
              <w:ind w:left="469"/>
              <w:rPr>
                <w:sz w:val="24"/>
              </w:rPr>
            </w:pPr>
            <w:r>
              <w:rPr>
                <w:sz w:val="24"/>
              </w:rPr>
              <w:t>Методыпознанияприроды:наблюдения,опыты,</w:t>
            </w:r>
            <w:r>
              <w:rPr>
                <w:spacing w:val="-2"/>
                <w:sz w:val="24"/>
              </w:rPr>
              <w:t xml:space="preserve"> измерения</w:t>
            </w:r>
          </w:p>
        </w:tc>
      </w:tr>
      <w:tr w:rsidR="00243FF2" w:rsidTr="00243FF2">
        <w:trPr>
          <w:trHeight w:val="802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1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Звёздыисозвездия,наблюдениязвёздногонеба.Планеты.Чем</w:t>
            </w:r>
            <w:r>
              <w:rPr>
                <w:spacing w:val="-2"/>
                <w:sz w:val="24"/>
              </w:rPr>
              <w:t>Земля</w:t>
            </w:r>
          </w:p>
          <w:p w:rsidR="00243FF2" w:rsidRDefault="00243FF2">
            <w:pPr>
              <w:pStyle w:val="TableParagraph"/>
              <w:spacing w:before="87"/>
              <w:ind w:left="469"/>
              <w:rPr>
                <w:sz w:val="24"/>
              </w:rPr>
            </w:pPr>
            <w:r>
              <w:rPr>
                <w:sz w:val="24"/>
              </w:rPr>
              <w:t>отличаетсяотдругихпланет;условияжизни на</w:t>
            </w:r>
            <w:r>
              <w:rPr>
                <w:spacing w:val="-2"/>
                <w:sz w:val="24"/>
              </w:rPr>
              <w:t xml:space="preserve"> Земле</w:t>
            </w:r>
          </w:p>
        </w:tc>
      </w:tr>
      <w:tr w:rsidR="00243FF2" w:rsidTr="00243FF2">
        <w:trPr>
          <w:trHeight w:val="45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3"/>
              <w:ind w:left="469"/>
              <w:rPr>
                <w:sz w:val="24"/>
              </w:rPr>
            </w:pPr>
            <w:r>
              <w:rPr>
                <w:sz w:val="24"/>
              </w:rPr>
              <w:t>ИзображенияЗемли:глобус,карта,план.Карта</w:t>
            </w:r>
            <w:r>
              <w:rPr>
                <w:spacing w:val="-4"/>
                <w:sz w:val="24"/>
              </w:rPr>
              <w:t>мира</w:t>
            </w:r>
          </w:p>
        </w:tc>
      </w:tr>
      <w:tr w:rsidR="00243FF2" w:rsidTr="00243FF2">
        <w:trPr>
          <w:trHeight w:val="45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2"/>
              <w:ind w:left="469"/>
              <w:rPr>
                <w:sz w:val="24"/>
              </w:rPr>
            </w:pPr>
            <w:r>
              <w:rPr>
                <w:sz w:val="24"/>
              </w:rPr>
              <w:t>Материки,</w:t>
            </w:r>
            <w:r>
              <w:rPr>
                <w:spacing w:val="-2"/>
                <w:sz w:val="24"/>
              </w:rPr>
              <w:t>океаны</w:t>
            </w:r>
          </w:p>
        </w:tc>
      </w:tr>
      <w:tr w:rsidR="00243FF2" w:rsidTr="00243FF2">
        <w:trPr>
          <w:trHeight w:val="118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12" w:lineRule="auto"/>
              <w:ind w:left="469"/>
              <w:rPr>
                <w:sz w:val="24"/>
              </w:rPr>
            </w:pPr>
            <w:r>
              <w:rPr>
                <w:sz w:val="24"/>
              </w:rPr>
              <w:t>Определениесторонгоризонтаприпомощикомпаса.Ориентированиена местностипоместнымприроднымпризнакам,Солнцу.Компас,</w:t>
            </w:r>
            <w:r>
              <w:rPr>
                <w:spacing w:val="-2"/>
                <w:sz w:val="24"/>
              </w:rPr>
              <w:t>устройство;</w:t>
            </w:r>
          </w:p>
          <w:p w:rsidR="00243FF2" w:rsidRDefault="00243FF2"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ориентированиеспомощью</w:t>
            </w:r>
            <w:r>
              <w:rPr>
                <w:spacing w:val="-2"/>
                <w:sz w:val="24"/>
              </w:rPr>
              <w:t>компаса</w:t>
            </w:r>
          </w:p>
        </w:tc>
      </w:tr>
      <w:tr w:rsidR="00243FF2" w:rsidTr="00243FF2">
        <w:trPr>
          <w:trHeight w:val="80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245"/>
                <w:tab w:val="left" w:pos="3534"/>
                <w:tab w:val="left" w:pos="4734"/>
                <w:tab w:val="left" w:pos="6258"/>
                <w:tab w:val="left" w:pos="7199"/>
                <w:tab w:val="left" w:pos="9004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Многообразие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растений.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Деревья,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кустарники,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травы.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Дикорастущие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before="85"/>
              <w:ind w:left="469"/>
              <w:rPr>
                <w:sz w:val="24"/>
              </w:rPr>
            </w:pPr>
            <w:r>
              <w:rPr>
                <w:sz w:val="24"/>
              </w:rPr>
              <w:t>культурные</w:t>
            </w:r>
            <w:r>
              <w:rPr>
                <w:spacing w:val="-2"/>
                <w:sz w:val="24"/>
              </w:rPr>
              <w:t>растения</w:t>
            </w:r>
          </w:p>
        </w:tc>
      </w:tr>
      <w:tr w:rsidR="00243FF2" w:rsidTr="00243FF2">
        <w:trPr>
          <w:trHeight w:val="45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4"/>
              <w:ind w:left="469"/>
              <w:rPr>
                <w:sz w:val="24"/>
              </w:rPr>
            </w:pPr>
            <w:r>
              <w:rPr>
                <w:sz w:val="24"/>
              </w:rPr>
              <w:t>Связивприроде.Годовой ходизмененийвжизни</w:t>
            </w:r>
            <w:r>
              <w:rPr>
                <w:spacing w:val="-2"/>
                <w:sz w:val="24"/>
              </w:rPr>
              <w:t>растений</w:t>
            </w:r>
          </w:p>
        </w:tc>
      </w:tr>
      <w:tr w:rsidR="00243FF2" w:rsidTr="00243FF2">
        <w:trPr>
          <w:trHeight w:val="803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Многообразиеживотных.Насекомые,рыбы,птицы,звери,</w:t>
            </w:r>
            <w:r>
              <w:rPr>
                <w:spacing w:val="-2"/>
                <w:sz w:val="24"/>
              </w:rPr>
              <w:t>земноводные,</w:t>
            </w:r>
          </w:p>
          <w:p w:rsidR="00243FF2" w:rsidRDefault="00243FF2">
            <w:pPr>
              <w:pStyle w:val="TableParagraph"/>
              <w:spacing w:before="85"/>
              <w:ind w:left="469"/>
              <w:rPr>
                <w:sz w:val="24"/>
              </w:rPr>
            </w:pPr>
            <w:r>
              <w:rPr>
                <w:sz w:val="24"/>
              </w:rPr>
              <w:t>пресмыкающиеся:общаяхарактеристикавнешних</w:t>
            </w:r>
            <w:r>
              <w:rPr>
                <w:spacing w:val="-2"/>
                <w:sz w:val="24"/>
              </w:rPr>
              <w:t>признаков</w:t>
            </w:r>
          </w:p>
        </w:tc>
      </w:tr>
      <w:tr w:rsidR="00243FF2" w:rsidTr="00243FF2">
        <w:trPr>
          <w:trHeight w:val="454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2"/>
              <w:ind w:left="469"/>
              <w:rPr>
                <w:sz w:val="24"/>
              </w:rPr>
            </w:pPr>
            <w:r>
              <w:rPr>
                <w:sz w:val="24"/>
              </w:rPr>
              <w:t>Связивприроде.Годовой ходизмененийвжизни</w:t>
            </w:r>
            <w:r>
              <w:rPr>
                <w:spacing w:val="-2"/>
                <w:sz w:val="24"/>
              </w:rPr>
              <w:t>животных</w:t>
            </w:r>
          </w:p>
        </w:tc>
      </w:tr>
      <w:tr w:rsidR="00243FF2" w:rsidTr="00243FF2">
        <w:trPr>
          <w:trHeight w:val="1180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307" w:lineRule="auto"/>
              <w:ind w:left="469"/>
              <w:rPr>
                <w:sz w:val="24"/>
              </w:rPr>
            </w:pPr>
            <w:r>
              <w:rPr>
                <w:sz w:val="24"/>
              </w:rPr>
              <w:t>КраснаякнигаРоссии,еёзначение,отдельныепредставителирастенийи животныхКраснойкниги.Заповедники,природныепарки.Охрана</w:t>
            </w:r>
            <w:r>
              <w:rPr>
                <w:spacing w:val="-2"/>
                <w:sz w:val="24"/>
              </w:rPr>
              <w:t>природы.</w:t>
            </w:r>
          </w:p>
          <w:p w:rsidR="00243FF2" w:rsidRDefault="00243FF2">
            <w:pPr>
              <w:pStyle w:val="TableParagraph"/>
              <w:spacing w:before="4"/>
              <w:ind w:left="469"/>
              <w:rPr>
                <w:sz w:val="24"/>
              </w:rPr>
            </w:pPr>
            <w:r>
              <w:rPr>
                <w:sz w:val="24"/>
              </w:rPr>
              <w:t>Правиланравственногоповеденияна</w:t>
            </w:r>
            <w:r>
              <w:rPr>
                <w:spacing w:val="-2"/>
                <w:sz w:val="24"/>
              </w:rPr>
              <w:t>природе</w:t>
            </w:r>
          </w:p>
        </w:tc>
      </w:tr>
      <w:tr w:rsidR="00243FF2" w:rsidTr="00243FF2">
        <w:trPr>
          <w:trHeight w:val="45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3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3"/>
              <w:ind w:left="469"/>
              <w:rPr>
                <w:sz w:val="24"/>
              </w:rPr>
            </w:pPr>
            <w:r>
              <w:rPr>
                <w:sz w:val="24"/>
              </w:rPr>
              <w:t>Правилабезопасной</w:t>
            </w:r>
            <w:r>
              <w:rPr>
                <w:spacing w:val="-2"/>
                <w:sz w:val="24"/>
              </w:rPr>
              <w:t>жизнедеятельности</w:t>
            </w:r>
          </w:p>
        </w:tc>
      </w:tr>
      <w:tr w:rsidR="00243FF2" w:rsidTr="00243FF2">
        <w:trPr>
          <w:trHeight w:val="1555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312" w:lineRule="auto"/>
              <w:ind w:left="469" w:right="99"/>
              <w:jc w:val="both"/>
              <w:rPr>
                <w:sz w:val="24"/>
              </w:rPr>
            </w:pPr>
            <w:r>
              <w:rPr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пищиирационпитания).Физическаякультура,закаливание,игры</w:t>
            </w:r>
            <w:r>
              <w:rPr>
                <w:spacing w:val="-5"/>
                <w:sz w:val="24"/>
              </w:rPr>
              <w:t>на</w:t>
            </w:r>
          </w:p>
          <w:p w:rsidR="00243FF2" w:rsidRDefault="00243FF2">
            <w:pPr>
              <w:pStyle w:val="TableParagraph"/>
              <w:spacing w:before="1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воздухекакусловиесохраненияиукрепления</w:t>
            </w:r>
            <w:r>
              <w:rPr>
                <w:spacing w:val="-2"/>
                <w:sz w:val="24"/>
              </w:rPr>
              <w:t>здоровья</w:t>
            </w:r>
          </w:p>
        </w:tc>
      </w:tr>
      <w:tr w:rsidR="00243FF2" w:rsidTr="00243FF2">
        <w:trPr>
          <w:trHeight w:val="1177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12" w:lineRule="auto"/>
              <w:ind w:left="469"/>
              <w:rPr>
                <w:sz w:val="24"/>
              </w:rPr>
            </w:pPr>
            <w:r>
              <w:rPr>
                <w:sz w:val="24"/>
              </w:rPr>
              <w:t>Правила безопасности в школе (маршрут до школы, правила поведения на занятиях,переменах,приприёмахпищиинапришкольнойтерритории),</w:t>
            </w:r>
            <w:r>
              <w:rPr>
                <w:spacing w:val="-10"/>
                <w:sz w:val="24"/>
              </w:rPr>
              <w:t>в</w:t>
            </w:r>
          </w:p>
          <w:p w:rsidR="00243FF2" w:rsidRDefault="00243FF2">
            <w:pPr>
              <w:pStyle w:val="TableParagraph"/>
              <w:spacing w:before="1"/>
              <w:ind w:left="469"/>
              <w:rPr>
                <w:sz w:val="24"/>
              </w:rPr>
            </w:pPr>
            <w:r>
              <w:rPr>
                <w:sz w:val="24"/>
              </w:rPr>
              <w:t>быту,на</w:t>
            </w:r>
            <w:r>
              <w:rPr>
                <w:spacing w:val="-2"/>
                <w:sz w:val="24"/>
              </w:rPr>
              <w:t>прогулках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1"/>
        <w:gridCol w:w="9251"/>
      </w:tblGrid>
      <w:tr w:rsidR="00243FF2" w:rsidTr="00243FF2">
        <w:trPr>
          <w:trHeight w:val="155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1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12" w:lineRule="auto"/>
              <w:ind w:left="469" w:right="99"/>
              <w:jc w:val="both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высадка,знакибезопасностинаобщественномтранспорте).</w:t>
            </w:r>
            <w:r>
              <w:rPr>
                <w:spacing w:val="-2"/>
                <w:sz w:val="24"/>
              </w:rPr>
              <w:t>Номера</w:t>
            </w:r>
          </w:p>
          <w:p w:rsidR="00243FF2" w:rsidRDefault="00243FF2">
            <w:pPr>
              <w:pStyle w:val="TableParagraph"/>
              <w:spacing w:before="1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телефоновэкстренной</w:t>
            </w:r>
            <w:r>
              <w:rPr>
                <w:spacing w:val="-2"/>
                <w:sz w:val="24"/>
              </w:rPr>
              <w:t xml:space="preserve"> помощи</w:t>
            </w:r>
          </w:p>
        </w:tc>
      </w:tr>
      <w:tr w:rsidR="00243FF2" w:rsidTr="00243FF2">
        <w:trPr>
          <w:trHeight w:val="1556"/>
        </w:trPr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1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312" w:lineRule="auto"/>
              <w:ind w:left="469" w:right="99"/>
              <w:jc w:val="both"/>
              <w:rPr>
                <w:sz w:val="24"/>
              </w:rPr>
            </w:pPr>
            <w:r>
              <w:rPr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мессенджерахисоциальныхгруппах)вусловияхконтролируемогодоступа</w:t>
            </w:r>
            <w:r>
              <w:rPr>
                <w:spacing w:val="-10"/>
                <w:sz w:val="24"/>
              </w:rPr>
              <w:t>в</w:t>
            </w:r>
          </w:p>
          <w:p w:rsidR="00243FF2" w:rsidRDefault="00243FF2">
            <w:pPr>
              <w:pStyle w:val="TableParagraph"/>
              <w:spacing w:line="288" w:lineRule="exact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информационно-телекоммуникационнуюсеть</w:t>
            </w:r>
            <w:r>
              <w:rPr>
                <w:spacing w:val="-2"/>
                <w:sz w:val="24"/>
              </w:rPr>
              <w:t>Интернет</w:t>
            </w:r>
          </w:p>
        </w:tc>
      </w:tr>
    </w:tbl>
    <w:p w:rsidR="00243FF2" w:rsidRDefault="00243FF2" w:rsidP="00243FF2">
      <w:pPr>
        <w:pStyle w:val="a5"/>
        <w:numPr>
          <w:ilvl w:val="0"/>
          <w:numId w:val="10"/>
        </w:numPr>
        <w:tabs>
          <w:tab w:val="left" w:pos="220"/>
        </w:tabs>
        <w:spacing w:before="198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43FF2" w:rsidRDefault="00243FF2" w:rsidP="00243FF2">
      <w:pPr>
        <w:pStyle w:val="a3"/>
        <w:spacing w:before="3"/>
        <w:ind w:left="0" w:firstLine="0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9092"/>
      </w:tblGrid>
      <w:tr w:rsidR="00243FF2" w:rsidTr="00243FF2">
        <w:trPr>
          <w:trHeight w:val="382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right="28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45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243FF2" w:rsidTr="00243FF2">
        <w:trPr>
          <w:trHeight w:val="45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35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общество</w:t>
            </w:r>
          </w:p>
        </w:tc>
      </w:tr>
      <w:tr w:rsidR="00243FF2" w:rsidTr="00243FF2">
        <w:trPr>
          <w:trHeight w:val="861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Обществокаксовокупностьлюдей,которыеобъединеныобщей</w:t>
            </w:r>
            <w:r>
              <w:rPr>
                <w:spacing w:val="-2"/>
                <w:sz w:val="24"/>
              </w:rPr>
              <w:t>культурой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исвязаны другсдругомсовместной деятельностьювоимяобщей</w:t>
            </w:r>
            <w:r>
              <w:rPr>
                <w:spacing w:val="-4"/>
                <w:sz w:val="24"/>
              </w:rPr>
              <w:t>цели</w:t>
            </w:r>
          </w:p>
        </w:tc>
      </w:tr>
      <w:tr w:rsidR="00243FF2" w:rsidTr="00243FF2">
        <w:trPr>
          <w:trHeight w:val="86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304"/>
                <w:tab w:val="left" w:pos="2331"/>
                <w:tab w:val="left" w:pos="2698"/>
                <w:tab w:val="left" w:pos="4169"/>
                <w:tab w:val="left" w:pos="5703"/>
                <w:tab w:val="left" w:pos="7810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4"/>
                <w:sz w:val="24"/>
              </w:rPr>
              <w:t>Наша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Родина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‒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Федерация.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символика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РоссийскойФедерацииисвоего</w:t>
            </w:r>
            <w:r>
              <w:rPr>
                <w:spacing w:val="-2"/>
                <w:sz w:val="24"/>
              </w:rPr>
              <w:t xml:space="preserve"> региона</w:t>
            </w:r>
          </w:p>
        </w:tc>
      </w:tr>
      <w:tr w:rsidR="00243FF2" w:rsidTr="00243FF2">
        <w:trPr>
          <w:trHeight w:val="861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УникальныепамятникикультурыРоссии,родногокрая.Города</w:t>
            </w:r>
            <w:r>
              <w:rPr>
                <w:spacing w:val="-2"/>
                <w:sz w:val="24"/>
              </w:rPr>
              <w:t>Золотого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кольца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243FF2" w:rsidTr="00243FF2">
        <w:trPr>
          <w:trHeight w:val="861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НародыРоссии.Уважениеккультуре,традициямсвоегонародаи</w:t>
            </w:r>
            <w:r>
              <w:rPr>
                <w:spacing w:val="-2"/>
                <w:sz w:val="24"/>
              </w:rPr>
              <w:t>других</w:t>
            </w:r>
          </w:p>
          <w:p w:rsidR="00243FF2" w:rsidRDefault="00243FF2">
            <w:pPr>
              <w:pStyle w:val="TableParagraph"/>
              <w:spacing w:before="114"/>
              <w:ind w:left="469"/>
              <w:rPr>
                <w:sz w:val="24"/>
              </w:rPr>
            </w:pPr>
            <w:r>
              <w:rPr>
                <w:sz w:val="24"/>
              </w:rPr>
              <w:t>народов,государственнымсимволам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243FF2" w:rsidTr="00243FF2">
        <w:trPr>
          <w:trHeight w:val="861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Семья–коллективблизких,родныхлюдей.Семейныйбюджет,доходы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расходысемьи.Уважениексемейным</w:t>
            </w:r>
            <w:r>
              <w:rPr>
                <w:spacing w:val="-2"/>
                <w:sz w:val="24"/>
              </w:rPr>
              <w:t>ценностям</w:t>
            </w:r>
          </w:p>
        </w:tc>
      </w:tr>
      <w:tr w:rsidR="00243FF2" w:rsidTr="00243FF2">
        <w:trPr>
          <w:trHeight w:val="1266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Правиланравственногоповедениявсоциуме.Внимание,</w:t>
            </w:r>
            <w:r>
              <w:rPr>
                <w:spacing w:val="-2"/>
                <w:sz w:val="24"/>
              </w:rPr>
              <w:t>уважительное</w:t>
            </w:r>
          </w:p>
          <w:p w:rsidR="00243FF2" w:rsidRDefault="00243FF2">
            <w:pPr>
              <w:pStyle w:val="TableParagraph"/>
              <w:spacing w:before="5" w:line="400" w:lineRule="atLeast"/>
              <w:ind w:left="469" w:right="100"/>
              <w:rPr>
                <w:sz w:val="24"/>
              </w:rPr>
            </w:pPr>
            <w:r>
              <w:rPr>
                <w:sz w:val="24"/>
              </w:rPr>
              <w:t>отношениек людям с ограниченными возможностями здоровья, забота о</w:t>
            </w:r>
            <w:r>
              <w:rPr>
                <w:spacing w:val="-4"/>
                <w:sz w:val="24"/>
              </w:rPr>
              <w:t>них</w:t>
            </w:r>
          </w:p>
        </w:tc>
      </w:tr>
      <w:tr w:rsidR="00243FF2" w:rsidTr="00243FF2">
        <w:trPr>
          <w:trHeight w:val="1267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762"/>
                <w:tab w:val="left" w:pos="2638"/>
                <w:tab w:val="left" w:pos="3017"/>
                <w:tab w:val="left" w:pos="3961"/>
                <w:tab w:val="left" w:pos="5230"/>
                <w:tab w:val="left" w:pos="5619"/>
                <w:tab w:val="left" w:pos="6997"/>
                <w:tab w:val="left" w:pos="8614"/>
              </w:tabs>
              <w:spacing w:before="49" w:line="331" w:lineRule="auto"/>
              <w:ind w:left="469" w:right="100"/>
              <w:rPr>
                <w:sz w:val="24"/>
              </w:rPr>
            </w:pPr>
            <w:r>
              <w:rPr>
                <w:spacing w:val="-2"/>
                <w:sz w:val="24"/>
              </w:rPr>
              <w:t>Значение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труда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общества.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Трудолюбие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 </w:t>
            </w:r>
            <w:r>
              <w:rPr>
                <w:sz w:val="24"/>
              </w:rPr>
              <w:t>общественнозначимаяценностьвкультуренародовРоссии.</w:t>
            </w:r>
            <w:r>
              <w:rPr>
                <w:spacing w:val="-2"/>
                <w:sz w:val="24"/>
              </w:rPr>
              <w:t>Особенности</w:t>
            </w:r>
          </w:p>
          <w:p w:rsidR="00243FF2" w:rsidRDefault="00243FF2">
            <w:pPr>
              <w:pStyle w:val="TableParagraph"/>
              <w:spacing w:before="6"/>
              <w:ind w:left="469"/>
              <w:rPr>
                <w:sz w:val="24"/>
              </w:rPr>
            </w:pPr>
            <w:r>
              <w:rPr>
                <w:sz w:val="24"/>
              </w:rPr>
              <w:t>трудалюдейродногокрая, их</w:t>
            </w:r>
            <w:r>
              <w:rPr>
                <w:spacing w:val="-2"/>
                <w:sz w:val="24"/>
              </w:rPr>
              <w:t>профессии</w:t>
            </w:r>
          </w:p>
        </w:tc>
      </w:tr>
      <w:tr w:rsidR="00243FF2" w:rsidTr="00243FF2">
        <w:trPr>
          <w:trHeight w:val="86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Страныинародымира.Памятникиприродыикультуры–символыстран,</w:t>
            </w:r>
            <w:r>
              <w:rPr>
                <w:spacing w:val="-10"/>
                <w:sz w:val="24"/>
              </w:rPr>
              <w:t>в</w:t>
            </w:r>
          </w:p>
          <w:p w:rsidR="00243FF2" w:rsidRDefault="00243FF2">
            <w:pPr>
              <w:pStyle w:val="TableParagraph"/>
              <w:spacing w:before="114"/>
              <w:ind w:left="469"/>
              <w:rPr>
                <w:sz w:val="24"/>
              </w:rPr>
            </w:pPr>
            <w:r>
              <w:rPr>
                <w:sz w:val="24"/>
              </w:rPr>
              <w:t>которыхони</w:t>
            </w:r>
            <w:r>
              <w:rPr>
                <w:spacing w:val="-2"/>
                <w:sz w:val="24"/>
              </w:rPr>
              <w:t>находятся</w:t>
            </w:r>
          </w:p>
        </w:tc>
      </w:tr>
      <w:tr w:rsidR="00243FF2" w:rsidTr="00243FF2">
        <w:trPr>
          <w:trHeight w:val="45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35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>природа</w:t>
            </w:r>
          </w:p>
        </w:tc>
      </w:tr>
      <w:tr w:rsidR="00243FF2" w:rsidTr="00243FF2">
        <w:trPr>
          <w:trHeight w:val="456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Методыизучения</w:t>
            </w:r>
            <w:r>
              <w:rPr>
                <w:spacing w:val="-2"/>
                <w:sz w:val="24"/>
              </w:rPr>
              <w:t>природы</w:t>
            </w:r>
          </w:p>
        </w:tc>
      </w:tr>
      <w:tr w:rsidR="00243FF2" w:rsidTr="00243FF2">
        <w:trPr>
          <w:trHeight w:val="45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Картамира.Материкиичасти</w:t>
            </w:r>
            <w:r>
              <w:rPr>
                <w:spacing w:val="-2"/>
                <w:sz w:val="24"/>
              </w:rPr>
              <w:t xml:space="preserve"> света</w:t>
            </w:r>
          </w:p>
        </w:tc>
      </w:tr>
      <w:tr w:rsidR="00243FF2" w:rsidTr="00243FF2">
        <w:trPr>
          <w:trHeight w:val="453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Вещество.Разнообразиевеществвокружающеммире.Примеры</w:t>
            </w:r>
            <w:r>
              <w:rPr>
                <w:spacing w:val="-2"/>
                <w:sz w:val="24"/>
              </w:rPr>
              <w:t>веществ: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9092"/>
      </w:tblGrid>
      <w:tr w:rsidR="00243FF2" w:rsidTr="00243FF2">
        <w:trPr>
          <w:trHeight w:val="856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261"/>
                <w:tab w:val="left" w:pos="2173"/>
                <w:tab w:val="left" w:pos="2986"/>
                <w:tab w:val="left" w:pos="4448"/>
                <w:tab w:val="left" w:pos="5081"/>
                <w:tab w:val="left" w:pos="6260"/>
                <w:tab w:val="left" w:pos="7054"/>
                <w:tab w:val="left" w:pos="8405"/>
              </w:tabs>
              <w:spacing w:before="44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соль,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сахар,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вода,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газ.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Твёрдые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тела,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жидкости,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газы.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Простейшиепрактическиеработысвеществами,жидкостями,</w:t>
            </w:r>
            <w:r>
              <w:rPr>
                <w:spacing w:val="-2"/>
                <w:sz w:val="24"/>
              </w:rPr>
              <w:t>газами</w:t>
            </w:r>
          </w:p>
        </w:tc>
      </w:tr>
      <w:tr w:rsidR="00243FF2" w:rsidTr="00243FF2">
        <w:trPr>
          <w:trHeight w:val="86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Воздух–смесьгазов.Свойствавоздуха.Значениевоздухадля</w:t>
            </w:r>
            <w:r>
              <w:rPr>
                <w:spacing w:val="-2"/>
                <w:sz w:val="24"/>
              </w:rPr>
              <w:t>растений,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животных,</w:t>
            </w:r>
            <w:r>
              <w:rPr>
                <w:spacing w:val="-2"/>
                <w:sz w:val="24"/>
              </w:rPr>
              <w:t>человека</w:t>
            </w:r>
          </w:p>
        </w:tc>
      </w:tr>
      <w:tr w:rsidR="00243FF2" w:rsidTr="00243FF2">
        <w:trPr>
          <w:trHeight w:val="1267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714"/>
                <w:tab w:val="left" w:pos="2326"/>
                <w:tab w:val="left" w:pos="3269"/>
                <w:tab w:val="left" w:pos="4769"/>
                <w:tab w:val="left" w:pos="5125"/>
                <w:tab w:val="left" w:pos="6977"/>
                <w:tab w:val="left" w:pos="7889"/>
              </w:tabs>
              <w:spacing w:before="49" w:line="336" w:lineRule="auto"/>
              <w:ind w:left="469" w:right="99"/>
              <w:rPr>
                <w:sz w:val="24"/>
              </w:rPr>
            </w:pPr>
            <w:r>
              <w:rPr>
                <w:sz w:val="24"/>
              </w:rPr>
              <w:t>Вода.Свойстваводы.Состоянияводы,еёраспространениевприроде,</w:t>
            </w:r>
            <w:r>
              <w:rPr>
                <w:spacing w:val="-2"/>
                <w:sz w:val="24"/>
              </w:rPr>
              <w:t>значение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организмов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человека.</w:t>
            </w:r>
          </w:p>
          <w:p w:rsidR="00243FF2" w:rsidRDefault="00243FF2">
            <w:pPr>
              <w:pStyle w:val="TableParagraph"/>
              <w:spacing w:before="1"/>
              <w:ind w:left="469"/>
              <w:rPr>
                <w:sz w:val="24"/>
              </w:rPr>
            </w:pPr>
            <w:r>
              <w:rPr>
                <w:sz w:val="24"/>
              </w:rPr>
              <w:t>Круговоротводывприроде.Охранавоздуха,</w:t>
            </w:r>
            <w:r>
              <w:rPr>
                <w:spacing w:val="-4"/>
                <w:sz w:val="24"/>
              </w:rPr>
              <w:t>воды</w:t>
            </w:r>
          </w:p>
        </w:tc>
      </w:tr>
      <w:tr w:rsidR="00243FF2" w:rsidTr="00243FF2">
        <w:trPr>
          <w:trHeight w:val="1267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486"/>
                <w:tab w:val="left" w:pos="2523"/>
                <w:tab w:val="left" w:pos="2866"/>
                <w:tab w:val="left" w:pos="4253"/>
                <w:tab w:val="left" w:pos="5552"/>
                <w:tab w:val="left" w:pos="7160"/>
                <w:tab w:val="left" w:pos="7623"/>
                <w:tab w:val="left" w:pos="8854"/>
              </w:tabs>
              <w:spacing w:before="49" w:line="331" w:lineRule="auto"/>
              <w:ind w:left="469" w:right="99"/>
              <w:rPr>
                <w:sz w:val="24"/>
              </w:rPr>
            </w:pPr>
            <w:r>
              <w:rPr>
                <w:spacing w:val="-2"/>
                <w:sz w:val="24"/>
              </w:rPr>
              <w:t>Горные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породы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минералы.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Полезные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ископаемые,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хозяйствечеловека,бережноеотношениелюдейкполезным</w:t>
            </w:r>
            <w:r>
              <w:rPr>
                <w:spacing w:val="-2"/>
                <w:sz w:val="24"/>
              </w:rPr>
              <w:t>ископаемым.</w:t>
            </w:r>
          </w:p>
          <w:p w:rsidR="00243FF2" w:rsidRDefault="00243FF2">
            <w:pPr>
              <w:pStyle w:val="TableParagraph"/>
              <w:spacing w:before="6"/>
              <w:ind w:left="469"/>
              <w:rPr>
                <w:sz w:val="24"/>
              </w:rPr>
            </w:pPr>
            <w:r>
              <w:rPr>
                <w:sz w:val="24"/>
              </w:rPr>
              <w:t>Полезныеископаемыеродногокрая(2 –3</w:t>
            </w:r>
            <w:r>
              <w:rPr>
                <w:spacing w:val="-2"/>
                <w:sz w:val="24"/>
              </w:rPr>
              <w:t xml:space="preserve"> примера)</w:t>
            </w:r>
          </w:p>
        </w:tc>
      </w:tr>
      <w:tr w:rsidR="00243FF2" w:rsidTr="00243FF2">
        <w:trPr>
          <w:trHeight w:val="86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Почва,еёсостав,значениедляживойприродыихозяйственной</w:t>
            </w:r>
            <w:r>
              <w:rPr>
                <w:spacing w:val="-2"/>
                <w:sz w:val="24"/>
              </w:rPr>
              <w:t>жизни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человека</w:t>
            </w:r>
          </w:p>
        </w:tc>
      </w:tr>
      <w:tr w:rsidR="00243FF2" w:rsidTr="00243FF2">
        <w:trPr>
          <w:trHeight w:val="45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Первоначальныепредставленияо</w:t>
            </w:r>
            <w:r>
              <w:rPr>
                <w:spacing w:val="-2"/>
                <w:sz w:val="24"/>
              </w:rPr>
              <w:t>бактериях</w:t>
            </w:r>
          </w:p>
        </w:tc>
      </w:tr>
      <w:tr w:rsidR="00243FF2" w:rsidTr="00243FF2">
        <w:trPr>
          <w:trHeight w:val="456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2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Грибы:строениешляпочных грибов.Грибысъедобныеи</w:t>
            </w:r>
            <w:r>
              <w:rPr>
                <w:spacing w:val="-2"/>
                <w:sz w:val="24"/>
              </w:rPr>
              <w:t>несъедобные</w:t>
            </w:r>
          </w:p>
        </w:tc>
      </w:tr>
      <w:tr w:rsidR="00243FF2" w:rsidTr="00243FF2">
        <w:trPr>
          <w:trHeight w:val="2077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7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18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36" w:lineRule="auto"/>
              <w:ind w:left="469" w:right="98"/>
              <w:jc w:val="both"/>
              <w:rPr>
                <w:sz w:val="24"/>
              </w:rPr>
            </w:pPr>
            <w:r>
              <w:rPr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жизнирастения(свет,тепло,воздух,вода).Наблюдениероста</w:t>
            </w:r>
            <w:r>
              <w:rPr>
                <w:spacing w:val="-2"/>
                <w:sz w:val="24"/>
              </w:rPr>
              <w:t>растений,</w:t>
            </w:r>
          </w:p>
          <w:p w:rsidR="00243FF2" w:rsidRDefault="00243FF2">
            <w:pPr>
              <w:pStyle w:val="TableParagraph"/>
              <w:spacing w:line="287" w:lineRule="exact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фиксация</w:t>
            </w:r>
            <w:r>
              <w:rPr>
                <w:spacing w:val="-2"/>
                <w:sz w:val="24"/>
              </w:rPr>
              <w:t>изменений</w:t>
            </w:r>
          </w:p>
        </w:tc>
      </w:tr>
      <w:tr w:rsidR="00243FF2" w:rsidTr="00243FF2">
        <w:trPr>
          <w:trHeight w:val="861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18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Рольрастенийвприродеижизнилюдей,бережноеотношениечеловека</w:t>
            </w:r>
            <w:r>
              <w:rPr>
                <w:spacing w:val="-10"/>
                <w:sz w:val="24"/>
              </w:rPr>
              <w:t>к</w:t>
            </w:r>
          </w:p>
          <w:p w:rsidR="00243FF2" w:rsidRDefault="00243FF2">
            <w:pPr>
              <w:pStyle w:val="TableParagraph"/>
              <w:spacing w:before="114"/>
              <w:ind w:left="469"/>
              <w:rPr>
                <w:sz w:val="24"/>
              </w:rPr>
            </w:pPr>
            <w:r>
              <w:rPr>
                <w:sz w:val="24"/>
              </w:rPr>
              <w:t>растениям.Охрана</w:t>
            </w:r>
            <w:r>
              <w:rPr>
                <w:spacing w:val="-2"/>
                <w:sz w:val="24"/>
              </w:rPr>
              <w:t>растений</w:t>
            </w:r>
          </w:p>
        </w:tc>
      </w:tr>
      <w:tr w:rsidR="00243FF2" w:rsidTr="00243FF2">
        <w:trPr>
          <w:trHeight w:val="86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18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Растенияродногокрая,названияикраткаяхарактеристикана</w:t>
            </w:r>
            <w:r>
              <w:rPr>
                <w:spacing w:val="-2"/>
                <w:sz w:val="24"/>
              </w:rPr>
              <w:t>основе</w:t>
            </w:r>
          </w:p>
          <w:p w:rsidR="00243FF2" w:rsidRDefault="00243FF2">
            <w:pPr>
              <w:pStyle w:val="TableParagraph"/>
              <w:spacing w:before="113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наблюдений</w:t>
            </w:r>
          </w:p>
        </w:tc>
      </w:tr>
      <w:tr w:rsidR="00243FF2" w:rsidTr="00243FF2">
        <w:trPr>
          <w:trHeight w:val="1267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3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18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 w:line="336" w:lineRule="auto"/>
              <w:ind w:left="469"/>
              <w:rPr>
                <w:sz w:val="24"/>
              </w:rPr>
            </w:pPr>
            <w:r>
              <w:rPr>
                <w:sz w:val="24"/>
              </w:rPr>
              <w:t>Разнообразиеживотных.Зависимостьжизненногоциклаорганизмовот условийокружающейсреды.Размножениеиразвитиеживотных</w:t>
            </w:r>
            <w:r>
              <w:rPr>
                <w:spacing w:val="-2"/>
                <w:sz w:val="24"/>
              </w:rPr>
              <w:t>(рыбы,</w:t>
            </w:r>
          </w:p>
          <w:p w:rsidR="00243FF2" w:rsidRDefault="00243FF2">
            <w:pPr>
              <w:pStyle w:val="TableParagraph"/>
              <w:spacing w:before="1"/>
              <w:ind w:left="469"/>
              <w:rPr>
                <w:sz w:val="24"/>
              </w:rPr>
            </w:pPr>
            <w:r>
              <w:rPr>
                <w:sz w:val="24"/>
              </w:rPr>
              <w:t>птицы,</w:t>
            </w:r>
            <w:r>
              <w:rPr>
                <w:spacing w:val="-2"/>
                <w:sz w:val="24"/>
              </w:rPr>
              <w:t>звери)</w:t>
            </w:r>
          </w:p>
        </w:tc>
      </w:tr>
      <w:tr w:rsidR="00243FF2" w:rsidTr="00243FF2">
        <w:trPr>
          <w:trHeight w:val="861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18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2.14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9"/>
              <w:rPr>
                <w:sz w:val="24"/>
              </w:rPr>
            </w:pPr>
            <w:r>
              <w:rPr>
                <w:sz w:val="24"/>
              </w:rPr>
              <w:t>Особенностипитанияживотных.Цепипитания.Условия,необходимые</w:t>
            </w:r>
            <w:r>
              <w:rPr>
                <w:spacing w:val="-5"/>
                <w:sz w:val="24"/>
              </w:rPr>
              <w:t>для</w:t>
            </w:r>
          </w:p>
          <w:p w:rsidR="00243FF2" w:rsidRDefault="00243FF2">
            <w:pPr>
              <w:pStyle w:val="TableParagraph"/>
              <w:spacing w:before="113"/>
              <w:ind w:left="469"/>
              <w:rPr>
                <w:sz w:val="24"/>
              </w:rPr>
            </w:pPr>
            <w:r>
              <w:rPr>
                <w:sz w:val="24"/>
              </w:rPr>
              <w:t>жизниживотных(воздух,вода,тепло,</w:t>
            </w:r>
            <w:r>
              <w:rPr>
                <w:spacing w:val="-2"/>
                <w:sz w:val="24"/>
              </w:rPr>
              <w:t xml:space="preserve"> пища)</w:t>
            </w:r>
          </w:p>
        </w:tc>
      </w:tr>
      <w:tr w:rsidR="00243FF2" w:rsidTr="00243FF2">
        <w:trPr>
          <w:trHeight w:val="86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18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2.15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7"/>
              <w:ind w:left="469"/>
              <w:rPr>
                <w:sz w:val="24"/>
              </w:rPr>
            </w:pPr>
            <w:r>
              <w:rPr>
                <w:sz w:val="24"/>
              </w:rPr>
              <w:t>Рольживотныхв природеижизнилюдей,бережноеотношениечеловека</w:t>
            </w:r>
            <w:r>
              <w:rPr>
                <w:spacing w:val="-10"/>
                <w:sz w:val="24"/>
              </w:rPr>
              <w:t>к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>животным.Охрана</w:t>
            </w:r>
            <w:r>
              <w:rPr>
                <w:spacing w:val="-2"/>
                <w:sz w:val="24"/>
              </w:rPr>
              <w:t>животных</w:t>
            </w:r>
          </w:p>
        </w:tc>
      </w:tr>
      <w:tr w:rsidR="00243FF2" w:rsidTr="00243FF2">
        <w:trPr>
          <w:trHeight w:val="86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2"/>
              <w:ind w:right="18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2.16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9"/>
              <w:rPr>
                <w:sz w:val="24"/>
              </w:rPr>
            </w:pPr>
            <w:r>
              <w:rPr>
                <w:sz w:val="24"/>
              </w:rPr>
              <w:t>Животныеродногокрая,ихназвания,краткаяхарактеристикана</w:t>
            </w:r>
            <w:r>
              <w:rPr>
                <w:spacing w:val="-2"/>
                <w:sz w:val="24"/>
              </w:rPr>
              <w:t>основе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наблюдений</w:t>
            </w:r>
          </w:p>
        </w:tc>
      </w:tr>
      <w:tr w:rsidR="00243FF2" w:rsidTr="00243FF2">
        <w:trPr>
          <w:trHeight w:val="454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right="184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2.17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959"/>
                <w:tab w:val="left" w:pos="3577"/>
                <w:tab w:val="left" w:pos="4258"/>
                <w:tab w:val="left" w:pos="4923"/>
                <w:tab w:val="left" w:pos="5753"/>
                <w:tab w:val="left" w:pos="7397"/>
                <w:tab w:val="left" w:pos="7762"/>
              </w:tabs>
              <w:spacing w:before="50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Природные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сообщества: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лес,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луг,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пруд.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Взаимосвязи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природном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9092"/>
      </w:tblGrid>
      <w:tr w:rsidR="00243FF2" w:rsidTr="00243FF2">
        <w:trPr>
          <w:trHeight w:val="1262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705"/>
                <w:tab w:val="left" w:pos="3709"/>
                <w:tab w:val="left" w:pos="4054"/>
                <w:tab w:val="left" w:pos="4921"/>
                <w:tab w:val="left" w:pos="6219"/>
                <w:tab w:val="left" w:pos="7685"/>
              </w:tabs>
              <w:spacing w:before="44" w:line="336" w:lineRule="auto"/>
              <w:ind w:left="469" w:right="101"/>
              <w:rPr>
                <w:sz w:val="24"/>
              </w:rPr>
            </w:pPr>
            <w:r>
              <w:rPr>
                <w:sz w:val="24"/>
              </w:rPr>
              <w:t xml:space="preserve">сообществе:растения‒пищаиукрытиедляживотных;животные– </w:t>
            </w:r>
            <w:r>
              <w:rPr>
                <w:spacing w:val="-2"/>
                <w:sz w:val="24"/>
              </w:rPr>
              <w:t>распространители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плодов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семян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растений.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сообщества</w:t>
            </w:r>
          </w:p>
          <w:p w:rsidR="00243FF2" w:rsidRDefault="00243FF2">
            <w:pPr>
              <w:pStyle w:val="TableParagraph"/>
              <w:ind w:left="469"/>
              <w:rPr>
                <w:sz w:val="24"/>
              </w:rPr>
            </w:pPr>
            <w:r>
              <w:rPr>
                <w:sz w:val="24"/>
              </w:rPr>
              <w:t>родногокрая(2 –3примеранаоснове</w:t>
            </w:r>
            <w:r>
              <w:rPr>
                <w:spacing w:val="-2"/>
                <w:sz w:val="24"/>
              </w:rPr>
              <w:t>наблюдений)</w:t>
            </w:r>
          </w:p>
        </w:tc>
      </w:tr>
      <w:tr w:rsidR="00243FF2" w:rsidTr="00243FF2">
        <w:trPr>
          <w:trHeight w:val="86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left="37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2.18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Человек–частьприроды.Влияниечеловеканаприродные</w:t>
            </w:r>
            <w:r>
              <w:rPr>
                <w:spacing w:val="-2"/>
                <w:sz w:val="24"/>
              </w:rPr>
              <w:t>сообщества.</w:t>
            </w:r>
          </w:p>
          <w:p w:rsidR="00243FF2" w:rsidRDefault="00243FF2">
            <w:pPr>
              <w:pStyle w:val="TableParagraph"/>
              <w:spacing w:before="116"/>
              <w:ind w:left="469"/>
              <w:rPr>
                <w:sz w:val="24"/>
              </w:rPr>
            </w:pPr>
            <w:r>
              <w:rPr>
                <w:sz w:val="24"/>
              </w:rPr>
              <w:t xml:space="preserve">Правиланравственногоповедениявприродных </w:t>
            </w:r>
            <w:r>
              <w:rPr>
                <w:spacing w:val="-2"/>
                <w:sz w:val="24"/>
              </w:rPr>
              <w:t>сообществах</w:t>
            </w:r>
          </w:p>
        </w:tc>
      </w:tr>
      <w:tr w:rsidR="00243FF2" w:rsidTr="00243FF2">
        <w:trPr>
          <w:trHeight w:val="1672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2.19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36" w:lineRule="auto"/>
              <w:ind w:left="469" w:right="99"/>
              <w:jc w:val="both"/>
              <w:rPr>
                <w:sz w:val="24"/>
              </w:rPr>
            </w:pPr>
            <w:r>
              <w:rPr>
                <w:sz w:val="24"/>
              </w:rPr>
              <w:t>Общее представление о строении тела человека. Системы органов(опорно-двигательная, пищеварительная, дыхательная, кровеносная, нервная,органычувств),ихрольвжизнедеятельности</w:t>
            </w:r>
            <w:r>
              <w:rPr>
                <w:spacing w:val="-2"/>
                <w:sz w:val="24"/>
              </w:rPr>
              <w:t>организма.</w:t>
            </w:r>
          </w:p>
          <w:p w:rsidR="00243FF2" w:rsidRDefault="00243FF2">
            <w:pPr>
              <w:pStyle w:val="TableParagraph"/>
              <w:spacing w:line="287" w:lineRule="exact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Измерениетемпературытелачеловека,частоты</w:t>
            </w:r>
            <w:r>
              <w:rPr>
                <w:spacing w:val="-2"/>
                <w:sz w:val="24"/>
              </w:rPr>
              <w:t>пульса</w:t>
            </w:r>
          </w:p>
        </w:tc>
      </w:tr>
      <w:tr w:rsidR="00243FF2" w:rsidTr="00243FF2">
        <w:trPr>
          <w:trHeight w:val="456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37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9"/>
              <w:rPr>
                <w:sz w:val="24"/>
              </w:rPr>
            </w:pPr>
            <w:r>
              <w:rPr>
                <w:sz w:val="24"/>
              </w:rPr>
              <w:t>Правилабезопасной</w:t>
            </w:r>
            <w:r>
              <w:rPr>
                <w:spacing w:val="-2"/>
                <w:sz w:val="24"/>
              </w:rPr>
              <w:t>жизнедеятельности</w:t>
            </w:r>
          </w:p>
        </w:tc>
      </w:tr>
      <w:tr w:rsidR="00243FF2" w:rsidTr="00243FF2">
        <w:trPr>
          <w:trHeight w:val="1265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757"/>
                <w:tab w:val="left" w:pos="2595"/>
                <w:tab w:val="left" w:pos="3579"/>
                <w:tab w:val="left" w:pos="5285"/>
                <w:tab w:val="left" w:pos="6718"/>
                <w:tab w:val="left" w:pos="8031"/>
              </w:tabs>
              <w:spacing w:before="49"/>
              <w:ind w:left="469"/>
              <w:rPr>
                <w:sz w:val="24"/>
              </w:rPr>
            </w:pPr>
            <w:r>
              <w:rPr>
                <w:spacing w:val="-2"/>
                <w:sz w:val="24"/>
              </w:rPr>
              <w:t>Здоровый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образ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жизни: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двигательная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активность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(утренняя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зарядка,</w:t>
            </w:r>
          </w:p>
          <w:p w:rsidR="00243FF2" w:rsidRDefault="00243FF2">
            <w:pPr>
              <w:pStyle w:val="TableParagraph"/>
              <w:spacing w:before="6" w:line="400" w:lineRule="atLeast"/>
              <w:ind w:left="469"/>
              <w:rPr>
                <w:sz w:val="24"/>
              </w:rPr>
            </w:pPr>
            <w:r>
              <w:rPr>
                <w:sz w:val="24"/>
              </w:rPr>
              <w:t>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 w:rsidR="00243FF2" w:rsidTr="00243FF2">
        <w:trPr>
          <w:trHeight w:val="1672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78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336" w:lineRule="auto"/>
              <w:ind w:left="469" w:right="99"/>
              <w:jc w:val="both"/>
              <w:rPr>
                <w:sz w:val="24"/>
              </w:rPr>
            </w:pPr>
            <w:r>
              <w:rPr>
                <w:sz w:val="24"/>
              </w:rPr>
              <w:t>Безопасностьво дворе жилогодома(правила перемещениявнутри двора и пересечения дворовой проезжей части, безопасные зоны электрических, газовых,тепловыхподстанцийидругихопасныхобъектов</w:t>
            </w:r>
            <w:r>
              <w:rPr>
                <w:spacing w:val="-2"/>
                <w:sz w:val="24"/>
              </w:rPr>
              <w:t>инженерной</w:t>
            </w:r>
          </w:p>
          <w:p w:rsidR="00243FF2" w:rsidRDefault="00243FF2">
            <w:pPr>
              <w:pStyle w:val="TableParagraph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инфраструктурыжилогодома,предупреждающиезнаки</w:t>
            </w:r>
            <w:r>
              <w:rPr>
                <w:spacing w:val="-2"/>
                <w:sz w:val="24"/>
              </w:rPr>
              <w:t>безопасности)</w:t>
            </w:r>
          </w:p>
        </w:tc>
      </w:tr>
      <w:tr w:rsidR="00243FF2" w:rsidTr="00243FF2">
        <w:trPr>
          <w:trHeight w:val="1672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36" w:lineRule="auto"/>
              <w:ind w:left="469" w:right="99"/>
              <w:jc w:val="both"/>
              <w:rPr>
                <w:sz w:val="24"/>
              </w:rPr>
            </w:pPr>
            <w:r>
              <w:rPr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аэропортах,безопасноеповедениеввагоне,набортусамолёта,</w:t>
            </w:r>
            <w:r>
              <w:rPr>
                <w:spacing w:val="-2"/>
                <w:sz w:val="24"/>
              </w:rPr>
              <w:t>судна;</w:t>
            </w:r>
          </w:p>
          <w:p w:rsidR="00243FF2" w:rsidRDefault="00243FF2">
            <w:pPr>
              <w:pStyle w:val="TableParagraph"/>
              <w:spacing w:line="287" w:lineRule="exact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>безопасности)</w:t>
            </w:r>
          </w:p>
        </w:tc>
      </w:tr>
      <w:tr w:rsidR="00243FF2" w:rsidTr="00243FF2">
        <w:trPr>
          <w:trHeight w:val="1672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left="37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9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336" w:lineRule="auto"/>
              <w:ind w:left="469" w:right="99"/>
              <w:jc w:val="both"/>
              <w:rPr>
                <w:sz w:val="24"/>
              </w:rPr>
            </w:pPr>
            <w:r>
              <w:rPr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коммуникациивмессенджерахисоциальныхгруппах)в</w:t>
            </w:r>
            <w:r>
              <w:rPr>
                <w:spacing w:val="-2"/>
                <w:sz w:val="24"/>
              </w:rPr>
              <w:t>условиях</w:t>
            </w:r>
          </w:p>
          <w:p w:rsidR="00243FF2" w:rsidRDefault="00243FF2">
            <w:pPr>
              <w:pStyle w:val="TableParagraph"/>
              <w:spacing w:line="287" w:lineRule="exact"/>
              <w:ind w:left="469"/>
              <w:jc w:val="both"/>
              <w:rPr>
                <w:sz w:val="24"/>
              </w:rPr>
            </w:pPr>
            <w:r>
              <w:rPr>
                <w:sz w:val="24"/>
              </w:rPr>
              <w:t>контролируемогодоступавсеть</w:t>
            </w:r>
            <w:r>
              <w:rPr>
                <w:spacing w:val="-2"/>
                <w:sz w:val="24"/>
              </w:rPr>
              <w:t>Интернет</w:t>
            </w:r>
          </w:p>
        </w:tc>
      </w:tr>
    </w:tbl>
    <w:p w:rsidR="00243FF2" w:rsidRDefault="00243FF2" w:rsidP="00243FF2">
      <w:pPr>
        <w:pStyle w:val="a5"/>
        <w:numPr>
          <w:ilvl w:val="0"/>
          <w:numId w:val="10"/>
        </w:numPr>
        <w:tabs>
          <w:tab w:val="left" w:pos="220"/>
        </w:tabs>
        <w:spacing w:before="203"/>
        <w:ind w:left="220" w:right="111" w:hanging="220"/>
        <w:jc w:val="center"/>
        <w:rPr>
          <w:b/>
          <w:sz w:val="24"/>
        </w:rPr>
      </w:pPr>
      <w:r>
        <w:rPr>
          <w:b/>
          <w:spacing w:val="-2"/>
          <w:sz w:val="24"/>
        </w:rPr>
        <w:t>КЛАСС</w:t>
      </w:r>
    </w:p>
    <w:p w:rsidR="00243FF2" w:rsidRDefault="00243FF2" w:rsidP="00243FF2">
      <w:pPr>
        <w:pStyle w:val="a3"/>
        <w:ind w:left="0" w:firstLine="0"/>
        <w:rPr>
          <w:b/>
          <w:sz w:val="20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4"/>
        <w:gridCol w:w="1583"/>
        <w:gridCol w:w="2472"/>
        <w:gridCol w:w="1632"/>
        <w:gridCol w:w="1319"/>
        <w:gridCol w:w="1753"/>
      </w:tblGrid>
      <w:tr w:rsidR="00243FF2" w:rsidTr="00243FF2">
        <w:trPr>
          <w:trHeight w:val="382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/>
              <w:ind w:left="44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7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1"/>
              <w:ind w:left="444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Проверяемыйэлемент</w:t>
            </w:r>
            <w:r>
              <w:rPr>
                <w:b/>
                <w:spacing w:val="-2"/>
                <w:sz w:val="24"/>
              </w:rPr>
              <w:t xml:space="preserve"> содержания</w:t>
            </w:r>
          </w:p>
        </w:tc>
      </w:tr>
      <w:tr w:rsidR="00243FF2" w:rsidTr="00243FF2">
        <w:trPr>
          <w:trHeight w:val="456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52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7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 xml:space="preserve"> общество</w:t>
            </w:r>
          </w:p>
        </w:tc>
      </w:tr>
      <w:tr w:rsidR="00243FF2" w:rsidTr="00243FF2">
        <w:trPr>
          <w:trHeight w:val="1267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7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093"/>
                <w:tab w:val="left" w:pos="2453"/>
                <w:tab w:val="left" w:pos="3751"/>
                <w:tab w:val="left" w:pos="4601"/>
                <w:tab w:val="left" w:pos="6077"/>
                <w:tab w:val="left" w:pos="7611"/>
                <w:tab w:val="left" w:pos="8511"/>
              </w:tabs>
              <w:spacing w:before="48" w:line="336" w:lineRule="auto"/>
              <w:ind w:left="468" w:right="100"/>
              <w:rPr>
                <w:sz w:val="24"/>
              </w:rPr>
            </w:pPr>
            <w:r>
              <w:rPr>
                <w:spacing w:val="-2"/>
                <w:sz w:val="24"/>
              </w:rPr>
              <w:t>Конституция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закон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Российской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Федерации.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обязанностигражданинаРоссийскойФедерации.Президент</w:t>
            </w:r>
            <w:r>
              <w:rPr>
                <w:spacing w:val="-2"/>
                <w:sz w:val="24"/>
              </w:rPr>
              <w:t>Российской</w:t>
            </w:r>
          </w:p>
          <w:p w:rsidR="00243FF2" w:rsidRDefault="00243FF2">
            <w:pPr>
              <w:pStyle w:val="TableParagraph"/>
              <w:spacing w:before="1"/>
              <w:ind w:left="468"/>
              <w:rPr>
                <w:sz w:val="24"/>
              </w:rPr>
            </w:pPr>
            <w:r>
              <w:rPr>
                <w:sz w:val="24"/>
              </w:rPr>
              <w:t>Федерации–глава</w:t>
            </w:r>
            <w:r>
              <w:rPr>
                <w:spacing w:val="-2"/>
                <w:sz w:val="24"/>
              </w:rPr>
              <w:t xml:space="preserve"> государства</w:t>
            </w:r>
          </w:p>
        </w:tc>
      </w:tr>
      <w:tr w:rsidR="00243FF2" w:rsidTr="00243FF2">
        <w:trPr>
          <w:trHeight w:val="455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7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Политико-административнаякарта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243FF2" w:rsidTr="00243FF2">
        <w:trPr>
          <w:trHeight w:val="45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Общая</w:t>
            </w:r>
          </w:p>
        </w:tc>
        <w:tc>
          <w:tcPr>
            <w:tcW w:w="247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43FF2" w:rsidRDefault="00243FF2">
            <w:pPr>
              <w:pStyle w:val="TableParagraph"/>
              <w:spacing w:before="49"/>
              <w:ind w:left="374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характеристика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43FF2" w:rsidRDefault="00243FF2">
            <w:pPr>
              <w:pStyle w:val="TableParagraph"/>
              <w:spacing w:before="49"/>
              <w:ind w:left="374"/>
              <w:rPr>
                <w:sz w:val="24"/>
              </w:rPr>
            </w:pPr>
            <w:r>
              <w:rPr>
                <w:spacing w:val="-2"/>
                <w:sz w:val="24"/>
              </w:rPr>
              <w:t>родного</w:t>
            </w:r>
          </w:p>
        </w:tc>
        <w:tc>
          <w:tcPr>
            <w:tcW w:w="13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243FF2" w:rsidRDefault="00243FF2">
            <w:pPr>
              <w:pStyle w:val="TableParagraph"/>
              <w:spacing w:before="49"/>
              <w:ind w:left="374"/>
              <w:rPr>
                <w:sz w:val="24"/>
              </w:rPr>
            </w:pPr>
            <w:r>
              <w:rPr>
                <w:spacing w:val="-2"/>
                <w:sz w:val="24"/>
              </w:rPr>
              <w:t>края,</w:t>
            </w:r>
          </w:p>
        </w:tc>
        <w:tc>
          <w:tcPr>
            <w:tcW w:w="17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372"/>
              <w:rPr>
                <w:sz w:val="24"/>
              </w:rPr>
            </w:pPr>
            <w:r>
              <w:rPr>
                <w:spacing w:val="-2"/>
                <w:sz w:val="24"/>
              </w:rPr>
              <w:t>важнейшие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4"/>
        <w:gridCol w:w="8759"/>
      </w:tblGrid>
      <w:tr w:rsidR="00243FF2" w:rsidTr="00243FF2">
        <w:trPr>
          <w:trHeight w:val="451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4"/>
              <w:ind w:left="468"/>
              <w:rPr>
                <w:sz w:val="24"/>
              </w:rPr>
            </w:pPr>
            <w:r>
              <w:rPr>
                <w:sz w:val="24"/>
              </w:rPr>
              <w:t>достопримечательности,знаменитые</w:t>
            </w:r>
            <w:r>
              <w:rPr>
                <w:spacing w:val="-2"/>
                <w:sz w:val="24"/>
              </w:rPr>
              <w:t>соотечественники</w:t>
            </w:r>
          </w:p>
        </w:tc>
      </w:tr>
      <w:tr w:rsidR="00243FF2" w:rsidTr="00243FF2">
        <w:trPr>
          <w:trHeight w:val="1265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ГородаРоссии.СвятынигородовРоссии.Главныйгородродного</w:t>
            </w:r>
            <w:r>
              <w:rPr>
                <w:spacing w:val="-2"/>
                <w:sz w:val="24"/>
              </w:rPr>
              <w:t>края:</w:t>
            </w:r>
          </w:p>
          <w:p w:rsidR="00243FF2" w:rsidRDefault="00243FF2">
            <w:pPr>
              <w:pStyle w:val="TableParagraph"/>
              <w:tabs>
                <w:tab w:val="left" w:pos="3588"/>
                <w:tab w:val="left" w:pos="4848"/>
                <w:tab w:val="left" w:pos="5359"/>
                <w:tab w:val="left" w:pos="7469"/>
              </w:tabs>
              <w:spacing w:before="5" w:line="400" w:lineRule="atLeast"/>
              <w:ind w:left="468" w:right="102"/>
              <w:rPr>
                <w:sz w:val="24"/>
              </w:rPr>
            </w:pPr>
            <w:r>
              <w:rPr>
                <w:spacing w:val="-2"/>
                <w:sz w:val="24"/>
              </w:rPr>
              <w:t>достопримечательности,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история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характеристика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отдельных </w:t>
            </w:r>
            <w:r>
              <w:rPr>
                <w:sz w:val="24"/>
              </w:rPr>
              <w:t>исторических событий, связанных с ним</w:t>
            </w:r>
          </w:p>
        </w:tc>
      </w:tr>
      <w:tr w:rsidR="00243FF2" w:rsidTr="00243FF2">
        <w:trPr>
          <w:trHeight w:val="2685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12" w:lineRule="auto"/>
              <w:ind w:left="468" w:right="100"/>
              <w:jc w:val="both"/>
              <w:rPr>
                <w:sz w:val="24"/>
              </w:rPr>
            </w:pPr>
            <w:r>
              <w:rPr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региона.Уважениеккультуре,истории,традициямсвоегонарода</w:t>
            </w:r>
            <w:r>
              <w:rPr>
                <w:spacing w:val="-10"/>
                <w:sz w:val="24"/>
              </w:rPr>
              <w:t>и</w:t>
            </w:r>
          </w:p>
          <w:p w:rsidR="00243FF2" w:rsidRDefault="00243FF2">
            <w:pPr>
              <w:pStyle w:val="TableParagraph"/>
              <w:spacing w:line="289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другихнародов,государственнымсимволам</w:t>
            </w:r>
            <w:r>
              <w:rPr>
                <w:spacing w:val="-2"/>
                <w:sz w:val="24"/>
              </w:rPr>
              <w:t>России</w:t>
            </w:r>
          </w:p>
        </w:tc>
      </w:tr>
      <w:tr w:rsidR="00243FF2" w:rsidTr="00243FF2">
        <w:trPr>
          <w:trHeight w:val="456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63"/>
              <w:ind w:left="468"/>
              <w:rPr>
                <w:sz w:val="24"/>
              </w:rPr>
            </w:pPr>
            <w:r>
              <w:rPr>
                <w:sz w:val="24"/>
              </w:rPr>
              <w:t>ИсторияОтечества.«Лентавремени»иисторическая</w:t>
            </w:r>
            <w:r>
              <w:rPr>
                <w:spacing w:val="-2"/>
                <w:sz w:val="24"/>
              </w:rPr>
              <w:t>карта</w:t>
            </w:r>
          </w:p>
        </w:tc>
      </w:tr>
      <w:tr w:rsidR="00243FF2" w:rsidTr="00243FF2">
        <w:trPr>
          <w:trHeight w:val="1180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/>
              <w:ind w:left="468"/>
              <w:rPr>
                <w:sz w:val="24"/>
              </w:rPr>
            </w:pPr>
            <w:r>
              <w:rPr>
                <w:sz w:val="24"/>
              </w:rPr>
              <w:t>Наиболееважныеияркиесобытияобщественнойикультурной</w:t>
            </w:r>
            <w:r>
              <w:rPr>
                <w:spacing w:val="-2"/>
                <w:sz w:val="24"/>
              </w:rPr>
              <w:t>жизни</w:t>
            </w:r>
          </w:p>
          <w:p w:rsidR="00243FF2" w:rsidRDefault="00243FF2">
            <w:pPr>
              <w:pStyle w:val="TableParagraph"/>
              <w:spacing w:before="7" w:line="370" w:lineRule="atLeast"/>
              <w:ind w:left="468"/>
              <w:rPr>
                <w:sz w:val="24"/>
              </w:rPr>
            </w:pPr>
            <w:r>
              <w:rPr>
                <w:sz w:val="24"/>
              </w:rPr>
              <w:t>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243FF2" w:rsidTr="00243FF2">
        <w:trPr>
          <w:trHeight w:val="860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Картиныбыта,труда,духовно-нравственныеикультурные</w:t>
            </w:r>
            <w:r>
              <w:rPr>
                <w:spacing w:val="-2"/>
                <w:sz w:val="24"/>
              </w:rPr>
              <w:t>традиции</w:t>
            </w:r>
          </w:p>
          <w:p w:rsidR="00243FF2" w:rsidRDefault="00243FF2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людейвразныеисторические</w:t>
            </w:r>
            <w:r>
              <w:rPr>
                <w:spacing w:val="-2"/>
                <w:sz w:val="24"/>
              </w:rPr>
              <w:t xml:space="preserve"> времена</w:t>
            </w:r>
          </w:p>
        </w:tc>
      </w:tr>
      <w:tr w:rsidR="00243FF2" w:rsidTr="00243FF2">
        <w:trPr>
          <w:trHeight w:val="861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0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Выдающиесялюдиразныхэпохкакносителибазовых</w:t>
            </w:r>
            <w:r>
              <w:rPr>
                <w:spacing w:val="-2"/>
                <w:sz w:val="24"/>
              </w:rPr>
              <w:t>национальных</w:t>
            </w:r>
          </w:p>
          <w:p w:rsidR="00243FF2" w:rsidRDefault="00243FF2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ценностей</w:t>
            </w:r>
          </w:p>
        </w:tc>
      </w:tr>
      <w:tr w:rsidR="00243FF2" w:rsidTr="00243FF2">
        <w:trPr>
          <w:trHeight w:val="207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81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35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36" w:lineRule="auto"/>
              <w:ind w:left="468" w:right="100"/>
              <w:jc w:val="both"/>
              <w:rPr>
                <w:sz w:val="24"/>
              </w:rPr>
            </w:pPr>
            <w:r>
              <w:rPr>
                <w:sz w:val="24"/>
              </w:rPr>
              <w:t>Наиболеезначимыеобъектысписка Всемирногокультурногонаследия в России и за рубежом. Охрана памятников истории и культуры. Посильное участие в охране памятников истории и культуры своего края.Личнаяответственностькаждогочеловеказа</w:t>
            </w:r>
            <w:r>
              <w:rPr>
                <w:spacing w:val="-2"/>
                <w:sz w:val="24"/>
              </w:rPr>
              <w:t>сохранность</w:t>
            </w:r>
          </w:p>
          <w:p w:rsidR="00243FF2" w:rsidRDefault="00243FF2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историко-культурногонаследиясвоего</w:t>
            </w:r>
            <w:r>
              <w:rPr>
                <w:spacing w:val="-4"/>
                <w:sz w:val="24"/>
              </w:rPr>
              <w:t xml:space="preserve"> края</w:t>
            </w:r>
          </w:p>
        </w:tc>
      </w:tr>
      <w:tr w:rsidR="00243FF2" w:rsidTr="00243FF2">
        <w:trPr>
          <w:trHeight w:val="1267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35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Правиланравственногоповедениявсоциуме,отношениек</w:t>
            </w:r>
            <w:r>
              <w:rPr>
                <w:spacing w:val="-2"/>
                <w:sz w:val="24"/>
              </w:rPr>
              <w:t>людям</w:t>
            </w:r>
          </w:p>
          <w:p w:rsidR="00243FF2" w:rsidRDefault="00243FF2">
            <w:pPr>
              <w:pStyle w:val="TableParagraph"/>
              <w:spacing w:before="6" w:line="400" w:lineRule="atLeast"/>
              <w:ind w:left="468"/>
              <w:rPr>
                <w:sz w:val="24"/>
              </w:rPr>
            </w:pPr>
            <w:r>
              <w:rPr>
                <w:sz w:val="24"/>
              </w:rPr>
              <w:t xml:space="preserve">независимоотихнациональности,социальногостатуса,религиозной </w:t>
            </w:r>
            <w:r>
              <w:rPr>
                <w:spacing w:val="-2"/>
                <w:sz w:val="24"/>
              </w:rPr>
              <w:t>принадлежности</w:t>
            </w:r>
          </w:p>
        </w:tc>
      </w:tr>
      <w:tr w:rsidR="00243FF2" w:rsidTr="00243FF2">
        <w:trPr>
          <w:trHeight w:val="455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36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Человеки</w:t>
            </w:r>
            <w:r>
              <w:rPr>
                <w:spacing w:val="-2"/>
                <w:sz w:val="24"/>
              </w:rPr>
              <w:t xml:space="preserve"> природа</w:t>
            </w:r>
          </w:p>
        </w:tc>
      </w:tr>
      <w:tr w:rsidR="00243FF2" w:rsidTr="00243FF2">
        <w:trPr>
          <w:trHeight w:val="860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548"/>
                <w:tab w:val="left" w:pos="2811"/>
                <w:tab w:val="left" w:pos="4474"/>
                <w:tab w:val="left" w:pos="5753"/>
                <w:tab w:val="left" w:pos="7419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познания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природы: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наблюдения,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сравнения,</w:t>
            </w:r>
          </w:p>
          <w:p w:rsidR="00243FF2" w:rsidRDefault="00243FF2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измерения,опытыпоисследованиюприродныхобъектови</w:t>
            </w:r>
            <w:r>
              <w:rPr>
                <w:spacing w:val="-2"/>
                <w:sz w:val="24"/>
              </w:rPr>
              <w:t>явлений</w:t>
            </w:r>
          </w:p>
        </w:tc>
      </w:tr>
      <w:tr w:rsidR="00243FF2" w:rsidTr="00243FF2">
        <w:trPr>
          <w:trHeight w:val="2075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279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336" w:lineRule="auto"/>
              <w:ind w:left="468" w:right="100"/>
              <w:jc w:val="both"/>
              <w:rPr>
                <w:sz w:val="24"/>
              </w:rPr>
            </w:pPr>
            <w:r>
              <w:rPr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Земликакпричинасменыдняиночи.ОбращениеЗемливокруг</w:t>
            </w:r>
            <w:r>
              <w:rPr>
                <w:spacing w:val="-2"/>
                <w:sz w:val="24"/>
              </w:rPr>
              <w:t>Солнца</w:t>
            </w:r>
          </w:p>
          <w:p w:rsidR="00243FF2" w:rsidRDefault="00243FF2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исменавремён </w:t>
            </w:r>
            <w:r>
              <w:rPr>
                <w:spacing w:val="-4"/>
                <w:sz w:val="24"/>
              </w:rPr>
              <w:t>года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pStyle w:val="a3"/>
        <w:spacing w:before="5"/>
        <w:ind w:left="0" w:firstLine="0"/>
        <w:rPr>
          <w:b/>
          <w:sz w:val="2"/>
        </w:rPr>
      </w:pPr>
    </w:p>
    <w:tbl>
      <w:tblPr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4"/>
        <w:gridCol w:w="8759"/>
      </w:tblGrid>
      <w:tr w:rsidR="00243FF2" w:rsidTr="00243FF2">
        <w:trPr>
          <w:trHeight w:val="802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Формыземнойповерхности:равнины,горы,холмы,овраги</w:t>
            </w:r>
            <w:r>
              <w:rPr>
                <w:spacing w:val="-2"/>
                <w:sz w:val="24"/>
              </w:rPr>
              <w:t>(общее</w:t>
            </w:r>
          </w:p>
          <w:p w:rsidR="00243FF2" w:rsidRDefault="00243FF2">
            <w:pPr>
              <w:pStyle w:val="TableParagraph"/>
              <w:spacing w:before="87"/>
              <w:ind w:left="468"/>
              <w:rPr>
                <w:sz w:val="24"/>
              </w:rPr>
            </w:pPr>
            <w:r>
              <w:rPr>
                <w:sz w:val="24"/>
              </w:rPr>
              <w:t>представление,условноеобозначениеравнинигорна</w:t>
            </w:r>
            <w:r>
              <w:rPr>
                <w:spacing w:val="-2"/>
                <w:sz w:val="24"/>
              </w:rPr>
              <w:t>карте)</w:t>
            </w:r>
          </w:p>
        </w:tc>
      </w:tr>
      <w:tr w:rsidR="00243FF2" w:rsidTr="00243FF2">
        <w:trPr>
          <w:trHeight w:val="80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2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639"/>
                <w:tab w:val="left" w:pos="1992"/>
                <w:tab w:val="left" w:pos="2736"/>
                <w:tab w:val="left" w:pos="3780"/>
                <w:tab w:val="left" w:pos="5424"/>
                <w:tab w:val="left" w:pos="7032"/>
                <w:tab w:val="left" w:pos="8141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Равнины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горы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России.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поверхности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родного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края</w:t>
            </w:r>
          </w:p>
          <w:p w:rsidR="00243FF2" w:rsidRDefault="00243FF2">
            <w:pPr>
              <w:pStyle w:val="TableParagraph"/>
              <w:spacing w:before="88"/>
              <w:ind w:left="468"/>
              <w:rPr>
                <w:sz w:val="24"/>
              </w:rPr>
            </w:pPr>
            <w:r>
              <w:rPr>
                <w:sz w:val="24"/>
              </w:rPr>
              <w:t>(краткаяхарактеристиканаоснове</w:t>
            </w:r>
            <w:r>
              <w:rPr>
                <w:spacing w:val="-2"/>
                <w:sz w:val="24"/>
              </w:rPr>
              <w:t>наблюдений)</w:t>
            </w:r>
          </w:p>
        </w:tc>
      </w:tr>
      <w:tr w:rsidR="00243FF2" w:rsidTr="00243FF2">
        <w:trPr>
          <w:trHeight w:val="80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3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Водоёмы,ихразнообразие(океан,море,озеро,пруд,болото);река</w:t>
            </w:r>
            <w:r>
              <w:rPr>
                <w:spacing w:val="-5"/>
                <w:sz w:val="24"/>
              </w:rPr>
              <w:t>как</w:t>
            </w:r>
          </w:p>
          <w:p w:rsidR="00243FF2" w:rsidRDefault="00243FF2">
            <w:pPr>
              <w:pStyle w:val="TableParagraph"/>
              <w:spacing w:before="85"/>
              <w:ind w:left="468"/>
              <w:rPr>
                <w:sz w:val="24"/>
              </w:rPr>
            </w:pPr>
            <w:r>
              <w:rPr>
                <w:sz w:val="24"/>
              </w:rPr>
              <w:t>водныйпоток;использованиерекиводоёмов</w:t>
            </w:r>
            <w:r>
              <w:rPr>
                <w:spacing w:val="-2"/>
                <w:sz w:val="24"/>
              </w:rPr>
              <w:t>человеком</w:t>
            </w:r>
          </w:p>
        </w:tc>
      </w:tr>
      <w:tr w:rsidR="00243FF2" w:rsidTr="00243FF2">
        <w:trPr>
          <w:trHeight w:val="1179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20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 w:line="307" w:lineRule="auto"/>
              <w:ind w:left="468"/>
              <w:rPr>
                <w:sz w:val="24"/>
              </w:rPr>
            </w:pPr>
            <w:r>
              <w:rPr>
                <w:sz w:val="24"/>
              </w:rPr>
              <w:t>Крупнейшие реки и озёра России, моря, омывающие её берега, океаны. Водоёмыирекиродногокрая(названия,краткаяхарактеристика</w:t>
            </w:r>
            <w:r>
              <w:rPr>
                <w:spacing w:val="-5"/>
                <w:sz w:val="24"/>
              </w:rPr>
              <w:t>на</w:t>
            </w:r>
          </w:p>
          <w:p w:rsidR="00243FF2" w:rsidRDefault="00243FF2">
            <w:pPr>
              <w:pStyle w:val="TableParagraph"/>
              <w:spacing w:before="3"/>
              <w:ind w:left="46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>наблюдений)</w:t>
            </w:r>
          </w:p>
        </w:tc>
      </w:tr>
      <w:tr w:rsidR="00243FF2" w:rsidTr="00243FF2">
        <w:trPr>
          <w:trHeight w:val="80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21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НаиболеезначимыеприродныеобъектыспискаВсемирногонаследия</w:t>
            </w:r>
            <w:r>
              <w:rPr>
                <w:spacing w:val="-10"/>
                <w:sz w:val="24"/>
              </w:rPr>
              <w:t>в</w:t>
            </w:r>
          </w:p>
          <w:p w:rsidR="00243FF2" w:rsidRDefault="00243FF2">
            <w:pPr>
              <w:pStyle w:val="TableParagraph"/>
              <w:spacing w:before="87"/>
              <w:ind w:left="468"/>
              <w:rPr>
                <w:sz w:val="24"/>
              </w:rPr>
            </w:pPr>
            <w:r>
              <w:rPr>
                <w:sz w:val="24"/>
              </w:rPr>
              <w:t>Россииизарубежом(2 –3</w:t>
            </w:r>
            <w:r>
              <w:rPr>
                <w:spacing w:val="-2"/>
                <w:sz w:val="24"/>
              </w:rPr>
              <w:t>объекта)</w:t>
            </w:r>
          </w:p>
        </w:tc>
      </w:tr>
      <w:tr w:rsidR="00243FF2" w:rsidTr="00243FF2">
        <w:trPr>
          <w:trHeight w:val="1672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8" w:line="336" w:lineRule="auto"/>
              <w:ind w:left="468" w:right="100"/>
              <w:jc w:val="both"/>
              <w:rPr>
                <w:sz w:val="24"/>
              </w:rPr>
            </w:pPr>
            <w:r>
              <w:rPr>
                <w:sz w:val="24"/>
              </w:rPr>
              <w:t>Природные зоны России: общее представление, основные природные зоны (климат,растительный и животный мир, особенности трудаи быта людей,влияниечеловеканаприродуизучаемыхзон,охрана</w:t>
            </w:r>
            <w:r>
              <w:rPr>
                <w:spacing w:val="-2"/>
                <w:sz w:val="24"/>
              </w:rPr>
              <w:t>природы).</w:t>
            </w:r>
          </w:p>
          <w:p w:rsidR="00243FF2" w:rsidRDefault="00243FF2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Связивприродных</w:t>
            </w:r>
            <w:r>
              <w:rPr>
                <w:spacing w:val="-2"/>
                <w:sz w:val="24"/>
              </w:rPr>
              <w:t>зонах</w:t>
            </w:r>
          </w:p>
        </w:tc>
      </w:tr>
      <w:tr w:rsidR="00243FF2" w:rsidTr="00243FF2">
        <w:trPr>
          <w:trHeight w:val="1266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4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1968"/>
                <w:tab w:val="left" w:pos="3435"/>
                <w:tab w:val="left" w:pos="4123"/>
                <w:tab w:val="left" w:pos="5631"/>
                <w:tab w:val="left" w:pos="7536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Некоторые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доступные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понимания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экологические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проблемы</w:t>
            </w:r>
          </w:p>
          <w:p w:rsidR="00243FF2" w:rsidRDefault="00243FF2">
            <w:pPr>
              <w:pStyle w:val="TableParagraph"/>
              <w:spacing w:before="5" w:line="400" w:lineRule="atLeast"/>
              <w:ind w:left="468"/>
              <w:rPr>
                <w:sz w:val="24"/>
              </w:rPr>
            </w:pPr>
            <w:r>
              <w:rPr>
                <w:sz w:val="24"/>
              </w:rPr>
              <w:t>взаимодействиячеловекаиприроды.Охранаприродныхбогатств: воды, воздуха, полезных ископаемых, растительного и животного мира</w:t>
            </w:r>
          </w:p>
        </w:tc>
      </w:tr>
      <w:tr w:rsidR="00243FF2" w:rsidTr="00243FF2">
        <w:trPr>
          <w:trHeight w:val="862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251"/>
              <w:ind w:right="350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Правиланравственногоповедениявприроде.Международная</w:t>
            </w:r>
            <w:r>
              <w:rPr>
                <w:spacing w:val="-2"/>
                <w:sz w:val="24"/>
              </w:rPr>
              <w:t>Красная</w:t>
            </w:r>
          </w:p>
          <w:p w:rsidR="00243FF2" w:rsidRDefault="00243FF2">
            <w:pPr>
              <w:pStyle w:val="TableParagraph"/>
              <w:spacing w:before="116"/>
              <w:ind w:left="468"/>
              <w:rPr>
                <w:sz w:val="24"/>
              </w:rPr>
            </w:pPr>
            <w:r>
              <w:rPr>
                <w:sz w:val="24"/>
              </w:rPr>
              <w:t>книга(отдельные</w:t>
            </w:r>
            <w:r>
              <w:rPr>
                <w:spacing w:val="-2"/>
                <w:sz w:val="24"/>
              </w:rPr>
              <w:t>примеры)</w:t>
            </w:r>
          </w:p>
        </w:tc>
      </w:tr>
      <w:tr w:rsidR="00243FF2" w:rsidTr="00243FF2">
        <w:trPr>
          <w:trHeight w:val="455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36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>Правилабезопасной</w:t>
            </w:r>
            <w:r>
              <w:rPr>
                <w:spacing w:val="-2"/>
                <w:sz w:val="24"/>
              </w:rPr>
              <w:t xml:space="preserve"> жизнедеятельности</w:t>
            </w:r>
          </w:p>
        </w:tc>
      </w:tr>
      <w:tr w:rsidR="00243FF2" w:rsidTr="00243FF2">
        <w:trPr>
          <w:trHeight w:val="456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/>
              <w:ind w:left="468"/>
              <w:rPr>
                <w:sz w:val="24"/>
              </w:rPr>
            </w:pPr>
            <w:r>
              <w:rPr>
                <w:sz w:val="24"/>
              </w:rPr>
              <w:t xml:space="preserve">Здоровыйобразжизни:профилактикавредных </w:t>
            </w:r>
            <w:r>
              <w:rPr>
                <w:spacing w:val="-2"/>
                <w:sz w:val="24"/>
              </w:rPr>
              <w:t>привычек</w:t>
            </w:r>
          </w:p>
        </w:tc>
      </w:tr>
      <w:tr w:rsidR="00243FF2" w:rsidTr="00243FF2">
        <w:trPr>
          <w:trHeight w:val="1265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tabs>
                <w:tab w:val="left" w:pos="2297"/>
                <w:tab w:val="left" w:pos="2763"/>
                <w:tab w:val="left" w:pos="3855"/>
                <w:tab w:val="left" w:pos="5863"/>
                <w:tab w:val="left" w:pos="7423"/>
                <w:tab w:val="left" w:pos="7875"/>
              </w:tabs>
              <w:spacing w:before="49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Безопасность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городе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(планирование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маршрутов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учётом</w:t>
            </w:r>
          </w:p>
          <w:p w:rsidR="00243FF2" w:rsidRDefault="00243FF2">
            <w:pPr>
              <w:pStyle w:val="TableParagraph"/>
              <w:spacing w:before="5" w:line="400" w:lineRule="atLeast"/>
              <w:ind w:left="468" w:right="123"/>
              <w:rPr>
                <w:sz w:val="24"/>
              </w:rPr>
            </w:pPr>
            <w:r>
              <w:rPr>
                <w:sz w:val="24"/>
              </w:rPr>
              <w:t>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243FF2" w:rsidTr="00243FF2">
        <w:trPr>
          <w:trHeight w:val="1267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spacing w:before="165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1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50"/>
              <w:ind w:left="468"/>
              <w:rPr>
                <w:sz w:val="24"/>
              </w:rPr>
            </w:pPr>
            <w:r>
              <w:rPr>
                <w:sz w:val="24"/>
              </w:rPr>
              <w:t>Правилабезопасногоповедениявелосипедистасучётом</w:t>
            </w:r>
            <w:r>
              <w:rPr>
                <w:spacing w:val="-2"/>
                <w:sz w:val="24"/>
              </w:rPr>
              <w:t>дорожных</w:t>
            </w:r>
          </w:p>
          <w:p w:rsidR="00243FF2" w:rsidRDefault="00243FF2">
            <w:pPr>
              <w:pStyle w:val="TableParagraph"/>
              <w:spacing w:before="5" w:line="400" w:lineRule="atLeast"/>
              <w:ind w:left="468"/>
              <w:rPr>
                <w:sz w:val="24"/>
              </w:rPr>
            </w:pPr>
            <w:r>
              <w:rPr>
                <w:sz w:val="24"/>
              </w:rPr>
              <w:t>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243FF2" w:rsidTr="00243FF2">
        <w:trPr>
          <w:trHeight w:val="1672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FF2" w:rsidRDefault="00243FF2">
            <w:pPr>
              <w:pStyle w:val="TableParagraph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spacing w:before="77"/>
              <w:rPr>
                <w:b/>
                <w:sz w:val="24"/>
              </w:rPr>
            </w:pPr>
          </w:p>
          <w:p w:rsidR="00243FF2" w:rsidRDefault="00243FF2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3FF2" w:rsidRDefault="00243FF2">
            <w:pPr>
              <w:pStyle w:val="TableParagraph"/>
              <w:spacing w:before="49" w:line="336" w:lineRule="auto"/>
              <w:ind w:left="468" w:right="98"/>
              <w:jc w:val="both"/>
              <w:rPr>
                <w:sz w:val="24"/>
              </w:rPr>
            </w:pPr>
            <w:r>
              <w:rPr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развлекательныхпорталов)вусловияхконтролируемогодоступав</w:t>
            </w:r>
            <w:r>
              <w:rPr>
                <w:spacing w:val="-4"/>
                <w:sz w:val="24"/>
              </w:rPr>
              <w:t>сеть</w:t>
            </w:r>
          </w:p>
          <w:p w:rsidR="00243FF2" w:rsidRDefault="00243FF2">
            <w:pPr>
              <w:pStyle w:val="TableParagraph"/>
              <w:spacing w:before="1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Интернет</w:t>
            </w:r>
          </w:p>
        </w:tc>
      </w:tr>
    </w:tbl>
    <w:p w:rsidR="00243FF2" w:rsidRDefault="00243FF2" w:rsidP="00243FF2">
      <w:pPr>
        <w:widowControl/>
        <w:autoSpaceDE/>
        <w:autoSpaceDN/>
        <w:rPr>
          <w:sz w:val="24"/>
        </w:rPr>
        <w:sectPr w:rsidR="00243FF2">
          <w:pgSz w:w="11910" w:h="16390"/>
          <w:pgMar w:top="840" w:right="566" w:bottom="280" w:left="850" w:header="720" w:footer="720" w:gutter="0"/>
          <w:cols w:space="720"/>
        </w:sectPr>
      </w:pPr>
    </w:p>
    <w:p w:rsidR="00243FF2" w:rsidRDefault="00243FF2" w:rsidP="00243FF2">
      <w:pPr>
        <w:spacing w:before="89" w:line="276" w:lineRule="auto"/>
        <w:ind w:left="8"/>
        <w:jc w:val="center"/>
        <w:rPr>
          <w:b/>
          <w:sz w:val="24"/>
        </w:rPr>
      </w:pPr>
      <w:r>
        <w:rPr>
          <w:b/>
          <w:sz w:val="24"/>
        </w:rPr>
        <w:lastRenderedPageBreak/>
        <w:t>УЧЕБНО-МЕТОДИЧЕСКОЕОБЕСПЕЧЕНИЕОБРАЗОВАТЕЛЬНОГОПРОЦЕССА ОБЯЗАТЕЛЬНЫЕ УЧЕБНЫЕ МАТЕРИАЛЫ ДЛЯ УЧЕНИКА</w:t>
      </w:r>
    </w:p>
    <w:p w:rsidR="00243FF2" w:rsidRDefault="00243FF2" w:rsidP="00243FF2">
      <w:pPr>
        <w:pStyle w:val="a5"/>
        <w:numPr>
          <w:ilvl w:val="0"/>
          <w:numId w:val="12"/>
        </w:numPr>
        <w:tabs>
          <w:tab w:val="left" w:pos="441"/>
        </w:tabs>
        <w:spacing w:before="245"/>
        <w:ind w:left="441" w:hanging="276"/>
        <w:rPr>
          <w:sz w:val="24"/>
        </w:rPr>
      </w:pPr>
      <w:r>
        <w:rPr>
          <w:sz w:val="24"/>
        </w:rPr>
        <w:t>Окружающиймир:1-йкласс:учебник:в2частях,1класс/Плешаков</w:t>
      </w:r>
      <w:r>
        <w:rPr>
          <w:spacing w:val="-4"/>
          <w:sz w:val="24"/>
        </w:rPr>
        <w:t>А.А.</w:t>
      </w:r>
    </w:p>
    <w:p w:rsidR="00243FF2" w:rsidRDefault="00243FF2" w:rsidP="00243FF2">
      <w:pPr>
        <w:pStyle w:val="a3"/>
        <w:spacing w:before="2"/>
        <w:ind w:left="0" w:firstLine="0"/>
      </w:pPr>
    </w:p>
    <w:p w:rsidR="00243FF2" w:rsidRDefault="00243FF2" w:rsidP="00243FF2">
      <w:pPr>
        <w:pStyle w:val="a5"/>
        <w:numPr>
          <w:ilvl w:val="0"/>
          <w:numId w:val="12"/>
        </w:numPr>
        <w:tabs>
          <w:tab w:val="left" w:pos="441"/>
        </w:tabs>
        <w:ind w:left="441" w:hanging="276"/>
        <w:rPr>
          <w:sz w:val="24"/>
        </w:rPr>
      </w:pPr>
      <w:r>
        <w:rPr>
          <w:sz w:val="24"/>
        </w:rPr>
        <w:t>Окружающиймир:2-йкласс:учебник:в2частях,2класс/Плешаков</w:t>
      </w:r>
      <w:r>
        <w:rPr>
          <w:spacing w:val="-4"/>
          <w:sz w:val="24"/>
        </w:rPr>
        <w:t>А.А.</w:t>
      </w:r>
    </w:p>
    <w:p w:rsidR="00243FF2" w:rsidRDefault="00243FF2" w:rsidP="00243FF2">
      <w:pPr>
        <w:pStyle w:val="a5"/>
        <w:numPr>
          <w:ilvl w:val="0"/>
          <w:numId w:val="12"/>
        </w:numPr>
        <w:tabs>
          <w:tab w:val="left" w:pos="441"/>
        </w:tabs>
        <w:spacing w:before="289"/>
        <w:ind w:left="441" w:hanging="276"/>
        <w:rPr>
          <w:sz w:val="24"/>
        </w:rPr>
      </w:pPr>
      <w:r>
        <w:rPr>
          <w:sz w:val="24"/>
        </w:rPr>
        <w:t>Окружающиймир:3-йкласс:учебник:в2частях,3класс/Плешаков</w:t>
      </w:r>
      <w:r>
        <w:rPr>
          <w:spacing w:val="-4"/>
          <w:sz w:val="24"/>
        </w:rPr>
        <w:t>А.А.</w:t>
      </w:r>
    </w:p>
    <w:p w:rsidR="00243FF2" w:rsidRDefault="00243FF2" w:rsidP="00243FF2">
      <w:pPr>
        <w:pStyle w:val="a5"/>
        <w:numPr>
          <w:ilvl w:val="0"/>
          <w:numId w:val="12"/>
        </w:numPr>
        <w:tabs>
          <w:tab w:val="left" w:pos="441"/>
        </w:tabs>
        <w:spacing w:before="288"/>
        <w:ind w:left="441" w:hanging="276"/>
        <w:rPr>
          <w:sz w:val="24"/>
        </w:rPr>
      </w:pPr>
      <w:r>
        <w:rPr>
          <w:sz w:val="24"/>
        </w:rPr>
        <w:t>Окружающиймир:4-йкласс:учебник:в2частях,4класс/Плешаков</w:t>
      </w:r>
      <w:r>
        <w:rPr>
          <w:spacing w:val="-4"/>
          <w:sz w:val="24"/>
        </w:rPr>
        <w:t>А.А.</w:t>
      </w:r>
    </w:p>
    <w:p w:rsidR="00243FF2" w:rsidRDefault="00243FF2" w:rsidP="00243FF2">
      <w:pPr>
        <w:pStyle w:val="a3"/>
        <w:spacing w:before="2"/>
        <w:ind w:left="0" w:firstLine="0"/>
      </w:pPr>
    </w:p>
    <w:p w:rsidR="00243FF2" w:rsidRDefault="00243FF2" w:rsidP="00243FF2">
      <w:pPr>
        <w:ind w:left="5" w:right="119"/>
        <w:jc w:val="center"/>
        <w:rPr>
          <w:b/>
          <w:sz w:val="24"/>
        </w:rPr>
      </w:pPr>
      <w:r>
        <w:rPr>
          <w:b/>
          <w:sz w:val="24"/>
        </w:rPr>
        <w:t>МЕТОДИЧЕСКИЕМАТЕРИАЛЫДЛЯ</w:t>
      </w:r>
      <w:r>
        <w:rPr>
          <w:b/>
          <w:spacing w:val="-2"/>
          <w:sz w:val="24"/>
        </w:rPr>
        <w:t>УЧИТЕЛЯ</w:t>
      </w:r>
    </w:p>
    <w:p w:rsidR="00243FF2" w:rsidRDefault="00243FF2" w:rsidP="00243FF2">
      <w:pPr>
        <w:pStyle w:val="a5"/>
        <w:numPr>
          <w:ilvl w:val="0"/>
          <w:numId w:val="14"/>
        </w:numPr>
        <w:tabs>
          <w:tab w:val="left" w:pos="441"/>
        </w:tabs>
        <w:spacing w:before="288"/>
        <w:ind w:left="441" w:hanging="276"/>
        <w:rPr>
          <w:sz w:val="24"/>
        </w:rPr>
      </w:pPr>
      <w:r>
        <w:rPr>
          <w:sz w:val="24"/>
        </w:rPr>
        <w:t>МаксимоваТ.Н.«Поурочныеразработкипокурсу«Окружающиймир.1</w:t>
      </w:r>
      <w:r>
        <w:rPr>
          <w:spacing w:val="-2"/>
          <w:sz w:val="24"/>
        </w:rPr>
        <w:t xml:space="preserve"> класс».</w:t>
      </w:r>
    </w:p>
    <w:p w:rsidR="00243FF2" w:rsidRDefault="00243FF2" w:rsidP="00243FF2">
      <w:pPr>
        <w:pStyle w:val="a3"/>
        <w:spacing w:before="2"/>
        <w:ind w:left="0" w:firstLine="0"/>
      </w:pPr>
    </w:p>
    <w:p w:rsidR="00243FF2" w:rsidRDefault="00243FF2" w:rsidP="00243FF2">
      <w:pPr>
        <w:pStyle w:val="a5"/>
        <w:numPr>
          <w:ilvl w:val="0"/>
          <w:numId w:val="14"/>
        </w:numPr>
        <w:tabs>
          <w:tab w:val="left" w:pos="441"/>
        </w:tabs>
        <w:ind w:left="441" w:hanging="276"/>
        <w:rPr>
          <w:sz w:val="24"/>
        </w:rPr>
      </w:pPr>
      <w:r>
        <w:rPr>
          <w:sz w:val="24"/>
        </w:rPr>
        <w:t>ВасильеваН.Ю.«Поурочныеразработкипокурсу«Окружающиймир.2</w:t>
      </w:r>
      <w:r>
        <w:rPr>
          <w:spacing w:val="-2"/>
          <w:sz w:val="24"/>
        </w:rPr>
        <w:t xml:space="preserve"> класс».</w:t>
      </w:r>
    </w:p>
    <w:p w:rsidR="00243FF2" w:rsidRDefault="00243FF2" w:rsidP="00243FF2">
      <w:pPr>
        <w:pStyle w:val="a5"/>
        <w:numPr>
          <w:ilvl w:val="0"/>
          <w:numId w:val="14"/>
        </w:numPr>
        <w:tabs>
          <w:tab w:val="left" w:pos="441"/>
        </w:tabs>
        <w:spacing w:before="289"/>
        <w:ind w:left="441" w:hanging="276"/>
        <w:rPr>
          <w:sz w:val="24"/>
        </w:rPr>
      </w:pPr>
      <w:r>
        <w:rPr>
          <w:sz w:val="24"/>
        </w:rPr>
        <w:t>ВасильеваН.Ю.«Поурочныеразработкипокурсу«Окружающиймир.3</w:t>
      </w:r>
      <w:r>
        <w:rPr>
          <w:spacing w:val="-2"/>
          <w:sz w:val="24"/>
        </w:rPr>
        <w:t xml:space="preserve"> класс».</w:t>
      </w:r>
    </w:p>
    <w:p w:rsidR="00243FF2" w:rsidRDefault="00243FF2" w:rsidP="00243FF2">
      <w:pPr>
        <w:pStyle w:val="a3"/>
        <w:spacing w:before="1"/>
        <w:ind w:left="0" w:firstLine="0"/>
      </w:pPr>
    </w:p>
    <w:p w:rsidR="00243FF2" w:rsidRDefault="00243FF2" w:rsidP="00243FF2">
      <w:pPr>
        <w:pStyle w:val="a5"/>
        <w:numPr>
          <w:ilvl w:val="0"/>
          <w:numId w:val="14"/>
        </w:numPr>
        <w:tabs>
          <w:tab w:val="left" w:pos="441"/>
        </w:tabs>
        <w:ind w:left="441" w:hanging="276"/>
        <w:rPr>
          <w:sz w:val="24"/>
        </w:rPr>
      </w:pPr>
      <w:r>
        <w:rPr>
          <w:sz w:val="24"/>
        </w:rPr>
        <w:t>ЛободинаН.В.«Поурочныеразработкипокурсу«Окружающиймир.4</w:t>
      </w:r>
      <w:r>
        <w:rPr>
          <w:spacing w:val="-2"/>
          <w:sz w:val="24"/>
        </w:rPr>
        <w:t>класс».</w:t>
      </w:r>
    </w:p>
    <w:p w:rsidR="00243FF2" w:rsidRDefault="00243FF2" w:rsidP="00243FF2">
      <w:pPr>
        <w:pStyle w:val="a5"/>
        <w:numPr>
          <w:ilvl w:val="0"/>
          <w:numId w:val="14"/>
        </w:numPr>
        <w:tabs>
          <w:tab w:val="left" w:pos="441"/>
        </w:tabs>
        <w:spacing w:before="289"/>
        <w:ind w:left="441" w:hanging="276"/>
        <w:rPr>
          <w:sz w:val="24"/>
        </w:rPr>
      </w:pPr>
      <w:r>
        <w:rPr>
          <w:sz w:val="24"/>
        </w:rPr>
        <w:t>ЯценкоИ.Ф..КИМ«Окружающиймир»2</w:t>
      </w:r>
      <w:r>
        <w:rPr>
          <w:spacing w:val="-2"/>
          <w:sz w:val="24"/>
        </w:rPr>
        <w:t xml:space="preserve"> класс</w:t>
      </w:r>
    </w:p>
    <w:p w:rsidR="00243FF2" w:rsidRDefault="00243FF2" w:rsidP="00243FF2">
      <w:pPr>
        <w:pStyle w:val="a5"/>
        <w:numPr>
          <w:ilvl w:val="0"/>
          <w:numId w:val="14"/>
        </w:numPr>
        <w:tabs>
          <w:tab w:val="left" w:pos="441"/>
        </w:tabs>
        <w:spacing w:before="288"/>
        <w:ind w:left="441" w:hanging="276"/>
        <w:rPr>
          <w:sz w:val="24"/>
        </w:rPr>
      </w:pPr>
      <w:r>
        <w:rPr>
          <w:sz w:val="24"/>
        </w:rPr>
        <w:t>ЯценкоИ.Ф..КИМ«Окружающиймир»3</w:t>
      </w:r>
      <w:r>
        <w:rPr>
          <w:spacing w:val="-2"/>
          <w:sz w:val="24"/>
        </w:rPr>
        <w:t xml:space="preserve"> класс</w:t>
      </w:r>
    </w:p>
    <w:p w:rsidR="00243FF2" w:rsidRDefault="00243FF2" w:rsidP="00243FF2">
      <w:pPr>
        <w:pStyle w:val="a3"/>
        <w:spacing w:before="2"/>
        <w:ind w:left="0" w:firstLine="0"/>
      </w:pPr>
    </w:p>
    <w:p w:rsidR="00243FF2" w:rsidRDefault="00243FF2" w:rsidP="00243FF2">
      <w:pPr>
        <w:pStyle w:val="a5"/>
        <w:numPr>
          <w:ilvl w:val="0"/>
          <w:numId w:val="14"/>
        </w:numPr>
        <w:tabs>
          <w:tab w:val="left" w:pos="441"/>
        </w:tabs>
        <w:ind w:left="441" w:hanging="276"/>
        <w:rPr>
          <w:sz w:val="24"/>
        </w:rPr>
      </w:pPr>
      <w:r>
        <w:rPr>
          <w:sz w:val="24"/>
        </w:rPr>
        <w:t>ЯценкоИ.Ф..КИМ«Окружающиймир»4</w:t>
      </w:r>
      <w:r>
        <w:rPr>
          <w:spacing w:val="-2"/>
          <w:sz w:val="24"/>
        </w:rPr>
        <w:t xml:space="preserve"> класс</w:t>
      </w:r>
    </w:p>
    <w:p w:rsidR="00243FF2" w:rsidRDefault="00243FF2" w:rsidP="00243FF2">
      <w:pPr>
        <w:spacing w:before="289"/>
        <w:ind w:left="4"/>
        <w:jc w:val="center"/>
        <w:rPr>
          <w:b/>
          <w:sz w:val="24"/>
        </w:rPr>
      </w:pPr>
      <w:r>
        <w:rPr>
          <w:b/>
          <w:sz w:val="24"/>
        </w:rPr>
        <w:t>ЦИФРОВЫЕОБРАЗОВАТЕЛЬНЫЕРЕСУРСЫИРЕСУРСЫСЕТИ</w:t>
      </w:r>
      <w:r>
        <w:rPr>
          <w:b/>
          <w:spacing w:val="-2"/>
          <w:sz w:val="24"/>
        </w:rPr>
        <w:t xml:space="preserve"> ИНТЕРНЕТ</w:t>
      </w:r>
    </w:p>
    <w:p w:rsidR="00243FF2" w:rsidRDefault="00243FF2" w:rsidP="00243FF2">
      <w:pPr>
        <w:pStyle w:val="a3"/>
        <w:spacing w:before="1"/>
        <w:ind w:left="0" w:firstLine="0"/>
        <w:rPr>
          <w:b/>
        </w:rPr>
      </w:pPr>
    </w:p>
    <w:p w:rsidR="00243FF2" w:rsidRDefault="00243FF2" w:rsidP="00243FF2">
      <w:pPr>
        <w:ind w:left="5"/>
        <w:jc w:val="center"/>
        <w:rPr>
          <w:b/>
          <w:sz w:val="24"/>
        </w:rPr>
      </w:pPr>
      <w:r>
        <w:rPr>
          <w:b/>
          <w:sz w:val="24"/>
        </w:rPr>
        <w:t>(повыбору</w:t>
      </w:r>
      <w:r>
        <w:rPr>
          <w:b/>
          <w:spacing w:val="-2"/>
          <w:sz w:val="24"/>
        </w:rPr>
        <w:t>учителя)</w:t>
      </w:r>
    </w:p>
    <w:p w:rsidR="00F54CF2" w:rsidRDefault="00F54CF2"/>
    <w:sectPr w:rsidR="00F54CF2" w:rsidSect="00F54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>
      <w:start w:val="2"/>
      <w:numFmt w:val="decimal"/>
      <w:lvlText w:val="%1"/>
      <w:lvlJc w:val="left"/>
      <w:pPr>
        <w:ind w:left="4878" w:hanging="221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5441" w:hanging="221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6002" w:hanging="221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6563" w:hanging="22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7124" w:hanging="22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7685" w:hanging="22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8246" w:hanging="22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8807" w:hanging="22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9368" w:hanging="221"/>
      </w:pPr>
      <w:rPr>
        <w:lang w:val="ru-RU" w:eastAsia="en-US" w:bidi="ar-SA"/>
      </w:rPr>
    </w:lvl>
  </w:abstractNum>
  <w:abstractNum w:abstractNumId="1">
    <w:nsid w:val="BF205925"/>
    <w:multiLevelType w:val="multilevel"/>
    <w:tmpl w:val="BF205925"/>
    <w:lvl w:ilvl="0">
      <w:start w:val="5"/>
      <w:numFmt w:val="decimal"/>
      <w:lvlText w:val="%1)"/>
      <w:lvlJc w:val="left"/>
      <w:pPr>
        <w:ind w:left="501" w:hanging="336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99" w:hanging="336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498" w:hanging="336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97" w:hanging="336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96" w:hanging="336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95" w:hanging="336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94" w:hanging="336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93" w:hanging="336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92" w:hanging="336"/>
      </w:pPr>
      <w:rPr>
        <w:lang w:val="ru-RU" w:eastAsia="en-US" w:bidi="ar-SA"/>
      </w:rPr>
    </w:lvl>
  </w:abstractNum>
  <w:abstractNum w:abstractNumId="2">
    <w:nsid w:val="CF092B84"/>
    <w:multiLevelType w:val="multilevel"/>
    <w:tmpl w:val="CF092B84"/>
    <w:lvl w:ilvl="0">
      <w:start w:val="2"/>
      <w:numFmt w:val="decimal"/>
      <w:lvlText w:val="%1"/>
      <w:lvlJc w:val="left"/>
      <w:pPr>
        <w:ind w:left="388" w:hanging="224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391" w:hanging="224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402" w:hanging="224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13" w:hanging="224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24" w:hanging="224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35" w:hanging="224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46" w:hanging="224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57" w:hanging="224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68" w:hanging="224"/>
      </w:pPr>
      <w:rPr>
        <w:lang w:val="ru-RU" w:eastAsia="en-US" w:bidi="ar-SA"/>
      </w:rPr>
    </w:lvl>
  </w:abstractNum>
  <w:abstractNum w:abstractNumId="3">
    <w:nsid w:val="0053208E"/>
    <w:multiLevelType w:val="multilevel"/>
    <w:tmpl w:val="0053208E"/>
    <w:lvl w:ilvl="0">
      <w:numFmt w:val="bullet"/>
      <w:lvlText w:val=""/>
      <w:lvlJc w:val="left"/>
      <w:pPr>
        <w:ind w:left="97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31" w:hanging="36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882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833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84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35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86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37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88" w:hanging="360"/>
      </w:pPr>
      <w:rPr>
        <w:lang w:val="ru-RU" w:eastAsia="en-US" w:bidi="ar-SA"/>
      </w:rPr>
    </w:lvl>
  </w:abstractNum>
  <w:abstractNum w:abstractNumId="4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443" w:hanging="27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45" w:hanging="279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450" w:hanging="279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55" w:hanging="27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60" w:hanging="27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65" w:hanging="27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70" w:hanging="27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5" w:hanging="27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80" w:hanging="279"/>
      </w:pPr>
      <w:rPr>
        <w:lang w:val="ru-RU" w:eastAsia="en-US" w:bidi="ar-SA"/>
      </w:rPr>
    </w:lvl>
  </w:abstractNum>
  <w:abstractNum w:abstractNumId="5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443" w:hanging="279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445" w:hanging="279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2450" w:hanging="279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455" w:hanging="27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460" w:hanging="27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465" w:hanging="27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470" w:hanging="27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475" w:hanging="27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80" w:hanging="279"/>
      </w:pPr>
      <w:rPr>
        <w:lang w:val="ru-RU" w:eastAsia="en-US" w:bidi="ar-SA"/>
      </w:rPr>
    </w:lvl>
  </w:abstractNum>
  <w:abstractNum w:abstractNumId="6">
    <w:nsid w:val="59ADCABA"/>
    <w:multiLevelType w:val="multilevel"/>
    <w:tmpl w:val="59ADCABA"/>
    <w:lvl w:ilvl="0">
      <w:start w:val="1"/>
      <w:numFmt w:val="decimal"/>
      <w:lvlText w:val="%1)"/>
      <w:lvlJc w:val="left"/>
      <w:pPr>
        <w:ind w:left="501" w:hanging="336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ind w:left="44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10" w:hanging="36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720" w:hanging="36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830" w:hanging="36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940" w:hanging="36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050" w:hanging="36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160" w:hanging="36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70" w:hanging="360"/>
      </w:pPr>
      <w:rPr>
        <w:lang w:val="ru-RU" w:eastAsia="en-US" w:bidi="ar-SA"/>
      </w:r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FF2"/>
    <w:rsid w:val="00052E2D"/>
    <w:rsid w:val="00243FF2"/>
    <w:rsid w:val="00271569"/>
    <w:rsid w:val="00515687"/>
    <w:rsid w:val="00897B28"/>
    <w:rsid w:val="00F1169F"/>
    <w:rsid w:val="00F54CF2"/>
    <w:rsid w:val="00FC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3FF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1">
    <w:name w:val="heading 1"/>
    <w:basedOn w:val="a"/>
    <w:link w:val="10"/>
    <w:uiPriority w:val="1"/>
    <w:qFormat/>
    <w:rsid w:val="00243FF2"/>
    <w:pPr>
      <w:ind w:left="165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43FF2"/>
    <w:rPr>
      <w:rFonts w:ascii="Tahoma" w:eastAsia="Tahoma" w:hAnsi="Tahoma" w:cs="Tahoma"/>
      <w:b/>
      <w:bCs/>
      <w:sz w:val="24"/>
      <w:szCs w:val="24"/>
    </w:rPr>
  </w:style>
  <w:style w:type="paragraph" w:styleId="a3">
    <w:name w:val="Body Text"/>
    <w:basedOn w:val="a"/>
    <w:link w:val="a4"/>
    <w:uiPriority w:val="1"/>
    <w:semiHidden/>
    <w:unhideWhenUsed/>
    <w:qFormat/>
    <w:rsid w:val="00243FF2"/>
    <w:pPr>
      <w:ind w:left="45" w:firstLine="60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243FF2"/>
    <w:rPr>
      <w:rFonts w:ascii="Tahoma" w:eastAsia="Tahoma" w:hAnsi="Tahoma" w:cs="Tahoma"/>
      <w:sz w:val="24"/>
      <w:szCs w:val="24"/>
    </w:rPr>
  </w:style>
  <w:style w:type="paragraph" w:styleId="a5">
    <w:name w:val="List Paragraph"/>
    <w:basedOn w:val="a"/>
    <w:uiPriority w:val="1"/>
    <w:qFormat/>
    <w:rsid w:val="00243FF2"/>
    <w:pPr>
      <w:ind w:left="441" w:hanging="276"/>
      <w:jc w:val="both"/>
    </w:pPr>
  </w:style>
  <w:style w:type="paragraph" w:customStyle="1" w:styleId="TableParagraph">
    <w:name w:val="Table Paragraph"/>
    <w:basedOn w:val="a"/>
    <w:uiPriority w:val="1"/>
    <w:qFormat/>
    <w:rsid w:val="00243FF2"/>
  </w:style>
  <w:style w:type="paragraph" w:customStyle="1" w:styleId="21">
    <w:name w:val="Заголовок 21"/>
    <w:basedOn w:val="a"/>
    <w:uiPriority w:val="1"/>
    <w:qFormat/>
    <w:rsid w:val="00243FF2"/>
    <w:pPr>
      <w:ind w:left="645"/>
      <w:outlineLvl w:val="2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qFormat/>
    <w:rsid w:val="00243FF2"/>
    <w:pPr>
      <w:spacing w:after="0" w:line="240" w:lineRule="auto"/>
    </w:pPr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243FF2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43FF2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43FF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1">
    <w:name w:val="heading 1"/>
    <w:basedOn w:val="a"/>
    <w:link w:val="10"/>
    <w:uiPriority w:val="1"/>
    <w:qFormat/>
    <w:rsid w:val="00243FF2"/>
    <w:pPr>
      <w:ind w:left="165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43FF2"/>
    <w:rPr>
      <w:rFonts w:ascii="Tahoma" w:eastAsia="Tahoma" w:hAnsi="Tahoma" w:cs="Tahoma"/>
      <w:b/>
      <w:bCs/>
      <w:sz w:val="24"/>
      <w:szCs w:val="24"/>
    </w:rPr>
  </w:style>
  <w:style w:type="paragraph" w:styleId="a3">
    <w:name w:val="Body Text"/>
    <w:basedOn w:val="a"/>
    <w:link w:val="a4"/>
    <w:uiPriority w:val="1"/>
    <w:semiHidden/>
    <w:unhideWhenUsed/>
    <w:qFormat/>
    <w:rsid w:val="00243FF2"/>
    <w:pPr>
      <w:ind w:left="45" w:firstLine="60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243FF2"/>
    <w:rPr>
      <w:rFonts w:ascii="Tahoma" w:eastAsia="Tahoma" w:hAnsi="Tahoma" w:cs="Tahoma"/>
      <w:sz w:val="24"/>
      <w:szCs w:val="24"/>
    </w:rPr>
  </w:style>
  <w:style w:type="paragraph" w:styleId="a5">
    <w:name w:val="List Paragraph"/>
    <w:basedOn w:val="a"/>
    <w:uiPriority w:val="1"/>
    <w:qFormat/>
    <w:rsid w:val="00243FF2"/>
    <w:pPr>
      <w:ind w:left="441" w:hanging="276"/>
      <w:jc w:val="both"/>
    </w:pPr>
  </w:style>
  <w:style w:type="paragraph" w:customStyle="1" w:styleId="TableParagraph">
    <w:name w:val="Table Paragraph"/>
    <w:basedOn w:val="a"/>
    <w:uiPriority w:val="1"/>
    <w:qFormat/>
    <w:rsid w:val="00243FF2"/>
  </w:style>
  <w:style w:type="paragraph" w:customStyle="1" w:styleId="21">
    <w:name w:val="Заголовок 21"/>
    <w:basedOn w:val="a"/>
    <w:uiPriority w:val="1"/>
    <w:qFormat/>
    <w:rsid w:val="00243FF2"/>
    <w:pPr>
      <w:ind w:left="645"/>
      <w:outlineLvl w:val="2"/>
    </w:pPr>
    <w:rPr>
      <w:b/>
      <w:bCs/>
      <w:sz w:val="24"/>
      <w:szCs w:val="24"/>
    </w:rPr>
  </w:style>
  <w:style w:type="table" w:customStyle="1" w:styleId="TableNormal">
    <w:name w:val="Table Normal"/>
    <w:uiPriority w:val="2"/>
    <w:semiHidden/>
    <w:qFormat/>
    <w:rsid w:val="00243FF2"/>
    <w:pPr>
      <w:spacing w:after="0" w:line="240" w:lineRule="auto"/>
    </w:pPr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semiHidden/>
    <w:unhideWhenUsed/>
    <w:rsid w:val="00243FF2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43FF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162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47" Type="http://schemas.openxmlformats.org/officeDocument/2006/relationships/hyperlink" Target="https://m.edsoo.ru/f840ed90" TargetMode="External"/><Relationship Id="rId63" Type="http://schemas.openxmlformats.org/officeDocument/2006/relationships/hyperlink" Target="https://m.edsoo.ru/f84112c0" TargetMode="External"/><Relationship Id="rId68" Type="http://schemas.openxmlformats.org/officeDocument/2006/relationships/hyperlink" Target="https://m.edsoo.ru/f8412ef4" TargetMode="External"/><Relationship Id="rId84" Type="http://schemas.openxmlformats.org/officeDocument/2006/relationships/hyperlink" Target="https://m.edsoo.ru/f84164be" TargetMode="External"/><Relationship Id="rId89" Type="http://schemas.openxmlformats.org/officeDocument/2006/relationships/hyperlink" Target="https://m.edsoo.ru/f8417b3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1330e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0c392" TargetMode="External"/><Relationship Id="rId37" Type="http://schemas.openxmlformats.org/officeDocument/2006/relationships/hyperlink" Target="https://m.edsoo.ru/f840da26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66" Type="http://schemas.openxmlformats.org/officeDocument/2006/relationships/hyperlink" Target="https://m.edsoo.ru/f8412896" TargetMode="External"/><Relationship Id="rId74" Type="http://schemas.openxmlformats.org/officeDocument/2006/relationships/hyperlink" Target="https://m.edsoo.ru/f8414eca" TargetMode="External"/><Relationship Id="rId79" Type="http://schemas.openxmlformats.org/officeDocument/2006/relationships/hyperlink" Target="https://m.edsoo.ru/f8415636" TargetMode="External"/><Relationship Id="rId87" Type="http://schemas.openxmlformats.org/officeDocument/2006/relationships/hyperlink" Target="https://m.edsoo.ru/f8416cfc" TargetMode="External"/><Relationship Id="rId102" Type="http://schemas.openxmlformats.org/officeDocument/2006/relationships/hyperlink" Target="https://m.edsoo.ru/f841dac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5f50" TargetMode="External"/><Relationship Id="rId90" Type="http://schemas.openxmlformats.org/officeDocument/2006/relationships/hyperlink" Target="https://m.edsoo.ru/f8417d1e" TargetMode="External"/><Relationship Id="rId95" Type="http://schemas.openxmlformats.org/officeDocument/2006/relationships/hyperlink" Target="https://m.edsoo.ru/f8419c54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9fc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43" Type="http://schemas.openxmlformats.org/officeDocument/2006/relationships/hyperlink" Target="https://m.edsoo.ru/f840e85e" TargetMode="External"/><Relationship Id="rId48" Type="http://schemas.openxmlformats.org/officeDocument/2006/relationships/hyperlink" Target="https://m.edsoo.ru/f840ef2a" TargetMode="External"/><Relationship Id="rId56" Type="http://schemas.openxmlformats.org/officeDocument/2006/relationships/hyperlink" Target="https://m.edsoo.ru/f8410654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3c3c" TargetMode="External"/><Relationship Id="rId77" Type="http://schemas.openxmlformats.org/officeDocument/2006/relationships/hyperlink" Target="https://m.edsoo.ru/f8415b9a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80" Type="http://schemas.openxmlformats.org/officeDocument/2006/relationships/hyperlink" Target="https://m.edsoo.ru/f8418dc2" TargetMode="External"/><Relationship Id="rId85" Type="http://schemas.openxmlformats.org/officeDocument/2006/relationships/hyperlink" Target="https://m.edsoo.ru/f8416180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46" Type="http://schemas.openxmlformats.org/officeDocument/2006/relationships/hyperlink" Target="https://m.edsoo.ru/f840ebe2" TargetMode="External"/><Relationship Id="rId59" Type="http://schemas.openxmlformats.org/officeDocument/2006/relationships/hyperlink" Target="https://m.edsoo.ru/f8411f90" TargetMode="External"/><Relationship Id="rId67" Type="http://schemas.openxmlformats.org/officeDocument/2006/relationships/hyperlink" Target="https://m.edsoo.ru/f8412a1c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54" Type="http://schemas.openxmlformats.org/officeDocument/2006/relationships/hyperlink" Target="https://m.edsoo.ru/f8410dd4" TargetMode="External"/><Relationship Id="rId62" Type="http://schemas.openxmlformats.org/officeDocument/2006/relationships/hyperlink" Target="https://m.edsoo.ru/f84118a6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8dc2" TargetMode="External"/><Relationship Id="rId83" Type="http://schemas.openxmlformats.org/officeDocument/2006/relationships/hyperlink" Target="https://m.edsoo.ru/f8416306" TargetMode="External"/><Relationship Id="rId88" Type="http://schemas.openxmlformats.org/officeDocument/2006/relationships/hyperlink" Target="https://m.edsoo.ru/f8416fae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36" Type="http://schemas.openxmlformats.org/officeDocument/2006/relationships/hyperlink" Target="https://m.edsoo.ru/f840d03a" TargetMode="External"/><Relationship Id="rId49" Type="http://schemas.openxmlformats.org/officeDocument/2006/relationships/hyperlink" Target="https://m.edsoo.ru/f840fde4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0f78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73" Type="http://schemas.openxmlformats.org/officeDocument/2006/relationships/hyperlink" Target="https://m.edsoo.ru/f8414d1c" TargetMode="External"/><Relationship Id="rId78" Type="http://schemas.openxmlformats.org/officeDocument/2006/relationships/hyperlink" Target="https://m.edsoo.ru/f841580c" TargetMode="External"/><Relationship Id="rId81" Type="http://schemas.openxmlformats.org/officeDocument/2006/relationships/hyperlink" Target="https://m.edsoo.ru/f8415da2" TargetMode="External"/><Relationship Id="rId86" Type="http://schemas.openxmlformats.org/officeDocument/2006/relationships/hyperlink" Target="https://m.edsoo.ru/f841699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5118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73</Pages>
  <Words>15923</Words>
  <Characters>90762</Characters>
  <Application>Microsoft Office Word</Application>
  <DocSecurity>0</DocSecurity>
  <Lines>756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2025-11-13T11:53:00Z</dcterms:created>
  <dcterms:modified xsi:type="dcterms:W3CDTF">2025-11-13T11:53:00Z</dcterms:modified>
</cp:coreProperties>
</file>